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27AA" w:rsidRDefault="007D27AA" w:rsidP="00CC2492">
      <w:pPr>
        <w:pStyle w:val="221"/>
        <w:keepNext/>
        <w:keepLines/>
        <w:shd w:val="clear" w:color="auto" w:fill="auto"/>
        <w:spacing w:after="0" w:line="240" w:lineRule="auto"/>
        <w:jc w:val="center"/>
      </w:pPr>
      <w:bookmarkStart w:id="0" w:name="bookmark17"/>
    </w:p>
    <w:bookmarkEnd w:id="0"/>
    <w:p w:rsidR="00535754" w:rsidRPr="00B53268" w:rsidRDefault="00B53268" w:rsidP="00CC2492">
      <w:pPr>
        <w:pStyle w:val="221"/>
        <w:keepNext/>
        <w:keepLines/>
        <w:shd w:val="clear" w:color="auto" w:fill="auto"/>
        <w:spacing w:after="0" w:line="240" w:lineRule="auto"/>
        <w:jc w:val="center"/>
        <w:rPr>
          <w:sz w:val="26"/>
          <w:szCs w:val="26"/>
        </w:rPr>
      </w:pPr>
      <w:r w:rsidRPr="00B53268">
        <w:rPr>
          <w:sz w:val="26"/>
          <w:szCs w:val="26"/>
        </w:rPr>
        <w:t>ТЕХНОЛОГИЧЕСКАЯ СХЕМА ПРЕДОСТАВЛЕНИЯ ГОСУДАРСТВЕННОЙ УСЛУГИ «ВЫДАЧА РАЗРЕШЕНИЯ НА ОСУЩЕСТВЛЕНИЕ ДЕЯТЕЛЬН</w:t>
      </w:r>
      <w:r w:rsidRPr="00B53268">
        <w:rPr>
          <w:sz w:val="26"/>
          <w:szCs w:val="26"/>
        </w:rPr>
        <w:t>О</w:t>
      </w:r>
      <w:r w:rsidRPr="00B53268">
        <w:rPr>
          <w:sz w:val="26"/>
          <w:szCs w:val="26"/>
        </w:rPr>
        <w:t>СТИ ПО ПЕРЕВОЗКЕ ПАССАЖИРОВ И БАГАЖА ЛЕГКОВЫМ ТАКСИ НА ТЕРРИТОРИИ АСТРАХАНСКОЙ ОБЛАСТИ»</w:t>
      </w:r>
    </w:p>
    <w:p w:rsidR="007D27AA" w:rsidRDefault="007D27AA" w:rsidP="00CC2492">
      <w:pPr>
        <w:pStyle w:val="221"/>
        <w:keepNext/>
        <w:keepLines/>
        <w:shd w:val="clear" w:color="auto" w:fill="auto"/>
        <w:spacing w:after="0" w:line="240" w:lineRule="auto"/>
        <w:jc w:val="center"/>
      </w:pPr>
    </w:p>
    <w:p w:rsidR="00535754" w:rsidRDefault="00535754" w:rsidP="00CC2492">
      <w:pPr>
        <w:pStyle w:val="221"/>
        <w:keepNext/>
        <w:keepLines/>
        <w:shd w:val="clear" w:color="auto" w:fill="auto"/>
        <w:spacing w:after="0" w:line="240" w:lineRule="auto"/>
        <w:jc w:val="left"/>
      </w:pPr>
      <w:bookmarkStart w:id="1" w:name="bookmark18"/>
      <w:r>
        <w:t>Раздел 1. «Общие сведения о государственной услуге»</w:t>
      </w:r>
      <w:bookmarkEnd w:id="1"/>
    </w:p>
    <w:p w:rsidR="007D27AA" w:rsidRDefault="007D27AA" w:rsidP="00CC2492">
      <w:pPr>
        <w:pStyle w:val="221"/>
        <w:keepNext/>
        <w:keepLines/>
        <w:shd w:val="clear" w:color="auto" w:fill="auto"/>
        <w:spacing w:after="0" w:line="240" w:lineRule="auto"/>
        <w:jc w:val="left"/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"/>
        <w:gridCol w:w="4895"/>
        <w:gridCol w:w="4394"/>
      </w:tblGrid>
      <w:tr w:rsidR="00BF56C0" w:rsidTr="0073283B">
        <w:tc>
          <w:tcPr>
            <w:tcW w:w="458" w:type="dxa"/>
          </w:tcPr>
          <w:p w:rsidR="00BF56C0" w:rsidRPr="0073283B" w:rsidRDefault="00BF56C0" w:rsidP="0073283B">
            <w:pPr>
              <w:pStyle w:val="6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73283B">
              <w:rPr>
                <w:rFonts w:ascii="Times New Roman" w:hAnsi="Times New Roman" w:cs="Times New Roman"/>
                <w:noProof w:val="0"/>
              </w:rPr>
              <w:t>№</w:t>
            </w:r>
          </w:p>
        </w:tc>
        <w:tc>
          <w:tcPr>
            <w:tcW w:w="4895" w:type="dxa"/>
          </w:tcPr>
          <w:p w:rsidR="00BF56C0" w:rsidRPr="00947317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</w:pPr>
            <w:r w:rsidRPr="00947317">
              <w:t>Параметр</w:t>
            </w:r>
          </w:p>
        </w:tc>
        <w:tc>
          <w:tcPr>
            <w:tcW w:w="4394" w:type="dxa"/>
          </w:tcPr>
          <w:p w:rsidR="00BF56C0" w:rsidRPr="00947317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</w:pPr>
            <w:r w:rsidRPr="00947317">
              <w:t>Значение параметра/ состояние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</w:pPr>
            <w:r>
              <w:t>1</w:t>
            </w:r>
          </w:p>
        </w:tc>
        <w:tc>
          <w:tcPr>
            <w:tcW w:w="4895" w:type="dxa"/>
          </w:tcPr>
          <w:p w:rsidR="00BF56C0" w:rsidRPr="0073283B" w:rsidRDefault="00BF56C0" w:rsidP="0073283B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3"/>
                <w:szCs w:val="23"/>
              </w:rPr>
            </w:pPr>
            <w:r w:rsidRPr="0073283B">
              <w:rPr>
                <w:rFonts w:ascii="Times New Roman" w:hAnsi="Times New Roman" w:cs="Times New Roman"/>
                <w:b/>
                <w:bCs/>
                <w:color w:val="auto"/>
                <w:sz w:val="23"/>
                <w:szCs w:val="23"/>
              </w:rPr>
              <w:t>2</w:t>
            </w:r>
          </w:p>
        </w:tc>
        <w:tc>
          <w:tcPr>
            <w:tcW w:w="4394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</w:pPr>
            <w:r>
              <w:t>3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1.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64" w:lineRule="exact"/>
              <w:ind w:firstLine="0"/>
            </w:pPr>
            <w:r>
              <w:t>Наименование органа, предоставляющего услугу</w:t>
            </w:r>
          </w:p>
        </w:tc>
        <w:tc>
          <w:tcPr>
            <w:tcW w:w="4394" w:type="dxa"/>
          </w:tcPr>
          <w:p w:rsidR="00BF56C0" w:rsidRPr="0073283B" w:rsidRDefault="002F4F31" w:rsidP="0073283B">
            <w:pPr>
              <w:pStyle w:val="51"/>
              <w:shd w:val="clear" w:color="auto" w:fill="auto"/>
              <w:spacing w:line="264" w:lineRule="exact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Министерство промышленности, тран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порта и природных ресурсов Астраханской области</w:t>
            </w:r>
            <w:r w:rsidR="007E57F9" w:rsidRPr="0073283B">
              <w:rPr>
                <w:b w:val="0"/>
                <w:sz w:val="22"/>
                <w:szCs w:val="22"/>
              </w:rPr>
              <w:t xml:space="preserve"> (далее – </w:t>
            </w:r>
            <w:r w:rsidR="009470F7" w:rsidRPr="0073283B">
              <w:rPr>
                <w:b w:val="0"/>
                <w:sz w:val="22"/>
                <w:szCs w:val="22"/>
              </w:rPr>
              <w:t>министерство</w:t>
            </w:r>
            <w:r w:rsidR="007E57F9" w:rsidRPr="0073283B">
              <w:rPr>
                <w:b w:val="0"/>
                <w:sz w:val="22"/>
                <w:szCs w:val="22"/>
              </w:rPr>
              <w:t>)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2.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54" w:lineRule="exact"/>
              <w:ind w:firstLine="0"/>
            </w:pPr>
            <w:r>
              <w:t>Номер услуги в федеральном реестре</w:t>
            </w:r>
          </w:p>
        </w:tc>
        <w:tc>
          <w:tcPr>
            <w:tcW w:w="4394" w:type="dxa"/>
          </w:tcPr>
          <w:p w:rsidR="00BF56C0" w:rsidRPr="00081892" w:rsidRDefault="00081892" w:rsidP="00BF56C0">
            <w:pPr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081892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3040100010000081032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3.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Полное наименование услуги</w:t>
            </w:r>
          </w:p>
        </w:tc>
        <w:tc>
          <w:tcPr>
            <w:tcW w:w="4394" w:type="dxa"/>
          </w:tcPr>
          <w:p w:rsidR="00BF56C0" w:rsidRPr="0073283B" w:rsidRDefault="00833200" w:rsidP="0073283B">
            <w:pPr>
              <w:pStyle w:val="51"/>
              <w:shd w:val="clear" w:color="auto" w:fill="auto"/>
              <w:spacing w:line="264" w:lineRule="exact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Выдача разрешения на осуществление де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тельности по перевозке пассажиров и баг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жа легковым такси на территории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4.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Краткое наименование услуги</w:t>
            </w:r>
          </w:p>
        </w:tc>
        <w:tc>
          <w:tcPr>
            <w:tcW w:w="4394" w:type="dxa"/>
          </w:tcPr>
          <w:p w:rsidR="00BF56C0" w:rsidRPr="0073283B" w:rsidRDefault="00833200" w:rsidP="0073283B">
            <w:pPr>
              <w:pStyle w:val="51"/>
              <w:shd w:val="clear" w:color="auto" w:fill="auto"/>
              <w:spacing w:line="264" w:lineRule="exact"/>
              <w:ind w:firstLine="0"/>
              <w:rPr>
                <w:sz w:val="10"/>
                <w:szCs w:val="10"/>
              </w:rPr>
            </w:pPr>
            <w:r w:rsidRPr="0073283B">
              <w:rPr>
                <w:b w:val="0"/>
                <w:sz w:val="22"/>
                <w:szCs w:val="22"/>
              </w:rPr>
              <w:t>Выдача разрешения на осуществление де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тельности по перевозке пассажиров и баг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жа легковым такси на территории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5.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54" w:lineRule="exact"/>
              <w:ind w:firstLine="0"/>
            </w:pPr>
            <w:r>
              <w:t>Административный регламент предоста</w:t>
            </w:r>
            <w:r>
              <w:t>в</w:t>
            </w:r>
            <w:r>
              <w:t>ления государственной услуги</w:t>
            </w:r>
          </w:p>
        </w:tc>
        <w:tc>
          <w:tcPr>
            <w:tcW w:w="4394" w:type="dxa"/>
          </w:tcPr>
          <w:p w:rsidR="00BF56C0" w:rsidRPr="0073283B" w:rsidRDefault="00833200" w:rsidP="0073283B">
            <w:pPr>
              <w:pStyle w:val="51"/>
              <w:shd w:val="clear" w:color="auto" w:fill="auto"/>
              <w:spacing w:line="264" w:lineRule="exact"/>
              <w:ind w:firstLine="0"/>
              <w:rPr>
                <w:sz w:val="10"/>
                <w:szCs w:val="10"/>
              </w:rPr>
            </w:pPr>
            <w:r w:rsidRPr="0073283B">
              <w:rPr>
                <w:b w:val="0"/>
                <w:sz w:val="22"/>
                <w:szCs w:val="22"/>
              </w:rPr>
              <w:t>Постановление министерства промышле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ности, транспорта и природных ресурсов Астраханской области от 15.10.2014 № 36-П «Об административном регламенте мин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стерства промышленности, транспорта и природных ресурсов Астраханской области по предоставлению государственной услуги «Выдача разрешения на осуществление д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ятельности по перевозке пассажиров и б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гажа легковым такси на территории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области»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6.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Перечень «</w:t>
            </w:r>
            <w:proofErr w:type="spellStart"/>
            <w:r>
              <w:t>подуслуг</w:t>
            </w:r>
            <w:proofErr w:type="spellEnd"/>
            <w:r>
              <w:t>»</w:t>
            </w:r>
          </w:p>
        </w:tc>
        <w:tc>
          <w:tcPr>
            <w:tcW w:w="4394" w:type="dxa"/>
          </w:tcPr>
          <w:p w:rsidR="00703652" w:rsidRPr="0073283B" w:rsidRDefault="00703652" w:rsidP="007020FC">
            <w:pPr>
              <w:pStyle w:val="af7"/>
              <w:numPr>
                <w:ilvl w:val="0"/>
                <w:numId w:val="8"/>
              </w:numPr>
              <w:ind w:left="34" w:firstLine="0"/>
              <w:jc w:val="both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Выдача разрешения на осущест</w:t>
            </w:r>
            <w:r w:rsidRPr="0073283B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ление деятельности по перевозке пассаж</w:t>
            </w:r>
            <w:r w:rsidRPr="0073283B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и</w:t>
            </w:r>
            <w:r w:rsidRPr="0073283B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ров и багажа легковым такси на территории Астраханской области.</w:t>
            </w:r>
          </w:p>
          <w:p w:rsidR="00A75815" w:rsidRPr="0073283B" w:rsidRDefault="00A75815" w:rsidP="007020FC">
            <w:pPr>
              <w:pStyle w:val="af7"/>
              <w:numPr>
                <w:ilvl w:val="0"/>
                <w:numId w:val="8"/>
              </w:numPr>
              <w:ind w:left="34" w:firstLine="0"/>
              <w:jc w:val="both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Переоформление разрешения на осуществление деятельности по перевозке пассажиров и багажа легковым такси на территории Астраханской области</w:t>
            </w:r>
            <w:r w:rsidR="00703652" w:rsidRPr="0073283B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.</w:t>
            </w:r>
          </w:p>
          <w:p w:rsidR="00A75815" w:rsidRPr="0073283B" w:rsidRDefault="00A75815" w:rsidP="007020FC">
            <w:pPr>
              <w:pStyle w:val="af7"/>
              <w:numPr>
                <w:ilvl w:val="0"/>
                <w:numId w:val="8"/>
              </w:numPr>
              <w:ind w:left="34" w:firstLine="0"/>
              <w:jc w:val="both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Выдача дубликата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  <w:p w:rsidR="00BF56C0" w:rsidRPr="0073283B" w:rsidRDefault="00BF56C0" w:rsidP="00BF56C0">
            <w:pPr>
              <w:rPr>
                <w:color w:val="auto"/>
                <w:sz w:val="10"/>
                <w:szCs w:val="10"/>
              </w:rPr>
            </w:pPr>
          </w:p>
        </w:tc>
      </w:tr>
      <w:tr w:rsidR="00BF56C0" w:rsidTr="0073283B">
        <w:tc>
          <w:tcPr>
            <w:tcW w:w="458" w:type="dxa"/>
            <w:vMerge w:val="restart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7.</w:t>
            </w:r>
          </w:p>
        </w:tc>
        <w:tc>
          <w:tcPr>
            <w:tcW w:w="4895" w:type="dxa"/>
            <w:vMerge w:val="restart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Способы оценки качества предоставления государственной услуги</w:t>
            </w:r>
          </w:p>
        </w:tc>
        <w:tc>
          <w:tcPr>
            <w:tcW w:w="4394" w:type="dxa"/>
          </w:tcPr>
          <w:p w:rsidR="00BF56C0" w:rsidRPr="007020FC" w:rsidRDefault="00F20F3D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</w:rPr>
            </w:pPr>
            <w:r w:rsidRPr="007020FC">
              <w:rPr>
                <w:b w:val="0"/>
              </w:rPr>
              <w:t>официальный сайт органа</w:t>
            </w:r>
          </w:p>
        </w:tc>
      </w:tr>
      <w:tr w:rsidR="00BF56C0" w:rsidTr="0073283B">
        <w:tc>
          <w:tcPr>
            <w:tcW w:w="458" w:type="dxa"/>
            <w:vMerge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</w:p>
        </w:tc>
        <w:tc>
          <w:tcPr>
            <w:tcW w:w="4895" w:type="dxa"/>
            <w:vMerge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</w:p>
        </w:tc>
        <w:tc>
          <w:tcPr>
            <w:tcW w:w="4394" w:type="dxa"/>
          </w:tcPr>
          <w:p w:rsidR="00BF56C0" w:rsidRPr="007020FC" w:rsidRDefault="00F20F3D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</w:rPr>
            </w:pPr>
            <w:r w:rsidRPr="007020FC">
              <w:rPr>
                <w:b w:val="0"/>
              </w:rPr>
              <w:t>другие способы</w:t>
            </w:r>
          </w:p>
        </w:tc>
      </w:tr>
    </w:tbl>
    <w:p w:rsidR="00535754" w:rsidRDefault="00535754" w:rsidP="00CC2492">
      <w:pPr>
        <w:rPr>
          <w:color w:val="auto"/>
          <w:sz w:val="2"/>
          <w:szCs w:val="2"/>
        </w:rPr>
        <w:sectPr w:rsidR="00535754" w:rsidSect="0073283B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nextColumn"/>
          <w:pgSz w:w="11905" w:h="16837"/>
          <w:pgMar w:top="1134" w:right="851" w:bottom="1134" w:left="1418" w:header="0" w:footer="6" w:gutter="0"/>
          <w:pgNumType w:start="1"/>
          <w:cols w:space="720"/>
          <w:noEndnote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lastRenderedPageBreak/>
        <w:t>Раздел 2. «Общие сведения о «</w:t>
      </w:r>
      <w:proofErr w:type="spellStart"/>
      <w:r>
        <w:t>подуслугах</w:t>
      </w:r>
      <w:proofErr w:type="spellEnd"/>
      <w:r>
        <w:t>»</w:t>
      </w:r>
    </w:p>
    <w:p w:rsidR="00CC2492" w:rsidRDefault="00CC2492" w:rsidP="00CC2492">
      <w:pPr>
        <w:pStyle w:val="42"/>
        <w:shd w:val="clear" w:color="auto" w:fill="auto"/>
        <w:spacing w:after="0" w:line="240" w:lineRule="auto"/>
      </w:pPr>
    </w:p>
    <w:tbl>
      <w:tblPr>
        <w:tblW w:w="0" w:type="auto"/>
        <w:tblInd w:w="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1"/>
        <w:gridCol w:w="1001"/>
        <w:gridCol w:w="1445"/>
        <w:gridCol w:w="1368"/>
        <w:gridCol w:w="1257"/>
        <w:gridCol w:w="1257"/>
        <w:gridCol w:w="1280"/>
        <w:gridCol w:w="1315"/>
        <w:gridCol w:w="1627"/>
        <w:gridCol w:w="1705"/>
        <w:gridCol w:w="1368"/>
      </w:tblGrid>
      <w:tr w:rsidR="00EF0C5F" w:rsidRPr="0073283B" w:rsidTr="00F1770E">
        <w:tc>
          <w:tcPr>
            <w:tcW w:w="2030" w:type="dxa"/>
            <w:gridSpan w:val="2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Срок предоста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ления в зависим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от условий</w:t>
            </w:r>
          </w:p>
        </w:tc>
        <w:tc>
          <w:tcPr>
            <w:tcW w:w="1466" w:type="dxa"/>
            <w:vMerge w:val="restart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Основания отказа в приеме 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кументов</w:t>
            </w:r>
          </w:p>
        </w:tc>
        <w:tc>
          <w:tcPr>
            <w:tcW w:w="1387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Основания отказа в предоста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лении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1274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Основания приост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новления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ставления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1274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Срок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остано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ставления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4282" w:type="dxa"/>
            <w:gridSpan w:val="3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Плата за предоставление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1523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Способ обр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щения за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лучением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1388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Способ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лучения результата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</w:tr>
      <w:tr w:rsidR="00617E04" w:rsidRPr="0073283B" w:rsidTr="00F1770E">
        <w:tc>
          <w:tcPr>
            <w:tcW w:w="1015" w:type="dxa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при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даче заявл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 по месту ж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ства (месту нахо</w:t>
            </w:r>
            <w:r w:rsidRPr="0073283B">
              <w:rPr>
                <w:b w:val="0"/>
                <w:sz w:val="22"/>
                <w:szCs w:val="22"/>
              </w:rPr>
              <w:t>ж</w:t>
            </w:r>
            <w:r w:rsidRPr="0073283B">
              <w:rPr>
                <w:b w:val="0"/>
                <w:sz w:val="22"/>
                <w:szCs w:val="22"/>
              </w:rPr>
              <w:t>дения юр. 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ца)</w:t>
            </w:r>
          </w:p>
        </w:tc>
        <w:tc>
          <w:tcPr>
            <w:tcW w:w="1015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при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даче заявл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 не по м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сту ж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ства (по месту обр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щения)</w:t>
            </w:r>
          </w:p>
        </w:tc>
        <w:tc>
          <w:tcPr>
            <w:tcW w:w="1466" w:type="dxa"/>
            <w:vMerge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387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274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274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298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наличие платы (госуда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пошлины)</w:t>
            </w:r>
          </w:p>
        </w:tc>
        <w:tc>
          <w:tcPr>
            <w:tcW w:w="133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Реквизиты нормати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ного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вового а</w:t>
            </w:r>
            <w:r w:rsidRPr="0073283B">
              <w:rPr>
                <w:b w:val="0"/>
                <w:sz w:val="22"/>
                <w:szCs w:val="22"/>
              </w:rPr>
              <w:t>к</w:t>
            </w:r>
            <w:r w:rsidRPr="0073283B">
              <w:rPr>
                <w:b w:val="0"/>
                <w:sz w:val="22"/>
                <w:szCs w:val="22"/>
              </w:rPr>
              <w:t>та, явля</w:t>
            </w:r>
            <w:r w:rsidRPr="0073283B">
              <w:rPr>
                <w:b w:val="0"/>
                <w:sz w:val="22"/>
                <w:szCs w:val="22"/>
              </w:rPr>
              <w:t>ю</w:t>
            </w:r>
            <w:r w:rsidRPr="0073283B">
              <w:rPr>
                <w:b w:val="0"/>
                <w:sz w:val="22"/>
                <w:szCs w:val="22"/>
              </w:rPr>
              <w:t>щегося о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нованием для вз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мания платы (госуда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пошлины)</w:t>
            </w:r>
          </w:p>
        </w:tc>
        <w:tc>
          <w:tcPr>
            <w:tcW w:w="1650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КБК для вз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мания платы (госуда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шлины), в том числе через МФЦ</w:t>
            </w:r>
          </w:p>
        </w:tc>
        <w:tc>
          <w:tcPr>
            <w:tcW w:w="1523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388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617E04" w:rsidRPr="0073283B" w:rsidTr="00F1770E">
        <w:trPr>
          <w:trHeight w:val="332"/>
        </w:trPr>
        <w:tc>
          <w:tcPr>
            <w:tcW w:w="1015" w:type="dxa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1015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1466" w:type="dxa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1387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27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127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298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133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  <w:tc>
          <w:tcPr>
            <w:tcW w:w="1650" w:type="dxa"/>
          </w:tcPr>
          <w:p w:rsidR="007C7A8E" w:rsidRPr="0073283B" w:rsidRDefault="007A0EBA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9</w:t>
            </w:r>
          </w:p>
        </w:tc>
        <w:tc>
          <w:tcPr>
            <w:tcW w:w="1523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  <w:r w:rsidR="007A0EBA" w:rsidRPr="0073283B">
              <w:rPr>
                <w:b w:val="0"/>
                <w:sz w:val="22"/>
                <w:szCs w:val="22"/>
              </w:rPr>
              <w:t>0</w:t>
            </w:r>
          </w:p>
        </w:tc>
        <w:tc>
          <w:tcPr>
            <w:tcW w:w="1388" w:type="dxa"/>
          </w:tcPr>
          <w:p w:rsidR="007C7A8E" w:rsidRPr="0073283B" w:rsidRDefault="007A0EBA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11</w:t>
            </w:r>
          </w:p>
        </w:tc>
      </w:tr>
      <w:tr w:rsidR="007C7A8E" w:rsidRPr="0073283B" w:rsidTr="00F1770E">
        <w:tc>
          <w:tcPr>
            <w:tcW w:w="14624" w:type="dxa"/>
            <w:gridSpan w:val="11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617E04" w:rsidRPr="0073283B" w:rsidTr="00F1770E">
        <w:tc>
          <w:tcPr>
            <w:tcW w:w="1015" w:type="dxa"/>
          </w:tcPr>
          <w:p w:rsidR="007C7A8E" w:rsidRPr="0073283B" w:rsidRDefault="00F95799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лее </w:t>
            </w:r>
            <w:r w:rsidR="007C7A8E" w:rsidRPr="0073283B">
              <w:rPr>
                <w:b w:val="0"/>
                <w:sz w:val="22"/>
                <w:szCs w:val="22"/>
              </w:rPr>
              <w:t>30 кале</w:t>
            </w:r>
            <w:r w:rsidR="007C7A8E" w:rsidRPr="0073283B">
              <w:rPr>
                <w:b w:val="0"/>
                <w:sz w:val="22"/>
                <w:szCs w:val="22"/>
              </w:rPr>
              <w:t>н</w:t>
            </w:r>
            <w:r w:rsidR="007C7A8E" w:rsidRPr="0073283B">
              <w:rPr>
                <w:b w:val="0"/>
                <w:sz w:val="22"/>
                <w:szCs w:val="22"/>
              </w:rPr>
              <w:t>дарных дней</w:t>
            </w:r>
          </w:p>
        </w:tc>
        <w:tc>
          <w:tcPr>
            <w:tcW w:w="1015" w:type="dxa"/>
          </w:tcPr>
          <w:p w:rsidR="007C7A8E" w:rsidRPr="0073283B" w:rsidRDefault="00F95799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лее </w:t>
            </w:r>
            <w:r w:rsidR="007C7A8E" w:rsidRPr="0073283B">
              <w:rPr>
                <w:b w:val="0"/>
                <w:sz w:val="22"/>
                <w:szCs w:val="22"/>
              </w:rPr>
              <w:t>30 кале</w:t>
            </w:r>
            <w:r w:rsidR="007C7A8E" w:rsidRPr="0073283B">
              <w:rPr>
                <w:b w:val="0"/>
                <w:sz w:val="22"/>
                <w:szCs w:val="22"/>
              </w:rPr>
              <w:t>н</w:t>
            </w:r>
            <w:r w:rsidR="007C7A8E" w:rsidRPr="0073283B">
              <w:rPr>
                <w:b w:val="0"/>
                <w:sz w:val="22"/>
                <w:szCs w:val="22"/>
              </w:rPr>
              <w:t>дарных дней</w:t>
            </w:r>
          </w:p>
        </w:tc>
        <w:tc>
          <w:tcPr>
            <w:tcW w:w="1466" w:type="dxa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1.предоставление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телем н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полного п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речня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ментов;</w:t>
            </w:r>
          </w:p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2.в случае обращения за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ставлением результата 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 xml:space="preserve"> в электронной форме о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 xml:space="preserve">нованием для отказа </w:t>
            </w:r>
            <w:r w:rsidRPr="0073283B">
              <w:rPr>
                <w:b w:val="0"/>
                <w:sz w:val="22"/>
                <w:szCs w:val="22"/>
              </w:rPr>
              <w:lastRenderedPageBreak/>
              <w:t>является несоблюд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ние уст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новленных условий признания действ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тельности усиленной квалифиц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рованной электронной подписи.</w:t>
            </w:r>
          </w:p>
        </w:tc>
        <w:tc>
          <w:tcPr>
            <w:tcW w:w="1387" w:type="dxa"/>
          </w:tcPr>
          <w:p w:rsidR="00EF0C5F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1.предоставление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явителем  недост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верных сведений; </w:t>
            </w:r>
          </w:p>
          <w:p w:rsidR="00EF0C5F" w:rsidRPr="0073283B" w:rsidRDefault="00EF0C5F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</w:p>
          <w:p w:rsidR="00EF0C5F" w:rsidRPr="0073283B" w:rsidRDefault="00EF0C5F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 заявитель не является индивид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альным предпр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нимателем или юр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дическим лицом;</w:t>
            </w:r>
          </w:p>
          <w:p w:rsidR="007C7A8E" w:rsidRPr="0073283B" w:rsidRDefault="00EF0C5F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F6D67">
              <w:rPr>
                <w:b w:val="0"/>
                <w:sz w:val="22"/>
                <w:szCs w:val="22"/>
              </w:rPr>
              <w:lastRenderedPageBreak/>
              <w:t>3</w:t>
            </w:r>
            <w:r w:rsidR="007C7A8E" w:rsidRPr="007F6D67">
              <w:rPr>
                <w:b w:val="0"/>
                <w:sz w:val="22"/>
                <w:szCs w:val="22"/>
              </w:rPr>
              <w:t>.письменное заявл</w:t>
            </w:r>
            <w:r w:rsidR="007C7A8E" w:rsidRPr="007F6D67">
              <w:rPr>
                <w:b w:val="0"/>
                <w:sz w:val="22"/>
                <w:szCs w:val="22"/>
              </w:rPr>
              <w:t>е</w:t>
            </w:r>
            <w:r w:rsidR="007C7A8E" w:rsidRPr="007F6D67">
              <w:rPr>
                <w:b w:val="0"/>
                <w:sz w:val="22"/>
                <w:szCs w:val="22"/>
              </w:rPr>
              <w:t>ние заяв</w:t>
            </w:r>
            <w:r w:rsidR="007C7A8E" w:rsidRPr="007F6D67">
              <w:rPr>
                <w:b w:val="0"/>
                <w:sz w:val="22"/>
                <w:szCs w:val="22"/>
              </w:rPr>
              <w:t>и</w:t>
            </w:r>
            <w:r w:rsidR="007C7A8E" w:rsidRPr="007F6D67">
              <w:rPr>
                <w:b w:val="0"/>
                <w:sz w:val="22"/>
                <w:szCs w:val="22"/>
              </w:rPr>
              <w:t>теля об о</w:t>
            </w:r>
            <w:r w:rsidR="007C7A8E" w:rsidRPr="007F6D67">
              <w:rPr>
                <w:b w:val="0"/>
                <w:sz w:val="22"/>
                <w:szCs w:val="22"/>
              </w:rPr>
              <w:t>т</w:t>
            </w:r>
            <w:r w:rsidR="007C7A8E" w:rsidRPr="007F6D67">
              <w:rPr>
                <w:b w:val="0"/>
                <w:sz w:val="22"/>
                <w:szCs w:val="22"/>
              </w:rPr>
              <w:t>казе в предоста</w:t>
            </w:r>
            <w:r w:rsidR="007C7A8E" w:rsidRPr="007F6D67">
              <w:rPr>
                <w:b w:val="0"/>
                <w:sz w:val="22"/>
                <w:szCs w:val="22"/>
              </w:rPr>
              <w:t>в</w:t>
            </w:r>
            <w:r w:rsidR="007C7A8E" w:rsidRPr="007F6D67">
              <w:rPr>
                <w:b w:val="0"/>
                <w:sz w:val="22"/>
                <w:szCs w:val="22"/>
              </w:rPr>
              <w:t>лении го</w:t>
            </w:r>
            <w:r w:rsidR="007C7A8E" w:rsidRPr="007F6D67">
              <w:rPr>
                <w:b w:val="0"/>
                <w:sz w:val="22"/>
                <w:szCs w:val="22"/>
              </w:rPr>
              <w:t>с</w:t>
            </w:r>
            <w:r w:rsidR="007C7A8E" w:rsidRPr="007F6D67">
              <w:rPr>
                <w:b w:val="0"/>
                <w:sz w:val="22"/>
                <w:szCs w:val="22"/>
              </w:rPr>
              <w:t>ударстве</w:t>
            </w:r>
            <w:r w:rsidR="007C7A8E" w:rsidRPr="007F6D67">
              <w:rPr>
                <w:b w:val="0"/>
                <w:sz w:val="22"/>
                <w:szCs w:val="22"/>
              </w:rPr>
              <w:t>н</w:t>
            </w:r>
            <w:r w:rsidR="007C7A8E" w:rsidRPr="007F6D67">
              <w:rPr>
                <w:b w:val="0"/>
                <w:sz w:val="22"/>
                <w:szCs w:val="22"/>
              </w:rPr>
              <w:t>ной услуги;</w:t>
            </w:r>
          </w:p>
          <w:p w:rsidR="007956B0" w:rsidRPr="0073283B" w:rsidRDefault="00EF0C5F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  <w:r w:rsidR="007C7A8E" w:rsidRPr="0073283B">
              <w:rPr>
                <w:b w:val="0"/>
                <w:sz w:val="22"/>
                <w:szCs w:val="22"/>
              </w:rPr>
              <w:t>.несоблюдение тр</w:t>
            </w:r>
            <w:r w:rsidR="007C7A8E" w:rsidRPr="0073283B">
              <w:rPr>
                <w:b w:val="0"/>
                <w:sz w:val="22"/>
                <w:szCs w:val="22"/>
              </w:rPr>
              <w:t>е</w:t>
            </w:r>
            <w:r w:rsidR="007C7A8E" w:rsidRPr="0073283B">
              <w:rPr>
                <w:b w:val="0"/>
                <w:sz w:val="22"/>
                <w:szCs w:val="22"/>
              </w:rPr>
              <w:t>бования о соотве</w:t>
            </w:r>
            <w:r w:rsidR="007C7A8E" w:rsidRPr="0073283B">
              <w:rPr>
                <w:b w:val="0"/>
                <w:sz w:val="22"/>
                <w:szCs w:val="22"/>
              </w:rPr>
              <w:t>т</w:t>
            </w:r>
            <w:r w:rsidR="007C7A8E" w:rsidRPr="0073283B">
              <w:rPr>
                <w:b w:val="0"/>
                <w:sz w:val="22"/>
                <w:szCs w:val="22"/>
              </w:rPr>
              <w:t>ствии цвета кузова транспор</w:t>
            </w:r>
            <w:r w:rsidR="007C7A8E" w:rsidRPr="0073283B">
              <w:rPr>
                <w:b w:val="0"/>
                <w:sz w:val="22"/>
                <w:szCs w:val="22"/>
              </w:rPr>
              <w:t>т</w:t>
            </w:r>
            <w:r w:rsidR="007C7A8E" w:rsidRPr="0073283B">
              <w:rPr>
                <w:b w:val="0"/>
                <w:sz w:val="22"/>
                <w:szCs w:val="22"/>
              </w:rPr>
              <w:t>ного сре</w:t>
            </w:r>
            <w:r w:rsidR="007C7A8E" w:rsidRPr="0073283B">
              <w:rPr>
                <w:b w:val="0"/>
                <w:sz w:val="22"/>
                <w:szCs w:val="22"/>
              </w:rPr>
              <w:t>д</w:t>
            </w:r>
            <w:r w:rsidR="007C7A8E" w:rsidRPr="0073283B">
              <w:rPr>
                <w:b w:val="0"/>
                <w:sz w:val="22"/>
                <w:szCs w:val="22"/>
              </w:rPr>
              <w:t>ства, пре</w:t>
            </w:r>
            <w:r w:rsidR="007C7A8E" w:rsidRPr="0073283B">
              <w:rPr>
                <w:b w:val="0"/>
                <w:sz w:val="22"/>
                <w:szCs w:val="22"/>
              </w:rPr>
              <w:t>д</w:t>
            </w:r>
            <w:r w:rsidR="007C7A8E" w:rsidRPr="0073283B">
              <w:rPr>
                <w:b w:val="0"/>
                <w:sz w:val="22"/>
                <w:szCs w:val="22"/>
              </w:rPr>
              <w:t>полагаем</w:t>
            </w:r>
            <w:r w:rsidR="007C7A8E" w:rsidRPr="0073283B">
              <w:rPr>
                <w:b w:val="0"/>
                <w:sz w:val="22"/>
                <w:szCs w:val="22"/>
              </w:rPr>
              <w:t>о</w:t>
            </w:r>
            <w:r w:rsidR="007C7A8E" w:rsidRPr="0073283B">
              <w:rPr>
                <w:b w:val="0"/>
                <w:sz w:val="22"/>
                <w:szCs w:val="22"/>
              </w:rPr>
              <w:t>го к и</w:t>
            </w:r>
            <w:r w:rsidR="007C7A8E" w:rsidRPr="0073283B">
              <w:rPr>
                <w:b w:val="0"/>
                <w:sz w:val="22"/>
                <w:szCs w:val="22"/>
              </w:rPr>
              <w:t>с</w:t>
            </w:r>
            <w:r w:rsidR="007C7A8E" w:rsidRPr="0073283B">
              <w:rPr>
                <w:b w:val="0"/>
                <w:sz w:val="22"/>
                <w:szCs w:val="22"/>
              </w:rPr>
              <w:t>пользов</w:t>
            </w:r>
            <w:r w:rsidR="007C7A8E" w:rsidRPr="0073283B">
              <w:rPr>
                <w:b w:val="0"/>
                <w:sz w:val="22"/>
                <w:szCs w:val="22"/>
              </w:rPr>
              <w:t>а</w:t>
            </w:r>
            <w:r w:rsidR="007C7A8E" w:rsidRPr="0073283B">
              <w:rPr>
                <w:b w:val="0"/>
                <w:sz w:val="22"/>
                <w:szCs w:val="22"/>
              </w:rPr>
              <w:t>нию в к</w:t>
            </w:r>
            <w:r w:rsidR="007C7A8E" w:rsidRPr="0073283B">
              <w:rPr>
                <w:b w:val="0"/>
                <w:sz w:val="22"/>
                <w:szCs w:val="22"/>
              </w:rPr>
              <w:t>а</w:t>
            </w:r>
            <w:r w:rsidR="007C7A8E" w:rsidRPr="0073283B">
              <w:rPr>
                <w:b w:val="0"/>
                <w:sz w:val="22"/>
                <w:szCs w:val="22"/>
              </w:rPr>
              <w:t>честве ле</w:t>
            </w:r>
            <w:r w:rsidR="007C7A8E" w:rsidRPr="0073283B">
              <w:rPr>
                <w:b w:val="0"/>
                <w:sz w:val="22"/>
                <w:szCs w:val="22"/>
              </w:rPr>
              <w:t>г</w:t>
            </w:r>
            <w:r w:rsidR="007C7A8E" w:rsidRPr="0073283B">
              <w:rPr>
                <w:b w:val="0"/>
                <w:sz w:val="22"/>
                <w:szCs w:val="22"/>
              </w:rPr>
              <w:t xml:space="preserve">кового такси, </w:t>
            </w:r>
            <w:r w:rsidR="007956B0" w:rsidRPr="0073283B">
              <w:rPr>
                <w:b w:val="0"/>
                <w:sz w:val="22"/>
                <w:szCs w:val="22"/>
              </w:rPr>
              <w:t>б</w:t>
            </w:r>
            <w:r w:rsidR="007956B0" w:rsidRPr="0073283B">
              <w:rPr>
                <w:b w:val="0"/>
                <w:sz w:val="22"/>
                <w:szCs w:val="22"/>
              </w:rPr>
              <w:t>е</w:t>
            </w:r>
            <w:r w:rsidR="007956B0" w:rsidRPr="0073283B">
              <w:rPr>
                <w:b w:val="0"/>
                <w:sz w:val="22"/>
                <w:szCs w:val="22"/>
              </w:rPr>
              <w:t>лой, серой или беж</w:t>
            </w:r>
            <w:r w:rsidR="007956B0" w:rsidRPr="0073283B">
              <w:rPr>
                <w:b w:val="0"/>
                <w:sz w:val="22"/>
                <w:szCs w:val="22"/>
              </w:rPr>
              <w:t>е</w:t>
            </w:r>
            <w:r w:rsidR="007956B0" w:rsidRPr="0073283B">
              <w:rPr>
                <w:b w:val="0"/>
                <w:sz w:val="22"/>
                <w:szCs w:val="22"/>
              </w:rPr>
              <w:t>вой цвет</w:t>
            </w:r>
            <w:r w:rsidR="007956B0" w:rsidRPr="0073283B">
              <w:rPr>
                <w:b w:val="0"/>
                <w:sz w:val="22"/>
                <w:szCs w:val="22"/>
              </w:rPr>
              <w:t>о</w:t>
            </w:r>
            <w:r w:rsidR="007956B0" w:rsidRPr="0073283B">
              <w:rPr>
                <w:b w:val="0"/>
                <w:sz w:val="22"/>
                <w:szCs w:val="22"/>
              </w:rPr>
              <w:t xml:space="preserve">вой гамме; </w:t>
            </w:r>
          </w:p>
          <w:p w:rsidR="007C7A8E" w:rsidRPr="0073283B" w:rsidRDefault="00EF0C5F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  <w:lang w:val="en-US"/>
              </w:rPr>
              <w:t>5</w:t>
            </w:r>
            <w:r w:rsidR="007C7A8E" w:rsidRPr="0073283B">
              <w:rPr>
                <w:b w:val="0"/>
                <w:sz w:val="22"/>
                <w:szCs w:val="22"/>
                <w:lang w:val="en-US"/>
              </w:rPr>
              <w:t xml:space="preserve">. </w:t>
            </w:r>
            <w:proofErr w:type="gramStart"/>
            <w:r w:rsidR="007C7A8E" w:rsidRPr="0073283B">
              <w:rPr>
                <w:b w:val="0"/>
                <w:sz w:val="22"/>
                <w:szCs w:val="22"/>
              </w:rPr>
              <w:t>неоплата</w:t>
            </w:r>
            <w:proofErr w:type="gramEnd"/>
            <w:r w:rsidR="007C7A8E" w:rsidRPr="0073283B">
              <w:rPr>
                <w:b w:val="0"/>
                <w:sz w:val="22"/>
                <w:szCs w:val="22"/>
              </w:rPr>
              <w:t xml:space="preserve"> заявителем выдачи разреш</w:t>
            </w:r>
            <w:r w:rsidR="007C7A8E" w:rsidRPr="0073283B">
              <w:rPr>
                <w:b w:val="0"/>
                <w:sz w:val="22"/>
                <w:szCs w:val="22"/>
              </w:rPr>
              <w:t>е</w:t>
            </w:r>
            <w:r w:rsidR="007C7A8E" w:rsidRPr="0073283B">
              <w:rPr>
                <w:b w:val="0"/>
                <w:sz w:val="22"/>
                <w:szCs w:val="22"/>
              </w:rPr>
              <w:t>ния.</w:t>
            </w:r>
          </w:p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</w:p>
        </w:tc>
        <w:tc>
          <w:tcPr>
            <w:tcW w:w="127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нет</w:t>
            </w:r>
          </w:p>
        </w:tc>
        <w:tc>
          <w:tcPr>
            <w:tcW w:w="127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298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2000 ру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лей</w:t>
            </w:r>
          </w:p>
        </w:tc>
        <w:tc>
          <w:tcPr>
            <w:tcW w:w="1334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постано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 м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нистерства промы</w:t>
            </w:r>
            <w:r w:rsidRPr="0073283B">
              <w:rPr>
                <w:b w:val="0"/>
                <w:sz w:val="22"/>
                <w:szCs w:val="22"/>
              </w:rPr>
              <w:t>ш</w:t>
            </w:r>
            <w:r w:rsidRPr="0073283B">
              <w:rPr>
                <w:b w:val="0"/>
                <w:sz w:val="22"/>
                <w:szCs w:val="22"/>
              </w:rPr>
              <w:t>ленности, транспорта и приро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ных 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сурсов Астраха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ской обл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 xml:space="preserve">сти от 26.08.2011 № 23-П «О </w:t>
            </w:r>
            <w:r w:rsidRPr="0073283B">
              <w:rPr>
                <w:b w:val="0"/>
                <w:sz w:val="22"/>
                <w:szCs w:val="22"/>
              </w:rPr>
              <w:lastRenderedPageBreak/>
              <w:t>плате за выдачу разреш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 на осущест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 де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тельн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по пер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возке па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сажиров и багажа легковым такси на территории Астраха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ской обл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сти».</w:t>
            </w:r>
          </w:p>
        </w:tc>
        <w:tc>
          <w:tcPr>
            <w:tcW w:w="1650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80611502020020000140</w:t>
            </w:r>
          </w:p>
        </w:tc>
        <w:tc>
          <w:tcPr>
            <w:tcW w:w="1523" w:type="dxa"/>
          </w:tcPr>
          <w:p w:rsidR="007C7A8E" w:rsidRPr="0073283B" w:rsidRDefault="007C7A8E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1.личное (через пре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 xml:space="preserve">ставителя) обращение в министерство или МФЦ; </w:t>
            </w:r>
          </w:p>
          <w:p w:rsidR="00CA1332" w:rsidRDefault="007C7A8E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2.посредством реги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нального портала</w:t>
            </w:r>
            <w:r w:rsidR="00184783" w:rsidRPr="0073283B">
              <w:rPr>
                <w:b w:val="0"/>
                <w:sz w:val="22"/>
                <w:szCs w:val="22"/>
              </w:rPr>
              <w:t xml:space="preserve"> гос</w:t>
            </w:r>
            <w:r w:rsidR="00184783" w:rsidRPr="0073283B">
              <w:rPr>
                <w:b w:val="0"/>
                <w:sz w:val="22"/>
                <w:szCs w:val="22"/>
              </w:rPr>
              <w:t>у</w:t>
            </w:r>
            <w:r w:rsidR="00184783" w:rsidRPr="0073283B">
              <w:rPr>
                <w:b w:val="0"/>
                <w:sz w:val="22"/>
                <w:szCs w:val="22"/>
              </w:rPr>
              <w:t>дарстве</w:t>
            </w:r>
            <w:r w:rsidR="00184783" w:rsidRPr="0073283B">
              <w:rPr>
                <w:b w:val="0"/>
                <w:sz w:val="22"/>
                <w:szCs w:val="22"/>
              </w:rPr>
              <w:t>н</w:t>
            </w:r>
            <w:r w:rsidR="00184783" w:rsidRPr="0073283B">
              <w:rPr>
                <w:b w:val="0"/>
                <w:sz w:val="22"/>
                <w:szCs w:val="22"/>
              </w:rPr>
              <w:t xml:space="preserve">ных </w:t>
            </w:r>
            <w:r w:rsidR="00CA1332">
              <w:rPr>
                <w:b w:val="0"/>
                <w:sz w:val="22"/>
                <w:szCs w:val="22"/>
              </w:rPr>
              <w:t>и муниципал</w:t>
            </w:r>
            <w:r w:rsidR="00CA1332">
              <w:rPr>
                <w:b w:val="0"/>
                <w:sz w:val="22"/>
                <w:szCs w:val="22"/>
              </w:rPr>
              <w:t>ь</w:t>
            </w:r>
            <w:r w:rsidR="00CA1332">
              <w:rPr>
                <w:b w:val="0"/>
                <w:sz w:val="22"/>
                <w:szCs w:val="22"/>
              </w:rPr>
              <w:t xml:space="preserve">ных </w:t>
            </w:r>
            <w:r w:rsidR="00184783" w:rsidRPr="0073283B">
              <w:rPr>
                <w:b w:val="0"/>
                <w:sz w:val="22"/>
                <w:szCs w:val="22"/>
              </w:rPr>
              <w:t>услуг</w:t>
            </w:r>
            <w:r w:rsidR="00CA1332">
              <w:rPr>
                <w:b w:val="0"/>
                <w:sz w:val="22"/>
                <w:szCs w:val="22"/>
              </w:rPr>
              <w:t xml:space="preserve"> (функций) Астраханской области </w:t>
            </w:r>
            <w:hyperlink r:id="rId15" w:history="1">
              <w:r w:rsidR="00E341B4" w:rsidRPr="007F68EC">
                <w:rPr>
                  <w:rStyle w:val="a3"/>
                  <w:b w:val="0"/>
                  <w:sz w:val="22"/>
                  <w:szCs w:val="22"/>
                </w:rPr>
                <w:t>http://gosuslugi.astrobl.ru/</w:t>
              </w:r>
            </w:hyperlink>
            <w:r w:rsidR="00E341B4">
              <w:rPr>
                <w:b w:val="0"/>
                <w:sz w:val="22"/>
                <w:szCs w:val="22"/>
              </w:rPr>
              <w:t xml:space="preserve"> </w:t>
            </w:r>
            <w:bookmarkStart w:id="2" w:name="_GoBack"/>
            <w:bookmarkEnd w:id="2"/>
            <w:r w:rsidR="00184783" w:rsidRPr="0073283B">
              <w:rPr>
                <w:b w:val="0"/>
                <w:sz w:val="22"/>
                <w:szCs w:val="22"/>
              </w:rPr>
              <w:t xml:space="preserve"> (д</w:t>
            </w:r>
            <w:r w:rsidR="00184783" w:rsidRPr="0073283B">
              <w:rPr>
                <w:b w:val="0"/>
                <w:sz w:val="22"/>
                <w:szCs w:val="22"/>
              </w:rPr>
              <w:t>а</w:t>
            </w:r>
            <w:r w:rsidR="00184783" w:rsidRPr="0073283B">
              <w:rPr>
                <w:b w:val="0"/>
                <w:sz w:val="22"/>
                <w:szCs w:val="22"/>
              </w:rPr>
              <w:lastRenderedPageBreak/>
              <w:t>лее</w:t>
            </w:r>
            <w:r w:rsidR="00CA1332">
              <w:rPr>
                <w:b w:val="0"/>
                <w:sz w:val="22"/>
                <w:szCs w:val="22"/>
              </w:rPr>
              <w:t xml:space="preserve"> –</w:t>
            </w:r>
            <w:r w:rsidR="00184783" w:rsidRPr="0073283B">
              <w:rPr>
                <w:b w:val="0"/>
                <w:sz w:val="22"/>
                <w:szCs w:val="22"/>
              </w:rPr>
              <w:t xml:space="preserve"> РПГУ</w:t>
            </w:r>
            <w:r w:rsidR="00CA1332">
              <w:rPr>
                <w:b w:val="0"/>
                <w:sz w:val="22"/>
                <w:szCs w:val="22"/>
              </w:rPr>
              <w:t>);</w:t>
            </w:r>
          </w:p>
          <w:p w:rsidR="007C7A8E" w:rsidRPr="0073283B" w:rsidRDefault="007C7A8E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3.по почте;</w:t>
            </w:r>
          </w:p>
          <w:p w:rsidR="007C7A8E" w:rsidRPr="0073283B" w:rsidRDefault="007C7A8E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4.официальный сайт мин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стерства</w:t>
            </w:r>
            <w:r w:rsidR="00617E04" w:rsidRPr="0073283B">
              <w:rPr>
                <w:b w:val="0"/>
                <w:sz w:val="22"/>
                <w:szCs w:val="22"/>
              </w:rPr>
              <w:t xml:space="preserve"> </w:t>
            </w:r>
            <w:hyperlink r:id="rId16" w:history="1">
              <w:r w:rsidR="00617E04" w:rsidRPr="0073283B">
                <w:rPr>
                  <w:rStyle w:val="a3"/>
                  <w:b w:val="0"/>
                  <w:sz w:val="22"/>
                  <w:szCs w:val="22"/>
                  <w:lang w:val="en-US"/>
                </w:rPr>
                <w:t>www</w:t>
              </w:r>
              <w:r w:rsidR="00617E04" w:rsidRPr="0073283B">
                <w:rPr>
                  <w:rStyle w:val="a3"/>
                  <w:b w:val="0"/>
                  <w:sz w:val="22"/>
                  <w:szCs w:val="22"/>
                </w:rPr>
                <w:t>.</w:t>
              </w:r>
              <w:proofErr w:type="spellStart"/>
              <w:r w:rsidR="00617E04" w:rsidRPr="0073283B">
                <w:rPr>
                  <w:rStyle w:val="a3"/>
                  <w:b w:val="0"/>
                  <w:sz w:val="22"/>
                  <w:szCs w:val="22"/>
                  <w:lang w:val="en-US"/>
                </w:rPr>
                <w:t>mptpr</w:t>
              </w:r>
              <w:proofErr w:type="spellEnd"/>
              <w:r w:rsidR="00617E04" w:rsidRPr="0073283B">
                <w:rPr>
                  <w:rStyle w:val="a3"/>
                  <w:b w:val="0"/>
                  <w:sz w:val="22"/>
                  <w:szCs w:val="22"/>
                </w:rPr>
                <w:t>.</w:t>
              </w:r>
              <w:proofErr w:type="spellStart"/>
              <w:r w:rsidR="00617E04" w:rsidRPr="0073283B">
                <w:rPr>
                  <w:rStyle w:val="a3"/>
                  <w:b w:val="0"/>
                  <w:sz w:val="22"/>
                  <w:szCs w:val="22"/>
                  <w:lang w:val="en-US"/>
                </w:rPr>
                <w:t>astrobl</w:t>
              </w:r>
              <w:proofErr w:type="spellEnd"/>
              <w:r w:rsidR="00617E04" w:rsidRPr="0073283B">
                <w:rPr>
                  <w:rStyle w:val="a3"/>
                  <w:b w:val="0"/>
                  <w:sz w:val="22"/>
                  <w:szCs w:val="22"/>
                </w:rPr>
                <w:t>.</w:t>
              </w:r>
              <w:proofErr w:type="spellStart"/>
              <w:r w:rsidR="00617E04" w:rsidRPr="0073283B">
                <w:rPr>
                  <w:rStyle w:val="a3"/>
                  <w:b w:val="0"/>
                  <w:sz w:val="22"/>
                  <w:szCs w:val="22"/>
                  <w:lang w:val="en-US"/>
                </w:rPr>
                <w:t>ru</w:t>
              </w:r>
              <w:proofErr w:type="spellEnd"/>
            </w:hyperlink>
            <w:r w:rsidRPr="0073283B">
              <w:rPr>
                <w:b w:val="0"/>
                <w:sz w:val="22"/>
                <w:szCs w:val="22"/>
              </w:rPr>
              <w:t>.</w:t>
            </w:r>
            <w:r w:rsidR="00676353" w:rsidRPr="0073283B">
              <w:rPr>
                <w:b w:val="0"/>
                <w:sz w:val="22"/>
                <w:szCs w:val="22"/>
              </w:rPr>
              <w:t xml:space="preserve"> (д</w:t>
            </w:r>
            <w:r w:rsidR="00676353" w:rsidRPr="0073283B">
              <w:rPr>
                <w:b w:val="0"/>
                <w:sz w:val="22"/>
                <w:szCs w:val="22"/>
              </w:rPr>
              <w:t>а</w:t>
            </w:r>
            <w:r w:rsidR="00676353" w:rsidRPr="0073283B">
              <w:rPr>
                <w:b w:val="0"/>
                <w:sz w:val="22"/>
                <w:szCs w:val="22"/>
              </w:rPr>
              <w:t>лее - офиц</w:t>
            </w:r>
            <w:r w:rsidR="00676353" w:rsidRPr="0073283B">
              <w:rPr>
                <w:b w:val="0"/>
                <w:sz w:val="22"/>
                <w:szCs w:val="22"/>
              </w:rPr>
              <w:t>и</w:t>
            </w:r>
            <w:r w:rsidR="00676353" w:rsidRPr="0073283B">
              <w:rPr>
                <w:b w:val="0"/>
                <w:sz w:val="22"/>
                <w:szCs w:val="22"/>
              </w:rPr>
              <w:t>альный сайт мин</w:t>
            </w:r>
            <w:r w:rsidR="00676353" w:rsidRPr="0073283B">
              <w:rPr>
                <w:b w:val="0"/>
                <w:sz w:val="22"/>
                <w:szCs w:val="22"/>
              </w:rPr>
              <w:t>и</w:t>
            </w:r>
            <w:r w:rsidR="00676353" w:rsidRPr="0073283B">
              <w:rPr>
                <w:b w:val="0"/>
                <w:sz w:val="22"/>
                <w:szCs w:val="22"/>
              </w:rPr>
              <w:t>стерства)</w:t>
            </w:r>
            <w:r w:rsidR="008B4C63" w:rsidRPr="0073283B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388" w:type="dxa"/>
          </w:tcPr>
          <w:p w:rsidR="007C7A8E" w:rsidRDefault="007C7A8E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1.личное (через представ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теля) обр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щение в министе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ство;</w:t>
            </w:r>
          </w:p>
          <w:p w:rsidR="00CA1332" w:rsidRPr="0073283B" w:rsidRDefault="00CA1332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CA1332">
              <w:rPr>
                <w:b w:val="0"/>
                <w:sz w:val="22"/>
                <w:szCs w:val="22"/>
              </w:rPr>
              <w:t>2. В личном кабинете заявителя регионал</w:t>
            </w:r>
            <w:r w:rsidRPr="00CA1332">
              <w:rPr>
                <w:b w:val="0"/>
                <w:sz w:val="22"/>
                <w:szCs w:val="22"/>
              </w:rPr>
              <w:t>ь</w:t>
            </w:r>
            <w:r w:rsidRPr="00CA1332">
              <w:rPr>
                <w:b w:val="0"/>
                <w:sz w:val="22"/>
                <w:szCs w:val="22"/>
              </w:rPr>
              <w:t>ного  по</w:t>
            </w:r>
            <w:r w:rsidRPr="00CA1332">
              <w:rPr>
                <w:b w:val="0"/>
                <w:sz w:val="22"/>
                <w:szCs w:val="22"/>
              </w:rPr>
              <w:t>р</w:t>
            </w:r>
            <w:r w:rsidRPr="00CA1332">
              <w:rPr>
                <w:b w:val="0"/>
                <w:sz w:val="22"/>
                <w:szCs w:val="22"/>
              </w:rPr>
              <w:t>тала гос</w:t>
            </w:r>
            <w:r w:rsidRPr="00CA1332">
              <w:rPr>
                <w:b w:val="0"/>
                <w:sz w:val="22"/>
                <w:szCs w:val="22"/>
              </w:rPr>
              <w:t>у</w:t>
            </w:r>
            <w:r w:rsidRPr="00CA1332">
              <w:rPr>
                <w:b w:val="0"/>
                <w:sz w:val="22"/>
                <w:szCs w:val="22"/>
              </w:rPr>
              <w:t>дарстве</w:t>
            </w:r>
            <w:r w:rsidRPr="00CA1332">
              <w:rPr>
                <w:b w:val="0"/>
                <w:sz w:val="22"/>
                <w:szCs w:val="22"/>
              </w:rPr>
              <w:t>н</w:t>
            </w:r>
            <w:r w:rsidRPr="00CA1332">
              <w:rPr>
                <w:b w:val="0"/>
                <w:sz w:val="22"/>
                <w:szCs w:val="22"/>
              </w:rPr>
              <w:lastRenderedPageBreak/>
              <w:t>ных и м</w:t>
            </w:r>
            <w:r w:rsidRPr="00CA1332">
              <w:rPr>
                <w:b w:val="0"/>
                <w:sz w:val="22"/>
                <w:szCs w:val="22"/>
              </w:rPr>
              <w:t>у</w:t>
            </w:r>
            <w:r w:rsidRPr="00CA1332">
              <w:rPr>
                <w:b w:val="0"/>
                <w:sz w:val="22"/>
                <w:szCs w:val="22"/>
              </w:rPr>
              <w:t>ниципал</w:t>
            </w:r>
            <w:r w:rsidRPr="00CA1332">
              <w:rPr>
                <w:b w:val="0"/>
                <w:sz w:val="22"/>
                <w:szCs w:val="22"/>
              </w:rPr>
              <w:t>ь</w:t>
            </w:r>
            <w:r w:rsidRPr="00CA1332">
              <w:rPr>
                <w:b w:val="0"/>
                <w:sz w:val="22"/>
                <w:szCs w:val="22"/>
              </w:rPr>
              <w:t>ных услуг (функций) Астраха</w:t>
            </w:r>
            <w:r w:rsidRPr="00CA1332">
              <w:rPr>
                <w:b w:val="0"/>
                <w:sz w:val="22"/>
                <w:szCs w:val="22"/>
              </w:rPr>
              <w:t>н</w:t>
            </w:r>
            <w:r w:rsidRPr="00CA1332">
              <w:rPr>
                <w:b w:val="0"/>
                <w:sz w:val="22"/>
                <w:szCs w:val="22"/>
              </w:rPr>
              <w:t>ской обл</w:t>
            </w:r>
            <w:r w:rsidRPr="00CA1332">
              <w:rPr>
                <w:b w:val="0"/>
                <w:sz w:val="22"/>
                <w:szCs w:val="22"/>
              </w:rPr>
              <w:t>а</w:t>
            </w:r>
            <w:r w:rsidRPr="00CA1332">
              <w:rPr>
                <w:b w:val="0"/>
                <w:sz w:val="22"/>
                <w:szCs w:val="22"/>
              </w:rPr>
              <w:t>сти https://lk.astrobl.ru/;</w:t>
            </w:r>
          </w:p>
          <w:p w:rsidR="007C7A8E" w:rsidRPr="0073283B" w:rsidRDefault="00CA1332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="007C7A8E" w:rsidRPr="0073283B">
              <w:rPr>
                <w:b w:val="0"/>
                <w:sz w:val="22"/>
                <w:szCs w:val="22"/>
              </w:rPr>
              <w:t>.направляется почт</w:t>
            </w:r>
            <w:r w:rsidR="007C7A8E" w:rsidRPr="0073283B">
              <w:rPr>
                <w:b w:val="0"/>
                <w:sz w:val="22"/>
                <w:szCs w:val="22"/>
              </w:rPr>
              <w:t>о</w:t>
            </w:r>
            <w:r w:rsidR="007C7A8E" w:rsidRPr="0073283B">
              <w:rPr>
                <w:b w:val="0"/>
                <w:sz w:val="22"/>
                <w:szCs w:val="22"/>
              </w:rPr>
              <w:t>вым о</w:t>
            </w:r>
            <w:r w:rsidR="007C7A8E" w:rsidRPr="0073283B">
              <w:rPr>
                <w:b w:val="0"/>
                <w:sz w:val="22"/>
                <w:szCs w:val="22"/>
              </w:rPr>
              <w:t>т</w:t>
            </w:r>
            <w:r w:rsidR="007C7A8E" w:rsidRPr="0073283B">
              <w:rPr>
                <w:b w:val="0"/>
                <w:sz w:val="22"/>
                <w:szCs w:val="22"/>
              </w:rPr>
              <w:t>правлением с уведо</w:t>
            </w:r>
            <w:r w:rsidR="007C7A8E" w:rsidRPr="0073283B">
              <w:rPr>
                <w:b w:val="0"/>
                <w:sz w:val="22"/>
                <w:szCs w:val="22"/>
              </w:rPr>
              <w:t>м</w:t>
            </w:r>
            <w:r w:rsidR="007C7A8E" w:rsidRPr="0073283B">
              <w:rPr>
                <w:b w:val="0"/>
                <w:sz w:val="22"/>
                <w:szCs w:val="22"/>
              </w:rPr>
              <w:t>лением.</w:t>
            </w:r>
          </w:p>
        </w:tc>
      </w:tr>
      <w:tr w:rsidR="007C7A8E" w:rsidRPr="0073283B" w:rsidTr="00F1770E">
        <w:tc>
          <w:tcPr>
            <w:tcW w:w="14624" w:type="dxa"/>
            <w:gridSpan w:val="11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Переоформление разрешения на осуществление деятельности по перевозке пассажиров и багажа легковым такси на территории Астраханской области</w:t>
            </w:r>
          </w:p>
        </w:tc>
      </w:tr>
      <w:tr w:rsidR="00F1770E" w:rsidRPr="0073283B" w:rsidTr="00F1770E">
        <w:tc>
          <w:tcPr>
            <w:tcW w:w="1015" w:type="dxa"/>
          </w:tcPr>
          <w:p w:rsidR="00F1770E" w:rsidRPr="0073283B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не 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лее 25 кале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дарных дней</w:t>
            </w:r>
          </w:p>
        </w:tc>
        <w:tc>
          <w:tcPr>
            <w:tcW w:w="1015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лее 25 кале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дарных дней</w:t>
            </w:r>
          </w:p>
        </w:tc>
        <w:tc>
          <w:tcPr>
            <w:tcW w:w="1466" w:type="dxa"/>
          </w:tcPr>
          <w:p w:rsidR="00F1770E" w:rsidRPr="0073283B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1.предоставление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телем н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полного п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речня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ментов;</w:t>
            </w:r>
          </w:p>
          <w:p w:rsidR="00F1770E" w:rsidRPr="0073283B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 в случае обращения за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ставлением результата 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 xml:space="preserve"> в электронной форме о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нованием для отказа является несоблюд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ние уст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новленных условий признания действ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тельности усиленной квалифиц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рованной электронной подписи.</w:t>
            </w:r>
          </w:p>
        </w:tc>
        <w:tc>
          <w:tcPr>
            <w:tcW w:w="1387" w:type="dxa"/>
          </w:tcPr>
          <w:p w:rsidR="00F1770E" w:rsidRPr="0073283B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1.предоставление н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достове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ных свед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ний;</w:t>
            </w:r>
          </w:p>
          <w:p w:rsidR="00F1770E" w:rsidRPr="0073283B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F6D67">
              <w:rPr>
                <w:b w:val="0"/>
                <w:sz w:val="22"/>
                <w:szCs w:val="22"/>
              </w:rPr>
              <w:t>2.письменное заявл</w:t>
            </w:r>
            <w:r w:rsidRPr="007F6D67">
              <w:rPr>
                <w:b w:val="0"/>
                <w:sz w:val="22"/>
                <w:szCs w:val="22"/>
              </w:rPr>
              <w:t>е</w:t>
            </w:r>
            <w:r w:rsidRPr="007F6D67">
              <w:rPr>
                <w:b w:val="0"/>
                <w:sz w:val="22"/>
                <w:szCs w:val="22"/>
              </w:rPr>
              <w:t>ние заяв</w:t>
            </w:r>
            <w:r w:rsidRPr="007F6D67">
              <w:rPr>
                <w:b w:val="0"/>
                <w:sz w:val="22"/>
                <w:szCs w:val="22"/>
              </w:rPr>
              <w:t>и</w:t>
            </w:r>
            <w:r w:rsidRPr="007F6D67">
              <w:rPr>
                <w:b w:val="0"/>
                <w:sz w:val="22"/>
                <w:szCs w:val="22"/>
              </w:rPr>
              <w:t>теля об о</w:t>
            </w:r>
            <w:r w:rsidRPr="007F6D67">
              <w:rPr>
                <w:b w:val="0"/>
                <w:sz w:val="22"/>
                <w:szCs w:val="22"/>
              </w:rPr>
              <w:t>т</w:t>
            </w:r>
            <w:r w:rsidRPr="007F6D67">
              <w:rPr>
                <w:b w:val="0"/>
                <w:sz w:val="22"/>
                <w:szCs w:val="22"/>
              </w:rPr>
              <w:t>казе в предоста</w:t>
            </w:r>
            <w:r w:rsidRPr="007F6D67">
              <w:rPr>
                <w:b w:val="0"/>
                <w:sz w:val="22"/>
                <w:szCs w:val="22"/>
              </w:rPr>
              <w:t>в</w:t>
            </w:r>
            <w:r w:rsidRPr="007F6D67">
              <w:rPr>
                <w:b w:val="0"/>
                <w:sz w:val="22"/>
                <w:szCs w:val="22"/>
              </w:rPr>
              <w:t>лении го</w:t>
            </w:r>
            <w:r w:rsidRPr="007F6D67">
              <w:rPr>
                <w:b w:val="0"/>
                <w:sz w:val="22"/>
                <w:szCs w:val="22"/>
              </w:rPr>
              <w:t>с</w:t>
            </w:r>
            <w:r w:rsidRPr="007F6D67">
              <w:rPr>
                <w:b w:val="0"/>
                <w:sz w:val="22"/>
                <w:szCs w:val="22"/>
              </w:rPr>
              <w:t>ударстве</w:t>
            </w:r>
            <w:r w:rsidRPr="007F6D67">
              <w:rPr>
                <w:b w:val="0"/>
                <w:sz w:val="22"/>
                <w:szCs w:val="22"/>
              </w:rPr>
              <w:t>н</w:t>
            </w:r>
            <w:r w:rsidRPr="007F6D67">
              <w:rPr>
                <w:b w:val="0"/>
                <w:sz w:val="22"/>
                <w:szCs w:val="22"/>
              </w:rPr>
              <w:t>ной услуги;</w:t>
            </w:r>
          </w:p>
        </w:tc>
        <w:tc>
          <w:tcPr>
            <w:tcW w:w="1274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274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298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334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650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523" w:type="dxa"/>
          </w:tcPr>
          <w:p w:rsidR="00F1770E" w:rsidRPr="00F1770E" w:rsidRDefault="00F1770E" w:rsidP="00F1770E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F1770E">
              <w:rPr>
                <w:b w:val="0"/>
                <w:sz w:val="22"/>
                <w:szCs w:val="22"/>
              </w:rPr>
              <w:t>1.личное (через пре</w:t>
            </w:r>
            <w:r w:rsidRPr="00F1770E">
              <w:rPr>
                <w:b w:val="0"/>
                <w:sz w:val="22"/>
                <w:szCs w:val="22"/>
              </w:rPr>
              <w:t>д</w:t>
            </w:r>
            <w:r w:rsidRPr="00F1770E">
              <w:rPr>
                <w:b w:val="0"/>
                <w:sz w:val="22"/>
                <w:szCs w:val="22"/>
              </w:rPr>
              <w:t xml:space="preserve">ставителя) обращение в министерство или МФЦ; </w:t>
            </w:r>
          </w:p>
          <w:p w:rsidR="00F1770E" w:rsidRPr="00F1770E" w:rsidRDefault="00F1770E" w:rsidP="00F1770E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F1770E">
              <w:rPr>
                <w:b w:val="0"/>
                <w:sz w:val="22"/>
                <w:szCs w:val="22"/>
              </w:rPr>
              <w:t>2.посредством реги</w:t>
            </w:r>
            <w:r w:rsidRPr="00F1770E">
              <w:rPr>
                <w:b w:val="0"/>
                <w:sz w:val="22"/>
                <w:szCs w:val="22"/>
              </w:rPr>
              <w:t>о</w:t>
            </w:r>
            <w:r w:rsidRPr="00F1770E">
              <w:rPr>
                <w:b w:val="0"/>
                <w:sz w:val="22"/>
                <w:szCs w:val="22"/>
              </w:rPr>
              <w:t>нального портала гос</w:t>
            </w:r>
            <w:r w:rsidRPr="00F1770E">
              <w:rPr>
                <w:b w:val="0"/>
                <w:sz w:val="22"/>
                <w:szCs w:val="22"/>
              </w:rPr>
              <w:t>у</w:t>
            </w:r>
            <w:r w:rsidRPr="00F1770E">
              <w:rPr>
                <w:b w:val="0"/>
                <w:sz w:val="22"/>
                <w:szCs w:val="22"/>
              </w:rPr>
              <w:t>дарстве</w:t>
            </w:r>
            <w:r w:rsidRPr="00F1770E">
              <w:rPr>
                <w:b w:val="0"/>
                <w:sz w:val="22"/>
                <w:szCs w:val="22"/>
              </w:rPr>
              <w:t>н</w:t>
            </w:r>
            <w:r w:rsidRPr="00F1770E">
              <w:rPr>
                <w:b w:val="0"/>
                <w:sz w:val="22"/>
                <w:szCs w:val="22"/>
              </w:rPr>
              <w:t>ных и муниципал</w:t>
            </w:r>
            <w:r w:rsidRPr="00F1770E">
              <w:rPr>
                <w:b w:val="0"/>
                <w:sz w:val="22"/>
                <w:szCs w:val="22"/>
              </w:rPr>
              <w:t>ь</w:t>
            </w:r>
            <w:r w:rsidRPr="00F1770E">
              <w:rPr>
                <w:b w:val="0"/>
                <w:sz w:val="22"/>
                <w:szCs w:val="22"/>
              </w:rPr>
              <w:t xml:space="preserve">ных услуг (функций) </w:t>
            </w:r>
            <w:proofErr w:type="gramStart"/>
            <w:r w:rsidRPr="00F1770E">
              <w:rPr>
                <w:b w:val="0"/>
                <w:sz w:val="22"/>
                <w:szCs w:val="22"/>
              </w:rPr>
              <w:t>Астра-ханской</w:t>
            </w:r>
            <w:proofErr w:type="gramEnd"/>
            <w:r w:rsidRPr="00F1770E">
              <w:rPr>
                <w:b w:val="0"/>
                <w:sz w:val="22"/>
                <w:szCs w:val="22"/>
              </w:rPr>
              <w:t xml:space="preserve"> области  (д</w:t>
            </w:r>
            <w:r w:rsidRPr="00F1770E">
              <w:rPr>
                <w:b w:val="0"/>
                <w:sz w:val="22"/>
                <w:szCs w:val="22"/>
              </w:rPr>
              <w:t>а</w:t>
            </w:r>
            <w:r w:rsidRPr="00F1770E">
              <w:rPr>
                <w:b w:val="0"/>
                <w:sz w:val="22"/>
                <w:szCs w:val="22"/>
              </w:rPr>
              <w:t>лее – РПГУ);</w:t>
            </w:r>
          </w:p>
          <w:p w:rsidR="00F1770E" w:rsidRPr="00F1770E" w:rsidRDefault="00F1770E" w:rsidP="00F1770E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F1770E">
              <w:rPr>
                <w:b w:val="0"/>
                <w:sz w:val="22"/>
                <w:szCs w:val="22"/>
              </w:rPr>
              <w:t>3.по почте;</w:t>
            </w:r>
          </w:p>
          <w:p w:rsidR="00F1770E" w:rsidRPr="0073283B" w:rsidRDefault="00F1770E" w:rsidP="00800E89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F1770E">
              <w:rPr>
                <w:b w:val="0"/>
                <w:sz w:val="22"/>
                <w:szCs w:val="22"/>
              </w:rPr>
              <w:t>4.официальный сайт мин</w:t>
            </w:r>
            <w:r w:rsidRPr="00F1770E">
              <w:rPr>
                <w:b w:val="0"/>
                <w:sz w:val="22"/>
                <w:szCs w:val="22"/>
              </w:rPr>
              <w:t>и</w:t>
            </w:r>
            <w:r w:rsidRPr="00F1770E">
              <w:rPr>
                <w:b w:val="0"/>
                <w:sz w:val="22"/>
                <w:szCs w:val="22"/>
              </w:rPr>
              <w:t>стерства www.mptpr.astrobl.ru. (д</w:t>
            </w:r>
            <w:r w:rsidRPr="00F1770E">
              <w:rPr>
                <w:b w:val="0"/>
                <w:sz w:val="22"/>
                <w:szCs w:val="22"/>
              </w:rPr>
              <w:t>а</w:t>
            </w:r>
            <w:r w:rsidRPr="00F1770E">
              <w:rPr>
                <w:b w:val="0"/>
                <w:sz w:val="22"/>
                <w:szCs w:val="22"/>
              </w:rPr>
              <w:t>лее - офиц</w:t>
            </w:r>
            <w:r w:rsidRPr="00F1770E">
              <w:rPr>
                <w:b w:val="0"/>
                <w:sz w:val="22"/>
                <w:szCs w:val="22"/>
              </w:rPr>
              <w:t>и</w:t>
            </w:r>
            <w:r w:rsidRPr="00F1770E">
              <w:rPr>
                <w:b w:val="0"/>
                <w:sz w:val="22"/>
                <w:szCs w:val="22"/>
              </w:rPr>
              <w:t>альный сайт мин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>с</w:t>
            </w:r>
            <w:r w:rsidRPr="00F1770E">
              <w:rPr>
                <w:b w:val="0"/>
                <w:sz w:val="22"/>
                <w:szCs w:val="22"/>
              </w:rPr>
              <w:t>терства).</w:t>
            </w:r>
          </w:p>
        </w:tc>
        <w:tc>
          <w:tcPr>
            <w:tcW w:w="1388" w:type="dxa"/>
          </w:tcPr>
          <w:p w:rsidR="00F1770E" w:rsidRDefault="00F1770E" w:rsidP="00C32F8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1.личное (через представ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теля) обр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щение в министе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ство;</w:t>
            </w:r>
          </w:p>
          <w:p w:rsidR="00F1770E" w:rsidRPr="0073283B" w:rsidRDefault="00F1770E" w:rsidP="00C32F8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CA1332">
              <w:rPr>
                <w:b w:val="0"/>
                <w:sz w:val="22"/>
                <w:szCs w:val="22"/>
              </w:rPr>
              <w:t>2. В личном кабинете заявителя регионал</w:t>
            </w:r>
            <w:r w:rsidRPr="00CA1332">
              <w:rPr>
                <w:b w:val="0"/>
                <w:sz w:val="22"/>
                <w:szCs w:val="22"/>
              </w:rPr>
              <w:t>ь</w:t>
            </w:r>
            <w:r w:rsidRPr="00CA1332">
              <w:rPr>
                <w:b w:val="0"/>
                <w:sz w:val="22"/>
                <w:szCs w:val="22"/>
              </w:rPr>
              <w:t>ного  по</w:t>
            </w:r>
            <w:r w:rsidRPr="00CA1332">
              <w:rPr>
                <w:b w:val="0"/>
                <w:sz w:val="22"/>
                <w:szCs w:val="22"/>
              </w:rPr>
              <w:t>р</w:t>
            </w:r>
            <w:r w:rsidRPr="00CA1332">
              <w:rPr>
                <w:b w:val="0"/>
                <w:sz w:val="22"/>
                <w:szCs w:val="22"/>
              </w:rPr>
              <w:t>тала гос</w:t>
            </w:r>
            <w:r w:rsidRPr="00CA1332">
              <w:rPr>
                <w:b w:val="0"/>
                <w:sz w:val="22"/>
                <w:szCs w:val="22"/>
              </w:rPr>
              <w:t>у</w:t>
            </w:r>
            <w:r w:rsidRPr="00CA1332">
              <w:rPr>
                <w:b w:val="0"/>
                <w:sz w:val="22"/>
                <w:szCs w:val="22"/>
              </w:rPr>
              <w:t>дарстве</w:t>
            </w:r>
            <w:r w:rsidRPr="00CA1332">
              <w:rPr>
                <w:b w:val="0"/>
                <w:sz w:val="22"/>
                <w:szCs w:val="22"/>
              </w:rPr>
              <w:t>н</w:t>
            </w:r>
            <w:r w:rsidRPr="00CA1332">
              <w:rPr>
                <w:b w:val="0"/>
                <w:sz w:val="22"/>
                <w:szCs w:val="22"/>
              </w:rPr>
              <w:t>ных и м</w:t>
            </w:r>
            <w:r w:rsidRPr="00CA1332">
              <w:rPr>
                <w:b w:val="0"/>
                <w:sz w:val="22"/>
                <w:szCs w:val="22"/>
              </w:rPr>
              <w:t>у</w:t>
            </w:r>
            <w:r w:rsidRPr="00CA1332">
              <w:rPr>
                <w:b w:val="0"/>
                <w:sz w:val="22"/>
                <w:szCs w:val="22"/>
              </w:rPr>
              <w:t>ниципал</w:t>
            </w:r>
            <w:r w:rsidRPr="00CA1332">
              <w:rPr>
                <w:b w:val="0"/>
                <w:sz w:val="22"/>
                <w:szCs w:val="22"/>
              </w:rPr>
              <w:t>ь</w:t>
            </w:r>
            <w:r w:rsidRPr="00CA1332">
              <w:rPr>
                <w:b w:val="0"/>
                <w:sz w:val="22"/>
                <w:szCs w:val="22"/>
              </w:rPr>
              <w:t>ных услуг (функций) Астраха</w:t>
            </w:r>
            <w:r w:rsidRPr="00CA1332">
              <w:rPr>
                <w:b w:val="0"/>
                <w:sz w:val="22"/>
                <w:szCs w:val="22"/>
              </w:rPr>
              <w:t>н</w:t>
            </w:r>
            <w:r w:rsidRPr="00CA1332">
              <w:rPr>
                <w:b w:val="0"/>
                <w:sz w:val="22"/>
                <w:szCs w:val="22"/>
              </w:rPr>
              <w:t>ской обл</w:t>
            </w:r>
            <w:r w:rsidRPr="00CA1332">
              <w:rPr>
                <w:b w:val="0"/>
                <w:sz w:val="22"/>
                <w:szCs w:val="22"/>
              </w:rPr>
              <w:t>а</w:t>
            </w:r>
            <w:r w:rsidRPr="00CA1332">
              <w:rPr>
                <w:b w:val="0"/>
                <w:sz w:val="22"/>
                <w:szCs w:val="22"/>
              </w:rPr>
              <w:t>сти https://lk.astrobl.ru/;</w:t>
            </w:r>
          </w:p>
          <w:p w:rsidR="00F1770E" w:rsidRPr="0073283B" w:rsidRDefault="00F1770E" w:rsidP="00C32F8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Pr="0073283B">
              <w:rPr>
                <w:b w:val="0"/>
                <w:sz w:val="22"/>
                <w:szCs w:val="22"/>
              </w:rPr>
              <w:t>.направляется почт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вым 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правлением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лением.</w:t>
            </w:r>
          </w:p>
        </w:tc>
      </w:tr>
      <w:tr w:rsidR="00F1770E" w:rsidRPr="0073283B" w:rsidTr="00F1770E">
        <w:tc>
          <w:tcPr>
            <w:tcW w:w="14624" w:type="dxa"/>
            <w:gridSpan w:val="11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Выдача дубликата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F1770E" w:rsidRPr="0073283B" w:rsidTr="00F1770E">
        <w:tc>
          <w:tcPr>
            <w:tcW w:w="1015" w:type="dxa"/>
          </w:tcPr>
          <w:p w:rsidR="00F1770E" w:rsidRPr="0073283B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лее 9 кале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lastRenderedPageBreak/>
              <w:t>дарных дней</w:t>
            </w:r>
          </w:p>
        </w:tc>
        <w:tc>
          <w:tcPr>
            <w:tcW w:w="1015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не 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лее 9 кале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lastRenderedPageBreak/>
              <w:t>дарных дней</w:t>
            </w:r>
          </w:p>
        </w:tc>
        <w:tc>
          <w:tcPr>
            <w:tcW w:w="1466" w:type="dxa"/>
          </w:tcPr>
          <w:p w:rsidR="00F1770E" w:rsidRPr="0073283B" w:rsidRDefault="00F1770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 в случае обращения за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lastRenderedPageBreak/>
              <w:t xml:space="preserve">ставлением результата 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 xml:space="preserve"> в электронной форме о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нованием для отказа является несоблюд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ние уст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новленных условий признания действ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тельности усиленной квалифиц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рованной электронной подписи.</w:t>
            </w:r>
          </w:p>
        </w:tc>
        <w:tc>
          <w:tcPr>
            <w:tcW w:w="1387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1.неоплата заявителем выдачи </w:t>
            </w:r>
            <w:r w:rsidRPr="0073283B">
              <w:rPr>
                <w:b w:val="0"/>
                <w:sz w:val="22"/>
                <w:szCs w:val="22"/>
              </w:rPr>
              <w:lastRenderedPageBreak/>
              <w:t>дубликата разреш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ния;</w:t>
            </w:r>
          </w:p>
          <w:p w:rsidR="00F1770E" w:rsidRPr="0073283B" w:rsidRDefault="00F1770E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F6D67">
              <w:rPr>
                <w:b w:val="0"/>
                <w:sz w:val="22"/>
                <w:szCs w:val="22"/>
              </w:rPr>
              <w:t>2.письменное заявл</w:t>
            </w:r>
            <w:r w:rsidRPr="007F6D67">
              <w:rPr>
                <w:b w:val="0"/>
                <w:sz w:val="22"/>
                <w:szCs w:val="22"/>
              </w:rPr>
              <w:t>е</w:t>
            </w:r>
            <w:r w:rsidRPr="007F6D67">
              <w:rPr>
                <w:b w:val="0"/>
                <w:sz w:val="22"/>
                <w:szCs w:val="22"/>
              </w:rPr>
              <w:t>ние заяв</w:t>
            </w:r>
            <w:r w:rsidRPr="007F6D67">
              <w:rPr>
                <w:b w:val="0"/>
                <w:sz w:val="22"/>
                <w:szCs w:val="22"/>
              </w:rPr>
              <w:t>и</w:t>
            </w:r>
            <w:r w:rsidRPr="007F6D67">
              <w:rPr>
                <w:b w:val="0"/>
                <w:sz w:val="22"/>
                <w:szCs w:val="22"/>
              </w:rPr>
              <w:t>теля об о</w:t>
            </w:r>
            <w:r w:rsidRPr="007F6D67">
              <w:rPr>
                <w:b w:val="0"/>
                <w:sz w:val="22"/>
                <w:szCs w:val="22"/>
              </w:rPr>
              <w:t>т</w:t>
            </w:r>
            <w:r w:rsidRPr="007F6D67">
              <w:rPr>
                <w:b w:val="0"/>
                <w:sz w:val="22"/>
                <w:szCs w:val="22"/>
              </w:rPr>
              <w:t>казе в предоста</w:t>
            </w:r>
            <w:r w:rsidRPr="007F6D67">
              <w:rPr>
                <w:b w:val="0"/>
                <w:sz w:val="22"/>
                <w:szCs w:val="22"/>
              </w:rPr>
              <w:t>в</w:t>
            </w:r>
            <w:r w:rsidRPr="007F6D67">
              <w:rPr>
                <w:b w:val="0"/>
                <w:sz w:val="22"/>
                <w:szCs w:val="22"/>
              </w:rPr>
              <w:t>лении го</w:t>
            </w:r>
            <w:r w:rsidRPr="007F6D67">
              <w:rPr>
                <w:b w:val="0"/>
                <w:sz w:val="22"/>
                <w:szCs w:val="22"/>
              </w:rPr>
              <w:t>с</w:t>
            </w:r>
            <w:r w:rsidRPr="007F6D67">
              <w:rPr>
                <w:b w:val="0"/>
                <w:sz w:val="22"/>
                <w:szCs w:val="22"/>
              </w:rPr>
              <w:t>ударстве</w:t>
            </w:r>
            <w:r w:rsidRPr="007F6D67">
              <w:rPr>
                <w:b w:val="0"/>
                <w:sz w:val="22"/>
                <w:szCs w:val="22"/>
              </w:rPr>
              <w:t>н</w:t>
            </w:r>
            <w:r w:rsidRPr="007F6D67">
              <w:rPr>
                <w:b w:val="0"/>
                <w:sz w:val="22"/>
                <w:szCs w:val="22"/>
              </w:rPr>
              <w:t>ной услуги.</w:t>
            </w:r>
          </w:p>
        </w:tc>
        <w:tc>
          <w:tcPr>
            <w:tcW w:w="1274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нет</w:t>
            </w:r>
          </w:p>
        </w:tc>
        <w:tc>
          <w:tcPr>
            <w:tcW w:w="1274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1298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400 рублей</w:t>
            </w:r>
          </w:p>
        </w:tc>
        <w:tc>
          <w:tcPr>
            <w:tcW w:w="1334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постано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 м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 xml:space="preserve">нистерства </w:t>
            </w:r>
            <w:r w:rsidRPr="0073283B">
              <w:rPr>
                <w:b w:val="0"/>
                <w:sz w:val="22"/>
                <w:szCs w:val="22"/>
              </w:rPr>
              <w:lastRenderedPageBreak/>
              <w:t>промы</w:t>
            </w:r>
            <w:r w:rsidRPr="0073283B">
              <w:rPr>
                <w:b w:val="0"/>
                <w:sz w:val="22"/>
                <w:szCs w:val="22"/>
              </w:rPr>
              <w:t>ш</w:t>
            </w:r>
            <w:r w:rsidRPr="0073283B">
              <w:rPr>
                <w:b w:val="0"/>
                <w:sz w:val="22"/>
                <w:szCs w:val="22"/>
              </w:rPr>
              <w:t>ленности, транспорта и приро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ных 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сурсов Астраха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ской обл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сти от 26.08.2011 № 23-П «О плате за выдачу разреш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 на осущест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 де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тельн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по пер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возке па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сажиров и багажа легковым такси на территории Астраха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ской обл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сти».</w:t>
            </w:r>
          </w:p>
        </w:tc>
        <w:tc>
          <w:tcPr>
            <w:tcW w:w="1650" w:type="dxa"/>
          </w:tcPr>
          <w:p w:rsidR="00F1770E" w:rsidRPr="0073283B" w:rsidRDefault="00F1770E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80611502020020000140</w:t>
            </w:r>
          </w:p>
        </w:tc>
        <w:tc>
          <w:tcPr>
            <w:tcW w:w="1523" w:type="dxa"/>
          </w:tcPr>
          <w:p w:rsidR="00800E89" w:rsidRPr="00800E89" w:rsidRDefault="00800E89" w:rsidP="00800E89">
            <w:pPr>
              <w:shd w:val="clear" w:color="auto" w:fill="FFFFFF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1.личное (через пре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д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 xml:space="preserve">ставителя) обращение в 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lastRenderedPageBreak/>
              <w:t xml:space="preserve">министерство или МФЦ; </w:t>
            </w:r>
          </w:p>
          <w:p w:rsidR="00800E89" w:rsidRPr="00800E89" w:rsidRDefault="00800E89" w:rsidP="00800E89">
            <w:pPr>
              <w:shd w:val="clear" w:color="auto" w:fill="FFFFFF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2.посредством реги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о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нального портала гос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у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дарстве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н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ных и муниципал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ь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ных услуг (функций) Астраханской о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б</w:t>
            </w: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ласти  (далее – РПГУ);</w:t>
            </w:r>
          </w:p>
          <w:p w:rsidR="00800E89" w:rsidRPr="00800E89" w:rsidRDefault="00800E89" w:rsidP="00800E89">
            <w:pPr>
              <w:shd w:val="clear" w:color="auto" w:fill="FFFFFF"/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800E89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3.по почте;</w:t>
            </w:r>
          </w:p>
          <w:p w:rsidR="00F1770E" w:rsidRPr="00800E89" w:rsidRDefault="00800E89" w:rsidP="00800E89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4.официальный сайт мин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и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стерства www.mptpr.astrobl.ru. (д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а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лее - офиц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и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альный сайт мин</w:t>
            </w:r>
            <w:r w:rsidRPr="00800E89">
              <w:rPr>
                <w:bCs w:val="0"/>
                <w:color w:val="000000"/>
                <w:sz w:val="22"/>
                <w:szCs w:val="22"/>
              </w:rPr>
              <w:t>и</w:t>
            </w:r>
            <w:r w:rsidRPr="00800E89">
              <w:rPr>
                <w:bCs w:val="0"/>
                <w:color w:val="000000"/>
                <w:sz w:val="22"/>
                <w:szCs w:val="22"/>
              </w:rPr>
              <w:t>с</w:t>
            </w:r>
            <w:r w:rsidRPr="00800E89">
              <w:rPr>
                <w:b w:val="0"/>
                <w:bCs w:val="0"/>
                <w:color w:val="000000"/>
                <w:sz w:val="22"/>
                <w:szCs w:val="22"/>
              </w:rPr>
              <w:t>терства).</w:t>
            </w:r>
          </w:p>
        </w:tc>
        <w:tc>
          <w:tcPr>
            <w:tcW w:w="1388" w:type="dxa"/>
          </w:tcPr>
          <w:p w:rsidR="00800E89" w:rsidRDefault="00800E89" w:rsidP="00800E89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1.личное (через представ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lastRenderedPageBreak/>
              <w:t>теля) обр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щение в министе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ство;</w:t>
            </w:r>
          </w:p>
          <w:p w:rsidR="00800E89" w:rsidRPr="0073283B" w:rsidRDefault="00800E89" w:rsidP="00800E89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CA1332">
              <w:rPr>
                <w:b w:val="0"/>
                <w:sz w:val="22"/>
                <w:szCs w:val="22"/>
              </w:rPr>
              <w:t>2. В личном кабинете заявителя регионал</w:t>
            </w:r>
            <w:r w:rsidRPr="00CA1332">
              <w:rPr>
                <w:b w:val="0"/>
                <w:sz w:val="22"/>
                <w:szCs w:val="22"/>
              </w:rPr>
              <w:t>ь</w:t>
            </w:r>
            <w:r w:rsidRPr="00CA1332">
              <w:rPr>
                <w:b w:val="0"/>
                <w:sz w:val="22"/>
                <w:szCs w:val="22"/>
              </w:rPr>
              <w:t>ного  по</w:t>
            </w:r>
            <w:r w:rsidRPr="00CA1332">
              <w:rPr>
                <w:b w:val="0"/>
                <w:sz w:val="22"/>
                <w:szCs w:val="22"/>
              </w:rPr>
              <w:t>р</w:t>
            </w:r>
            <w:r w:rsidRPr="00CA1332">
              <w:rPr>
                <w:b w:val="0"/>
                <w:sz w:val="22"/>
                <w:szCs w:val="22"/>
              </w:rPr>
              <w:t>тала гос</w:t>
            </w:r>
            <w:r w:rsidRPr="00CA1332">
              <w:rPr>
                <w:b w:val="0"/>
                <w:sz w:val="22"/>
                <w:szCs w:val="22"/>
              </w:rPr>
              <w:t>у</w:t>
            </w:r>
            <w:r w:rsidRPr="00CA1332">
              <w:rPr>
                <w:b w:val="0"/>
                <w:sz w:val="22"/>
                <w:szCs w:val="22"/>
              </w:rPr>
              <w:t>дарстве</w:t>
            </w:r>
            <w:r w:rsidRPr="00CA1332">
              <w:rPr>
                <w:b w:val="0"/>
                <w:sz w:val="22"/>
                <w:szCs w:val="22"/>
              </w:rPr>
              <w:t>н</w:t>
            </w:r>
            <w:r w:rsidRPr="00CA1332">
              <w:rPr>
                <w:b w:val="0"/>
                <w:sz w:val="22"/>
                <w:szCs w:val="22"/>
              </w:rPr>
              <w:t>ных и м</w:t>
            </w:r>
            <w:r w:rsidRPr="00CA1332">
              <w:rPr>
                <w:b w:val="0"/>
                <w:sz w:val="22"/>
                <w:szCs w:val="22"/>
              </w:rPr>
              <w:t>у</w:t>
            </w:r>
            <w:r w:rsidRPr="00CA1332">
              <w:rPr>
                <w:b w:val="0"/>
                <w:sz w:val="22"/>
                <w:szCs w:val="22"/>
              </w:rPr>
              <w:t>ниципал</w:t>
            </w:r>
            <w:r w:rsidRPr="00CA1332">
              <w:rPr>
                <w:b w:val="0"/>
                <w:sz w:val="22"/>
                <w:szCs w:val="22"/>
              </w:rPr>
              <w:t>ь</w:t>
            </w:r>
            <w:r w:rsidRPr="00CA1332">
              <w:rPr>
                <w:b w:val="0"/>
                <w:sz w:val="22"/>
                <w:szCs w:val="22"/>
              </w:rPr>
              <w:t>ных услуг (функций) Астраха</w:t>
            </w:r>
            <w:r w:rsidRPr="00CA1332">
              <w:rPr>
                <w:b w:val="0"/>
                <w:sz w:val="22"/>
                <w:szCs w:val="22"/>
              </w:rPr>
              <w:t>н</w:t>
            </w:r>
            <w:r w:rsidRPr="00CA1332">
              <w:rPr>
                <w:b w:val="0"/>
                <w:sz w:val="22"/>
                <w:szCs w:val="22"/>
              </w:rPr>
              <w:t>ской обл</w:t>
            </w:r>
            <w:r w:rsidRPr="00CA1332">
              <w:rPr>
                <w:b w:val="0"/>
                <w:sz w:val="22"/>
                <w:szCs w:val="22"/>
              </w:rPr>
              <w:t>а</w:t>
            </w:r>
            <w:r w:rsidRPr="00CA1332">
              <w:rPr>
                <w:b w:val="0"/>
                <w:sz w:val="22"/>
                <w:szCs w:val="22"/>
              </w:rPr>
              <w:t>сти https://lk.astrobl.ru/;</w:t>
            </w:r>
          </w:p>
          <w:p w:rsidR="00F1770E" w:rsidRPr="0073283B" w:rsidRDefault="00800E89" w:rsidP="00800E89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Pr="0073283B">
              <w:rPr>
                <w:b w:val="0"/>
                <w:sz w:val="22"/>
                <w:szCs w:val="22"/>
              </w:rPr>
              <w:t>.направляется почт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вым 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правлением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</w:t>
            </w:r>
          </w:p>
        </w:tc>
      </w:tr>
    </w:tbl>
    <w:p w:rsidR="00DC1483" w:rsidRDefault="00DC1483" w:rsidP="00CC2492">
      <w:pPr>
        <w:pStyle w:val="42"/>
        <w:shd w:val="clear" w:color="auto" w:fill="auto"/>
        <w:spacing w:after="244" w:line="280" w:lineRule="exact"/>
        <w:sectPr w:rsidR="00DC1483" w:rsidSect="00CC28E6">
          <w:pgSz w:w="16837" w:h="11905" w:orient="landscape"/>
          <w:pgMar w:top="1134" w:right="851" w:bottom="1134" w:left="1418" w:header="0" w:footer="6" w:gutter="0"/>
          <w:pgNumType w:start="2"/>
          <w:cols w:space="720"/>
          <w:noEndnote/>
          <w:docGrid w:linePitch="360"/>
        </w:sectPr>
      </w:pPr>
    </w:p>
    <w:p w:rsidR="00535754" w:rsidRDefault="00535754" w:rsidP="00CC2492">
      <w:pPr>
        <w:rPr>
          <w:color w:val="auto"/>
          <w:sz w:val="2"/>
          <w:szCs w:val="2"/>
        </w:r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t>Раздел 3. «Сведения о заявителях «</w:t>
      </w:r>
      <w:proofErr w:type="spellStart"/>
      <w:r>
        <w:t>подуслуги</w:t>
      </w:r>
      <w:proofErr w:type="spellEnd"/>
      <w:r>
        <w:t>»</w:t>
      </w:r>
    </w:p>
    <w:p w:rsidR="00CC2492" w:rsidRPr="00B82EA0" w:rsidRDefault="00CC2492" w:rsidP="00CC2492">
      <w:pPr>
        <w:pStyle w:val="42"/>
        <w:shd w:val="clear" w:color="auto" w:fill="auto"/>
        <w:spacing w:after="0" w:line="240" w:lineRule="auto"/>
      </w:pPr>
    </w:p>
    <w:tbl>
      <w:tblPr>
        <w:tblW w:w="14655" w:type="dxa"/>
        <w:jc w:val="center"/>
        <w:tblInd w:w="13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2"/>
        <w:gridCol w:w="39"/>
        <w:gridCol w:w="2229"/>
        <w:gridCol w:w="39"/>
        <w:gridCol w:w="2500"/>
        <w:gridCol w:w="52"/>
        <w:gridCol w:w="1954"/>
        <w:gridCol w:w="30"/>
        <w:gridCol w:w="1569"/>
        <w:gridCol w:w="35"/>
        <w:gridCol w:w="1657"/>
        <w:gridCol w:w="16"/>
        <w:gridCol w:w="1957"/>
        <w:gridCol w:w="11"/>
        <w:gridCol w:w="1985"/>
        <w:gridCol w:w="10"/>
      </w:tblGrid>
      <w:tr w:rsidR="00281703" w:rsidRPr="00281703" w:rsidTr="0073283B">
        <w:trPr>
          <w:jc w:val="center"/>
        </w:trPr>
        <w:tc>
          <w:tcPr>
            <w:tcW w:w="572" w:type="dxa"/>
          </w:tcPr>
          <w:p w:rsidR="00711000" w:rsidRPr="0073283B" w:rsidRDefault="0071100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№</w:t>
            </w:r>
            <w:r w:rsidR="00281703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</w:t>
            </w:r>
            <w:proofErr w:type="gram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</w:t>
            </w:r>
            <w:proofErr w:type="gram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/п</w:t>
            </w:r>
          </w:p>
        </w:tc>
        <w:tc>
          <w:tcPr>
            <w:tcW w:w="2268" w:type="dxa"/>
            <w:gridSpan w:val="2"/>
          </w:tcPr>
          <w:p w:rsidR="00281703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Категории лиц, </w:t>
            </w:r>
          </w:p>
          <w:p w:rsidR="00281703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имеющих право на получение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539" w:type="dxa"/>
            <w:gridSpan w:val="2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Документ, подтве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ждающий правомочие заявителя соотве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ствующей категории на получение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006" w:type="dxa"/>
            <w:gridSpan w:val="2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Установленные требования к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кументу, 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тверждающему правомочие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явителя соотве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ствующей катег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рии на получение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599" w:type="dxa"/>
            <w:gridSpan w:val="2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Наличие во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можности п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дачи заявл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на пред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ставление 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 представит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лями заявит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</w:t>
            </w:r>
          </w:p>
        </w:tc>
        <w:tc>
          <w:tcPr>
            <w:tcW w:w="1708" w:type="dxa"/>
            <w:gridSpan w:val="3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Исчерпыва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ю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щий перечень лиц, имеющих право на под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чу за</w:t>
            </w:r>
            <w:r w:rsidR="008352F8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вления от имени заяв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теля</w:t>
            </w:r>
          </w:p>
        </w:tc>
        <w:tc>
          <w:tcPr>
            <w:tcW w:w="1957" w:type="dxa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документа, 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тверждающего право подачи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явления от имени заявителя</w:t>
            </w:r>
          </w:p>
        </w:tc>
        <w:tc>
          <w:tcPr>
            <w:tcW w:w="2006" w:type="dxa"/>
            <w:gridSpan w:val="3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Установленные требования к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кументу, 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тверждающему право подачи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явления от имени заявителя</w:t>
            </w:r>
          </w:p>
        </w:tc>
      </w:tr>
      <w:tr w:rsidR="00281703" w:rsidRPr="00281703" w:rsidTr="0073283B">
        <w:trPr>
          <w:trHeight w:val="243"/>
          <w:jc w:val="center"/>
        </w:trPr>
        <w:tc>
          <w:tcPr>
            <w:tcW w:w="572" w:type="dxa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8" w:type="dxa"/>
            <w:gridSpan w:val="2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539" w:type="dxa"/>
            <w:gridSpan w:val="2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2006" w:type="dxa"/>
            <w:gridSpan w:val="2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599" w:type="dxa"/>
            <w:gridSpan w:val="2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1708" w:type="dxa"/>
            <w:gridSpan w:val="3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957" w:type="dxa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2006" w:type="dxa"/>
            <w:gridSpan w:val="3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</w:tr>
      <w:tr w:rsidR="00233E8A" w:rsidRPr="0073283B" w:rsidTr="0073283B">
        <w:trPr>
          <w:jc w:val="center"/>
        </w:trPr>
        <w:tc>
          <w:tcPr>
            <w:tcW w:w="14655" w:type="dxa"/>
            <w:gridSpan w:val="16"/>
          </w:tcPr>
          <w:p w:rsidR="00233E8A" w:rsidRPr="0073283B" w:rsidRDefault="00044F2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  <w:r w:rsidR="00884341" w:rsidRPr="0073283B">
              <w:rPr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233E8A" w:rsidRPr="0073283B" w:rsidTr="0073283B">
        <w:trPr>
          <w:gridAfter w:val="1"/>
          <w:wAfter w:w="10" w:type="dxa"/>
          <w:jc w:val="center"/>
        </w:trPr>
        <w:tc>
          <w:tcPr>
            <w:tcW w:w="611" w:type="dxa"/>
            <w:gridSpan w:val="2"/>
          </w:tcPr>
          <w:p w:rsidR="00233E8A" w:rsidRPr="0073283B" w:rsidRDefault="000D71B0" w:rsidP="0073283B">
            <w:pPr>
              <w:pStyle w:val="42"/>
              <w:shd w:val="clear" w:color="auto" w:fill="auto"/>
              <w:spacing w:after="0" w:line="240" w:lineRule="auto"/>
              <w:ind w:right="795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8" w:type="dxa"/>
            <w:gridSpan w:val="2"/>
          </w:tcPr>
          <w:p w:rsidR="000D71B0" w:rsidRPr="0073283B" w:rsidRDefault="00F341F0" w:rsidP="0073283B">
            <w:pPr>
              <w:pStyle w:val="42"/>
              <w:spacing w:after="0" w:line="240" w:lineRule="auto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0D71B0" w:rsidRPr="0073283B">
              <w:rPr>
                <w:rFonts w:eastAsia="Batang"/>
                <w:b w:val="0"/>
                <w:sz w:val="22"/>
                <w:szCs w:val="22"/>
              </w:rPr>
              <w:t>ндивидуальные предприниматели (ИП)</w:t>
            </w:r>
          </w:p>
          <w:p w:rsidR="00233E8A" w:rsidRPr="0073283B" w:rsidRDefault="00233E8A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2552" w:type="dxa"/>
            <w:gridSpan w:val="2"/>
          </w:tcPr>
          <w:p w:rsidR="004E3C21" w:rsidRPr="0073283B" w:rsidRDefault="00A62738" w:rsidP="00CE0E8F">
            <w:pPr>
              <w:pStyle w:val="42"/>
              <w:spacing w:after="0"/>
              <w:ind w:right="34"/>
              <w:jc w:val="both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="0033799C" w:rsidRPr="0073283B">
              <w:rPr>
                <w:b w:val="0"/>
                <w:sz w:val="22"/>
                <w:szCs w:val="22"/>
              </w:rPr>
              <w:t>документ, удостов</w:t>
            </w:r>
            <w:r w:rsidR="0033799C" w:rsidRPr="0073283B">
              <w:rPr>
                <w:b w:val="0"/>
                <w:sz w:val="22"/>
                <w:szCs w:val="22"/>
              </w:rPr>
              <w:t>е</w:t>
            </w:r>
            <w:r w:rsidR="0033799C" w:rsidRPr="0073283B">
              <w:rPr>
                <w:b w:val="0"/>
                <w:sz w:val="22"/>
                <w:szCs w:val="22"/>
              </w:rPr>
              <w:t>ряющий личность з</w:t>
            </w:r>
            <w:r w:rsidR="0033799C" w:rsidRPr="0073283B">
              <w:rPr>
                <w:b w:val="0"/>
                <w:sz w:val="22"/>
                <w:szCs w:val="22"/>
              </w:rPr>
              <w:t>а</w:t>
            </w:r>
            <w:r w:rsidR="0033799C" w:rsidRPr="0073283B">
              <w:rPr>
                <w:b w:val="0"/>
                <w:sz w:val="22"/>
                <w:szCs w:val="22"/>
              </w:rPr>
              <w:t>явителя</w:t>
            </w:r>
            <w:r w:rsidRPr="0073283B">
              <w:rPr>
                <w:b w:val="0"/>
                <w:sz w:val="22"/>
                <w:szCs w:val="22"/>
              </w:rPr>
              <w:t>;</w:t>
            </w:r>
          </w:p>
          <w:p w:rsidR="00A62738" w:rsidRPr="0073283B" w:rsidRDefault="00A62738" w:rsidP="00CE0E8F">
            <w:pPr>
              <w:pStyle w:val="42"/>
              <w:tabs>
                <w:tab w:val="left" w:pos="2160"/>
              </w:tabs>
              <w:spacing w:after="0"/>
              <w:ind w:right="34"/>
              <w:jc w:val="both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2. </w:t>
            </w:r>
            <w:r w:rsidR="00D2783C" w:rsidRPr="0073283B">
              <w:rPr>
                <w:b w:val="0"/>
                <w:sz w:val="22"/>
                <w:szCs w:val="22"/>
              </w:rPr>
              <w:t>свидетельство о го</w:t>
            </w:r>
            <w:r w:rsidR="00D2783C" w:rsidRPr="0073283B">
              <w:rPr>
                <w:b w:val="0"/>
                <w:sz w:val="22"/>
                <w:szCs w:val="22"/>
              </w:rPr>
              <w:t>с</w:t>
            </w:r>
            <w:r w:rsidR="00D2783C" w:rsidRPr="0073283B">
              <w:rPr>
                <w:b w:val="0"/>
                <w:sz w:val="22"/>
                <w:szCs w:val="22"/>
              </w:rPr>
              <w:t>ударственной рег</w:t>
            </w:r>
            <w:r w:rsidR="00D2783C" w:rsidRPr="0073283B">
              <w:rPr>
                <w:b w:val="0"/>
                <w:sz w:val="22"/>
                <w:szCs w:val="22"/>
              </w:rPr>
              <w:t>и</w:t>
            </w:r>
            <w:r w:rsidR="00D2783C" w:rsidRPr="0073283B">
              <w:rPr>
                <w:b w:val="0"/>
                <w:sz w:val="22"/>
                <w:szCs w:val="22"/>
              </w:rPr>
              <w:t>страции индивидуал</w:t>
            </w:r>
            <w:r w:rsidR="00D2783C" w:rsidRPr="0073283B">
              <w:rPr>
                <w:b w:val="0"/>
                <w:sz w:val="22"/>
                <w:szCs w:val="22"/>
              </w:rPr>
              <w:t>ь</w:t>
            </w:r>
            <w:r w:rsidR="00D2783C" w:rsidRPr="0073283B">
              <w:rPr>
                <w:b w:val="0"/>
                <w:sz w:val="22"/>
                <w:szCs w:val="22"/>
              </w:rPr>
              <w:t>ного предпринимателя.</w:t>
            </w:r>
          </w:p>
          <w:p w:rsidR="00233E8A" w:rsidRPr="0073283B" w:rsidRDefault="00233E8A" w:rsidP="0073283B">
            <w:pPr>
              <w:pStyle w:val="42"/>
              <w:shd w:val="clear" w:color="auto" w:fill="auto"/>
              <w:spacing w:after="0" w:line="240" w:lineRule="auto"/>
              <w:ind w:right="795"/>
              <w:rPr>
                <w:b w:val="0"/>
                <w:sz w:val="22"/>
                <w:szCs w:val="22"/>
              </w:rPr>
            </w:pPr>
          </w:p>
        </w:tc>
        <w:tc>
          <w:tcPr>
            <w:tcW w:w="1984" w:type="dxa"/>
            <w:gridSpan w:val="2"/>
          </w:tcPr>
          <w:p w:rsidR="00233E8A" w:rsidRPr="0073283B" w:rsidRDefault="00D2783C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</w:t>
            </w:r>
            <w:r w:rsidR="001B3468" w:rsidRPr="0073283B">
              <w:rPr>
                <w:rFonts w:eastAsia="Batang"/>
                <w:b w:val="0"/>
                <w:sz w:val="22"/>
                <w:szCs w:val="22"/>
              </w:rPr>
              <w:t>Документ, уд</w:t>
            </w:r>
            <w:r w:rsidR="001B3468"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="001B3468" w:rsidRPr="0073283B">
              <w:rPr>
                <w:rFonts w:eastAsia="Batang"/>
                <w:b w:val="0"/>
                <w:sz w:val="22"/>
                <w:szCs w:val="22"/>
              </w:rPr>
              <w:t>стоверяющий личность д</w:t>
            </w:r>
            <w:r w:rsidR="00F341F0" w:rsidRPr="0073283B">
              <w:rPr>
                <w:b w:val="0"/>
                <w:sz w:val="22"/>
                <w:szCs w:val="22"/>
              </w:rPr>
              <w:t>олжен быть действ</w:t>
            </w:r>
            <w:r w:rsidR="00F341F0" w:rsidRPr="0073283B">
              <w:rPr>
                <w:b w:val="0"/>
                <w:sz w:val="22"/>
                <w:szCs w:val="22"/>
              </w:rPr>
              <w:t>и</w:t>
            </w:r>
            <w:r w:rsidR="00F341F0" w:rsidRPr="0073283B">
              <w:rPr>
                <w:b w:val="0"/>
                <w:sz w:val="22"/>
                <w:szCs w:val="22"/>
              </w:rPr>
              <w:t>тельным на срок обращения за предоставлением услуги. Не должен содержать подч</w:t>
            </w:r>
            <w:r w:rsidR="00F341F0" w:rsidRPr="0073283B">
              <w:rPr>
                <w:b w:val="0"/>
                <w:sz w:val="22"/>
                <w:szCs w:val="22"/>
              </w:rPr>
              <w:t>и</w:t>
            </w:r>
            <w:r w:rsidR="00F341F0" w:rsidRPr="0073283B">
              <w:rPr>
                <w:b w:val="0"/>
                <w:sz w:val="22"/>
                <w:szCs w:val="22"/>
              </w:rPr>
              <w:t>сток, приписок, зачеркнутых слов и других испра</w:t>
            </w:r>
            <w:r w:rsidR="00F341F0" w:rsidRPr="0073283B">
              <w:rPr>
                <w:b w:val="0"/>
                <w:sz w:val="22"/>
                <w:szCs w:val="22"/>
              </w:rPr>
              <w:t>в</w:t>
            </w:r>
            <w:r w:rsidR="00F341F0" w:rsidRPr="0073283B">
              <w:rPr>
                <w:b w:val="0"/>
                <w:sz w:val="22"/>
                <w:szCs w:val="22"/>
              </w:rPr>
              <w:t>лений. Не должен иметь поврежд</w:t>
            </w:r>
            <w:r w:rsidR="00F341F0" w:rsidRPr="0073283B">
              <w:rPr>
                <w:b w:val="0"/>
                <w:sz w:val="22"/>
                <w:szCs w:val="22"/>
              </w:rPr>
              <w:t>е</w:t>
            </w:r>
            <w:r w:rsidR="00F341F0" w:rsidRPr="0073283B">
              <w:rPr>
                <w:b w:val="0"/>
                <w:sz w:val="22"/>
                <w:szCs w:val="22"/>
              </w:rPr>
              <w:t>ний, наличие к</w:t>
            </w:r>
            <w:r w:rsidR="00F341F0" w:rsidRPr="0073283B">
              <w:rPr>
                <w:b w:val="0"/>
                <w:sz w:val="22"/>
                <w:szCs w:val="22"/>
              </w:rPr>
              <w:t>о</w:t>
            </w:r>
            <w:r w:rsidR="00F341F0" w:rsidRPr="0073283B">
              <w:rPr>
                <w:b w:val="0"/>
                <w:sz w:val="22"/>
                <w:szCs w:val="22"/>
              </w:rPr>
              <w:t>торых не позв</w:t>
            </w:r>
            <w:r w:rsidR="00F341F0" w:rsidRPr="0073283B">
              <w:rPr>
                <w:b w:val="0"/>
                <w:sz w:val="22"/>
                <w:szCs w:val="22"/>
              </w:rPr>
              <w:t>о</w:t>
            </w:r>
            <w:r w:rsidR="00F341F0" w:rsidRPr="0073283B">
              <w:rPr>
                <w:b w:val="0"/>
                <w:sz w:val="22"/>
                <w:szCs w:val="22"/>
              </w:rPr>
              <w:t>ляет однозначно истолковать их содержание.</w:t>
            </w:r>
          </w:p>
          <w:p w:rsidR="00AE0B4D" w:rsidRPr="0073283B" w:rsidRDefault="00AE0B4D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Для иностранных граждан необх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димо иметь нот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риально завере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ный перевод па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lastRenderedPageBreak/>
              <w:t>порта.</w:t>
            </w:r>
          </w:p>
          <w:p w:rsidR="00D2783C" w:rsidRPr="0073283B" w:rsidRDefault="00D2783C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2. </w:t>
            </w:r>
            <w:r w:rsidR="00386CF5" w:rsidRPr="0073283B">
              <w:rPr>
                <w:b w:val="0"/>
                <w:sz w:val="22"/>
                <w:szCs w:val="22"/>
              </w:rPr>
              <w:t>Свидетельство н</w:t>
            </w:r>
            <w:r w:rsidRPr="0073283B">
              <w:rPr>
                <w:b w:val="0"/>
                <w:sz w:val="22"/>
                <w:szCs w:val="22"/>
              </w:rPr>
              <w:t>е должн</w:t>
            </w:r>
            <w:r w:rsidR="00386CF5"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 соде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жать подчисток, приписок,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черкнутых слов и других исправл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ний. Не должн</w:t>
            </w:r>
            <w:r w:rsidR="00386CF5"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 иметь поврежд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ний, наличие к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торых не позв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ляет однозначно истолковать их содержание</w:t>
            </w:r>
            <w:r w:rsidR="00386CF5" w:rsidRPr="0073283B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604" w:type="dxa"/>
            <w:gridSpan w:val="2"/>
          </w:tcPr>
          <w:p w:rsidR="00233E8A" w:rsidRPr="0073283B" w:rsidRDefault="00AF7439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имеется</w:t>
            </w:r>
          </w:p>
        </w:tc>
        <w:tc>
          <w:tcPr>
            <w:tcW w:w="1657" w:type="dxa"/>
          </w:tcPr>
          <w:p w:rsidR="00233E8A" w:rsidRPr="0073283B" w:rsidRDefault="00145220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представитель, действующий по доверенн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сти, выданной ИП </w:t>
            </w:r>
          </w:p>
        </w:tc>
        <w:tc>
          <w:tcPr>
            <w:tcW w:w="1984" w:type="dxa"/>
            <w:gridSpan w:val="3"/>
          </w:tcPr>
          <w:p w:rsidR="00145220" w:rsidRPr="0073283B" w:rsidRDefault="00AF7439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</w:t>
            </w:r>
            <w:r w:rsidR="00145220" w:rsidRPr="0073283B">
              <w:rPr>
                <w:rFonts w:eastAsia="Batang"/>
                <w:b w:val="0"/>
                <w:sz w:val="22"/>
                <w:szCs w:val="22"/>
              </w:rPr>
              <w:t xml:space="preserve"> доверенность, выданная ИП;</w:t>
            </w:r>
          </w:p>
          <w:p w:rsidR="00233E8A" w:rsidRPr="0073283B" w:rsidRDefault="00AF7439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</w:t>
            </w:r>
            <w:r w:rsidR="00145220" w:rsidRPr="0073283B">
              <w:rPr>
                <w:rFonts w:eastAsia="Batang"/>
                <w:b w:val="0"/>
                <w:sz w:val="22"/>
                <w:szCs w:val="22"/>
              </w:rPr>
              <w:t xml:space="preserve"> нотариальная доверенность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.</w:t>
            </w:r>
          </w:p>
        </w:tc>
        <w:tc>
          <w:tcPr>
            <w:tcW w:w="1985" w:type="dxa"/>
          </w:tcPr>
          <w:p w:rsidR="00AF7439" w:rsidRPr="0073283B" w:rsidRDefault="00AF7439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ствительной на срок обращения за предоставлением услуги.</w:t>
            </w:r>
          </w:p>
          <w:p w:rsidR="00145220" w:rsidRPr="0073283B" w:rsidRDefault="00145220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жать: </w:t>
            </w:r>
            <w:proofErr w:type="spellStart"/>
            <w:proofErr w:type="gramStart"/>
            <w:r w:rsidRPr="0073283B">
              <w:rPr>
                <w:rFonts w:eastAsia="Batang"/>
                <w:b w:val="0"/>
                <w:sz w:val="22"/>
                <w:szCs w:val="22"/>
              </w:rPr>
              <w:t>c</w:t>
            </w:r>
            <w:proofErr w:type="gramEnd"/>
            <w:r w:rsidRPr="0073283B">
              <w:rPr>
                <w:rFonts w:eastAsia="Batang"/>
                <w:b w:val="0"/>
                <w:sz w:val="22"/>
                <w:szCs w:val="22"/>
              </w:rPr>
              <w:t>ведения</w:t>
            </w:r>
            <w:proofErr w:type="spellEnd"/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о доверителе (кто выдает) - для ИП</w:t>
            </w:r>
            <w:r w:rsidR="00F73822" w:rsidRPr="0073283B">
              <w:rPr>
                <w:rFonts w:eastAsia="Batang"/>
                <w:b w:val="0"/>
                <w:sz w:val="22"/>
                <w:szCs w:val="22"/>
              </w:rPr>
              <w:t>: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ФИО, паспортные данные, адрес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гистрации по 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сту жительства;</w:t>
            </w:r>
          </w:p>
          <w:p w:rsidR="00AF7439" w:rsidRPr="0073283B" w:rsidRDefault="00AF7439" w:rsidP="0073283B">
            <w:pPr>
              <w:pStyle w:val="42"/>
              <w:spacing w:after="0"/>
              <w:rPr>
                <w:rFonts w:ascii="Arial Unicode MS" w:eastAsia="Batang" w:hAnsi="Arial Unicode MS" w:cs="Arial Unicode MS"/>
                <w:bCs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о пре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ставителе (кому предназначена доверенность) - физическому лицу</w:t>
            </w:r>
            <w:r w:rsidRPr="0073283B">
              <w:rPr>
                <w:rFonts w:eastAsia="Batang"/>
                <w:sz w:val="22"/>
                <w:szCs w:val="22"/>
              </w:rPr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- указать ФИО</w:t>
            </w:r>
            <w:r w:rsidR="00F73822" w:rsidRPr="0073283B">
              <w:rPr>
                <w:rFonts w:eastAsia="Batang"/>
                <w:b w:val="0"/>
                <w:sz w:val="22"/>
                <w:szCs w:val="22"/>
              </w:rPr>
              <w:t>,</w:t>
            </w:r>
            <w:r w:rsidRPr="0073283B">
              <w:rPr>
                <w:rFonts w:eastAsia="Batang"/>
                <w:sz w:val="22"/>
                <w:szCs w:val="22"/>
              </w:rPr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паспортные да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ные, адрес рег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страции по месту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жительства.</w:t>
            </w:r>
            <w:r w:rsidRPr="0073283B">
              <w:rPr>
                <w:rFonts w:ascii="Arial Unicode MS" w:eastAsia="Batang" w:hAnsi="Arial Unicode MS" w:cs="Arial Unicode MS"/>
                <w:bCs w:val="0"/>
                <w:sz w:val="22"/>
                <w:szCs w:val="22"/>
              </w:rPr>
              <w:t xml:space="preserve"> </w:t>
            </w:r>
          </w:p>
          <w:p w:rsidR="00AF7439" w:rsidRPr="0073283B" w:rsidRDefault="00AF7439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Полномочия на совершение опр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деленных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ствий - перечи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лить, каких ко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кретно.</w:t>
            </w:r>
          </w:p>
          <w:p w:rsidR="00AF7439" w:rsidRPr="0073283B" w:rsidRDefault="00AF7439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Подпись довер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теля.</w:t>
            </w:r>
          </w:p>
          <w:p w:rsidR="002F6A96" w:rsidRPr="0073283B" w:rsidRDefault="002F6A96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верена печатью (при наличии).</w:t>
            </w:r>
          </w:p>
          <w:p w:rsidR="00AF7439" w:rsidRPr="0073283B" w:rsidRDefault="00AF7439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содержать подчисток, 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писок, зачеркн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тых слов и других исправлений.</w:t>
            </w:r>
          </w:p>
          <w:p w:rsidR="002053D0" w:rsidRPr="0073283B" w:rsidRDefault="002053D0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иметь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вреждений, нал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вать их содерж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ние.</w:t>
            </w:r>
          </w:p>
          <w:p w:rsidR="00233E8A" w:rsidRPr="0073283B" w:rsidRDefault="00233E8A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</w:tr>
      <w:tr w:rsidR="00F341F0" w:rsidRPr="00281703" w:rsidTr="0073283B">
        <w:trPr>
          <w:gridAfter w:val="1"/>
          <w:wAfter w:w="10" w:type="dxa"/>
          <w:jc w:val="center"/>
        </w:trPr>
        <w:tc>
          <w:tcPr>
            <w:tcW w:w="611" w:type="dxa"/>
            <w:gridSpan w:val="2"/>
          </w:tcPr>
          <w:p w:rsidR="00F341F0" w:rsidRPr="0073283B" w:rsidRDefault="00221E73" w:rsidP="0073283B">
            <w:pPr>
              <w:pStyle w:val="42"/>
              <w:shd w:val="clear" w:color="auto" w:fill="auto"/>
              <w:spacing w:after="0" w:line="240" w:lineRule="auto"/>
              <w:ind w:right="795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268" w:type="dxa"/>
            <w:gridSpan w:val="2"/>
          </w:tcPr>
          <w:p w:rsidR="00F341F0" w:rsidRPr="0073283B" w:rsidRDefault="00221E73" w:rsidP="0073283B">
            <w:pPr>
              <w:pStyle w:val="42"/>
              <w:spacing w:after="0" w:line="240" w:lineRule="auto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Юридические лица (ЮЛ)</w:t>
            </w:r>
          </w:p>
        </w:tc>
        <w:tc>
          <w:tcPr>
            <w:tcW w:w="2552" w:type="dxa"/>
            <w:gridSpan w:val="2"/>
          </w:tcPr>
          <w:p w:rsidR="00F341F0" w:rsidRPr="0073283B" w:rsidRDefault="0028578C" w:rsidP="00CE0E8F">
            <w:pPr>
              <w:pStyle w:val="42"/>
              <w:spacing w:after="0"/>
              <w:ind w:right="34"/>
              <w:jc w:val="both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="00221E73" w:rsidRPr="0073283B">
              <w:rPr>
                <w:b w:val="0"/>
                <w:sz w:val="22"/>
                <w:szCs w:val="22"/>
              </w:rPr>
              <w:t>Решение (приказ) о назначении или об и</w:t>
            </w:r>
            <w:r w:rsidR="00221E73" w:rsidRPr="0073283B">
              <w:rPr>
                <w:b w:val="0"/>
                <w:sz w:val="22"/>
                <w:szCs w:val="22"/>
              </w:rPr>
              <w:t>з</w:t>
            </w:r>
            <w:r w:rsidR="00221E73" w:rsidRPr="0073283B">
              <w:rPr>
                <w:b w:val="0"/>
                <w:sz w:val="22"/>
                <w:szCs w:val="22"/>
              </w:rPr>
              <w:t>брании физического лица на должность д</w:t>
            </w:r>
            <w:r w:rsidR="00221E73" w:rsidRPr="0073283B">
              <w:rPr>
                <w:b w:val="0"/>
                <w:sz w:val="22"/>
                <w:szCs w:val="22"/>
              </w:rPr>
              <w:t>и</w:t>
            </w:r>
            <w:r w:rsidR="00221E73" w:rsidRPr="0073283B">
              <w:rPr>
                <w:b w:val="0"/>
                <w:sz w:val="22"/>
                <w:szCs w:val="22"/>
              </w:rPr>
              <w:t>ректора (руководителя) ЮЛ</w:t>
            </w:r>
            <w:r w:rsidRPr="0073283B">
              <w:rPr>
                <w:b w:val="0"/>
                <w:sz w:val="22"/>
                <w:szCs w:val="22"/>
              </w:rPr>
              <w:t>.</w:t>
            </w:r>
          </w:p>
          <w:p w:rsidR="0028578C" w:rsidRPr="0073283B" w:rsidRDefault="0028578C" w:rsidP="00CE0E8F">
            <w:pPr>
              <w:pStyle w:val="42"/>
              <w:tabs>
                <w:tab w:val="left" w:pos="2292"/>
              </w:tabs>
              <w:spacing w:after="0"/>
              <w:ind w:right="34"/>
              <w:jc w:val="both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</w:t>
            </w:r>
            <w:r w:rsidRPr="0073283B">
              <w:rPr>
                <w:rFonts w:eastAsia="Times New Roman"/>
                <w:b w:val="0"/>
                <w:bCs w:val="0"/>
                <w:lang w:eastAsia="en-US"/>
              </w:rPr>
              <w:t xml:space="preserve"> </w:t>
            </w:r>
            <w:r w:rsidRPr="0073283B">
              <w:rPr>
                <w:b w:val="0"/>
                <w:sz w:val="22"/>
                <w:szCs w:val="22"/>
              </w:rPr>
              <w:t>свидетельство о го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ударственной рег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страции ЮЛ</w:t>
            </w:r>
          </w:p>
        </w:tc>
        <w:tc>
          <w:tcPr>
            <w:tcW w:w="1984" w:type="dxa"/>
            <w:gridSpan w:val="2"/>
          </w:tcPr>
          <w:p w:rsidR="00F341F0" w:rsidRPr="0073283B" w:rsidRDefault="00221E7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Должно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жать: </w:t>
            </w:r>
          </w:p>
          <w:p w:rsidR="00221E73" w:rsidRPr="0073283B" w:rsidRDefault="00221E7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-подпись дол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ностного лица, подготовившего документ, дату составления 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кумента;</w:t>
            </w:r>
          </w:p>
          <w:p w:rsidR="00221E73" w:rsidRPr="0073283B" w:rsidRDefault="00221E7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- информацию о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праве физического лица действовать от имени заявит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ля без доверенн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сти;</w:t>
            </w:r>
          </w:p>
          <w:p w:rsidR="00221E73" w:rsidRPr="0073283B" w:rsidRDefault="00221E7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Должно быть действительным на срок обращения за предоставл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нием услуги.</w:t>
            </w:r>
          </w:p>
          <w:p w:rsidR="00DF2F88" w:rsidRPr="0073283B" w:rsidRDefault="00DF2F88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 Свидетельство не должно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жать подчисток, приписок,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черкнутых слов и других исправл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ний. Не должно иметь поврежд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ний, наличие 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торых не позв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ляет однозначно истолковать их содержание.</w:t>
            </w:r>
          </w:p>
        </w:tc>
        <w:tc>
          <w:tcPr>
            <w:tcW w:w="1604" w:type="dxa"/>
            <w:gridSpan w:val="2"/>
          </w:tcPr>
          <w:p w:rsidR="00F341F0" w:rsidRPr="0073283B" w:rsidRDefault="00CE7BC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имеется</w:t>
            </w:r>
          </w:p>
        </w:tc>
        <w:tc>
          <w:tcPr>
            <w:tcW w:w="1657" w:type="dxa"/>
          </w:tcPr>
          <w:p w:rsidR="00F341F0" w:rsidRPr="0073283B" w:rsidRDefault="00CE7BC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Лица, име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ю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щие соотве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ствующие полномочия</w:t>
            </w:r>
          </w:p>
        </w:tc>
        <w:tc>
          <w:tcPr>
            <w:tcW w:w="1984" w:type="dxa"/>
            <w:gridSpan w:val="3"/>
          </w:tcPr>
          <w:p w:rsidR="00F341F0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 д</w:t>
            </w:r>
            <w:r w:rsidR="00CE7BC3" w:rsidRPr="0073283B">
              <w:rPr>
                <w:rFonts w:eastAsia="Batang"/>
                <w:b w:val="0"/>
                <w:sz w:val="22"/>
                <w:szCs w:val="22"/>
              </w:rPr>
              <w:t>оверенность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, выданная ЮЛ,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 нотариальная доверенность.</w:t>
            </w:r>
          </w:p>
        </w:tc>
        <w:tc>
          <w:tcPr>
            <w:tcW w:w="1985" w:type="dxa"/>
          </w:tcPr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ствительной на срок обращения за предоставлением услуги.</w:t>
            </w:r>
          </w:p>
          <w:p w:rsidR="00F341F0" w:rsidRPr="0073283B" w:rsidRDefault="00CE7BC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Должна быть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верена печатью заявителя и по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писана руковод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телем заявителя или уполном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ченным этим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ководителем 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цом</w:t>
            </w:r>
            <w:r w:rsidR="00DA7567" w:rsidRPr="0073283B">
              <w:rPr>
                <w:rFonts w:eastAsia="Batang"/>
                <w:b w:val="0"/>
                <w:sz w:val="22"/>
                <w:szCs w:val="22"/>
              </w:rPr>
              <w:t>.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Полномочия на совершение опр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деленных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ствий - перечи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лить, каких ко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кретно.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содержать подчисток, 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писок, зачеркн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тых слов и других исправлений.</w:t>
            </w:r>
          </w:p>
          <w:p w:rsidR="0032476F" w:rsidRPr="0073283B" w:rsidRDefault="0032476F" w:rsidP="00CE0E8F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иметь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вреждений, нал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вать их содерж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ние.</w:t>
            </w:r>
          </w:p>
        </w:tc>
      </w:tr>
      <w:tr w:rsidR="007F15FA" w:rsidRPr="0073283B" w:rsidTr="0073283B">
        <w:trPr>
          <w:jc w:val="center"/>
        </w:trPr>
        <w:tc>
          <w:tcPr>
            <w:tcW w:w="14655" w:type="dxa"/>
            <w:gridSpan w:val="16"/>
          </w:tcPr>
          <w:p w:rsidR="007F15FA" w:rsidRPr="0073283B" w:rsidRDefault="00044F2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2.</w:t>
            </w:r>
            <w:r w:rsidR="003C3A83" w:rsidRPr="0073283B">
              <w:rPr>
                <w:b w:val="0"/>
                <w:sz w:val="22"/>
                <w:szCs w:val="22"/>
              </w:rPr>
              <w:t>Переоформление разрешения на осуществление деятельности по перевозке пассажиров и багажа легковым такси на территории Астраханской области</w:t>
            </w:r>
          </w:p>
        </w:tc>
      </w:tr>
      <w:tr w:rsidR="00281703" w:rsidRPr="00281703" w:rsidTr="0073283B">
        <w:trPr>
          <w:jc w:val="center"/>
        </w:trPr>
        <w:tc>
          <w:tcPr>
            <w:tcW w:w="572" w:type="dxa"/>
          </w:tcPr>
          <w:p w:rsidR="00711000" w:rsidRPr="0073283B" w:rsidRDefault="00CA0CCD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8" w:type="dxa"/>
            <w:gridSpan w:val="2"/>
          </w:tcPr>
          <w:p w:rsidR="00711000" w:rsidRPr="0073283B" w:rsidRDefault="00CA0CC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3C3A83" w:rsidRPr="0073283B">
              <w:rPr>
                <w:rFonts w:eastAsia="Batang"/>
                <w:b w:val="0"/>
                <w:sz w:val="22"/>
                <w:szCs w:val="22"/>
              </w:rPr>
              <w:t>ндивидуальные предприниматели (ИП)</w:t>
            </w:r>
          </w:p>
          <w:p w:rsidR="003C3A83" w:rsidRPr="00067A54" w:rsidRDefault="003C3A83" w:rsidP="0073283B">
            <w:pPr>
              <w:pStyle w:val="42"/>
              <w:shd w:val="clear" w:color="auto" w:fill="auto"/>
              <w:spacing w:after="0" w:line="280" w:lineRule="exact"/>
            </w:pPr>
          </w:p>
        </w:tc>
        <w:tc>
          <w:tcPr>
            <w:tcW w:w="2539" w:type="dxa"/>
            <w:gridSpan w:val="2"/>
          </w:tcPr>
          <w:p w:rsidR="001B43F2" w:rsidRPr="00067A54" w:rsidRDefault="00487D50" w:rsidP="0073283B">
            <w:pPr>
              <w:pStyle w:val="42"/>
              <w:shd w:val="clear" w:color="auto" w:fill="auto"/>
              <w:spacing w:after="0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документ, удостовер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ющий личность заяв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теля</w:t>
            </w:r>
            <w:r w:rsidR="001A64C6" w:rsidRPr="0073283B">
              <w:rPr>
                <w:rFonts w:eastAsia="Batang"/>
                <w:b w:val="0"/>
                <w:sz w:val="22"/>
                <w:szCs w:val="22"/>
              </w:rPr>
              <w:t xml:space="preserve">. </w:t>
            </w:r>
          </w:p>
        </w:tc>
        <w:tc>
          <w:tcPr>
            <w:tcW w:w="2006" w:type="dxa"/>
            <w:gridSpan w:val="2"/>
          </w:tcPr>
          <w:p w:rsidR="00711000" w:rsidRPr="0073283B" w:rsidRDefault="00CA0CC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Должен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 Не должен содержать подч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сток, приписок, зачеркнутых слов и других испра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лений. Не должен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иметь поврежд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ний, наличие 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торых не позвол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ет однозначно 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толковать их 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держание.</w:t>
            </w:r>
          </w:p>
          <w:p w:rsidR="00E26FB3" w:rsidRPr="0073283B" w:rsidRDefault="00E26FB3" w:rsidP="00E26FB3">
            <w:pPr>
              <w:pStyle w:val="42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Для иностранных граждан необх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димо иметь нот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риально завере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ный перевод па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порта.</w:t>
            </w:r>
          </w:p>
          <w:p w:rsidR="00E26FB3" w:rsidRPr="0073283B" w:rsidRDefault="00E26FB3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</w:tc>
        <w:tc>
          <w:tcPr>
            <w:tcW w:w="1599" w:type="dxa"/>
            <w:gridSpan w:val="2"/>
          </w:tcPr>
          <w:p w:rsidR="00711000" w:rsidRPr="00067A54" w:rsidRDefault="00CA0CCD" w:rsidP="0073283B">
            <w:pPr>
              <w:pStyle w:val="42"/>
              <w:spacing w:after="0"/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имеется</w:t>
            </w:r>
          </w:p>
        </w:tc>
        <w:tc>
          <w:tcPr>
            <w:tcW w:w="1708" w:type="dxa"/>
            <w:gridSpan w:val="3"/>
          </w:tcPr>
          <w:p w:rsidR="00711000" w:rsidRPr="00067A54" w:rsidRDefault="002131C8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представитель, действующий по доверенн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сти, выданной ИП </w:t>
            </w:r>
          </w:p>
        </w:tc>
        <w:tc>
          <w:tcPr>
            <w:tcW w:w="1957" w:type="dxa"/>
          </w:tcPr>
          <w:p w:rsidR="00243ED9" w:rsidRPr="0073283B" w:rsidRDefault="00CA0CCD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</w:t>
            </w:r>
            <w:r w:rsidR="00243ED9" w:rsidRPr="0073283B">
              <w:rPr>
                <w:rFonts w:eastAsia="Batang"/>
                <w:b w:val="0"/>
                <w:sz w:val="22"/>
                <w:szCs w:val="22"/>
              </w:rPr>
              <w:t xml:space="preserve"> доверенность, выданная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243ED9" w:rsidRPr="0073283B">
              <w:rPr>
                <w:rFonts w:eastAsia="Batang"/>
                <w:b w:val="0"/>
                <w:sz w:val="22"/>
                <w:szCs w:val="22"/>
              </w:rPr>
              <w:t>П;</w:t>
            </w:r>
          </w:p>
          <w:p w:rsidR="00711000" w:rsidRPr="0073283B" w:rsidRDefault="00CA0CC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</w:t>
            </w:r>
            <w:r w:rsidR="00243ED9" w:rsidRPr="0073283B">
              <w:rPr>
                <w:rFonts w:eastAsia="Batang"/>
                <w:b w:val="0"/>
                <w:sz w:val="22"/>
                <w:szCs w:val="22"/>
              </w:rPr>
              <w:t xml:space="preserve"> нотариальная доверенность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.</w:t>
            </w:r>
          </w:p>
        </w:tc>
        <w:tc>
          <w:tcPr>
            <w:tcW w:w="2006" w:type="dxa"/>
            <w:gridSpan w:val="3"/>
          </w:tcPr>
          <w:p w:rsidR="00CA0CCD" w:rsidRPr="0073283B" w:rsidRDefault="00CA0CCD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ствительной на срок обращения за предоставлением услуги.</w:t>
            </w:r>
          </w:p>
          <w:p w:rsidR="00CA0CCD" w:rsidRPr="0073283B" w:rsidRDefault="00CA0CCD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Доверенность должна содержать: </w:t>
            </w:r>
            <w:proofErr w:type="spellStart"/>
            <w:proofErr w:type="gramStart"/>
            <w:r w:rsidRPr="0073283B">
              <w:rPr>
                <w:rFonts w:eastAsia="Batang"/>
                <w:b w:val="0"/>
                <w:sz w:val="22"/>
                <w:szCs w:val="22"/>
              </w:rPr>
              <w:t>c</w:t>
            </w:r>
            <w:proofErr w:type="gramEnd"/>
            <w:r w:rsidRPr="0073283B">
              <w:rPr>
                <w:rFonts w:eastAsia="Batang"/>
                <w:b w:val="0"/>
                <w:sz w:val="22"/>
                <w:szCs w:val="22"/>
              </w:rPr>
              <w:t>ведения</w:t>
            </w:r>
            <w:proofErr w:type="spellEnd"/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о</w:t>
            </w:r>
            <w:r w:rsidRPr="00067A54"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дов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рителе (кто выд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ет) - для ИП</w:t>
            </w:r>
            <w:r w:rsidR="00F73822" w:rsidRPr="0073283B">
              <w:rPr>
                <w:rFonts w:eastAsia="Batang"/>
                <w:b w:val="0"/>
                <w:sz w:val="22"/>
                <w:szCs w:val="22"/>
              </w:rPr>
              <w:t>: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ФИО, паспортные</w:t>
            </w:r>
            <w:r w:rsidRPr="00067A54"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ные, адрес рег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страции по месту жительства;</w:t>
            </w:r>
          </w:p>
          <w:p w:rsidR="00CA0CCD" w:rsidRPr="0073283B" w:rsidRDefault="00CA0CCD" w:rsidP="0073283B">
            <w:pPr>
              <w:pStyle w:val="42"/>
              <w:spacing w:after="0" w:line="280" w:lineRule="exact"/>
              <w:rPr>
                <w:rFonts w:eastAsia="Batang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о пре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ставителе (кому предназначена доверенность) - физическому лицу - указать ФИО</w:t>
            </w:r>
            <w:r w:rsidR="00F73822" w:rsidRPr="0073283B">
              <w:rPr>
                <w:rFonts w:eastAsia="Batang"/>
                <w:b w:val="0"/>
                <w:sz w:val="22"/>
                <w:szCs w:val="22"/>
              </w:rPr>
              <w:t>,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паспортные да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ные, адрес рег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страции по месту жительства.</w:t>
            </w:r>
            <w:r w:rsidRPr="0073283B">
              <w:rPr>
                <w:rFonts w:eastAsia="Batang"/>
                <w:sz w:val="22"/>
                <w:szCs w:val="22"/>
              </w:rPr>
              <w:t xml:space="preserve"> </w:t>
            </w:r>
          </w:p>
          <w:p w:rsidR="00CA0CCD" w:rsidRPr="0073283B" w:rsidRDefault="00CA0CC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Полномочия на совершение опр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деленных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ствий - перечи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лить, каких ко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кретно.</w:t>
            </w:r>
          </w:p>
          <w:p w:rsidR="00CA0CCD" w:rsidRPr="0073283B" w:rsidRDefault="00CA0CC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Подпись довер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теля.</w:t>
            </w:r>
          </w:p>
          <w:p w:rsidR="00CA0CCD" w:rsidRPr="0073283B" w:rsidRDefault="00794758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верена печатью (при наличии).</w:t>
            </w:r>
          </w:p>
          <w:p w:rsidR="00CA0CCD" w:rsidRPr="0073283B" w:rsidRDefault="00CA0CC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содержать подчисток, 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писок, зачеркн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тых слов и других исправлений.</w:t>
            </w:r>
          </w:p>
          <w:p w:rsidR="00CA0CCD" w:rsidRPr="0073283B" w:rsidRDefault="00CA0CC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иметь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вреждений, нал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вать их содерж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ние.</w:t>
            </w:r>
          </w:p>
          <w:p w:rsidR="00711000" w:rsidRPr="00067A54" w:rsidRDefault="00711000" w:rsidP="0073283B">
            <w:pPr>
              <w:pStyle w:val="42"/>
              <w:spacing w:after="0" w:line="280" w:lineRule="exact"/>
            </w:pPr>
          </w:p>
        </w:tc>
      </w:tr>
      <w:tr w:rsidR="00A213D2" w:rsidRPr="0073283B" w:rsidTr="0073283B">
        <w:trPr>
          <w:jc w:val="center"/>
        </w:trPr>
        <w:tc>
          <w:tcPr>
            <w:tcW w:w="572" w:type="dxa"/>
          </w:tcPr>
          <w:p w:rsidR="00A213D2" w:rsidRPr="0073283B" w:rsidRDefault="00A213D2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268" w:type="dxa"/>
            <w:gridSpan w:val="2"/>
          </w:tcPr>
          <w:p w:rsidR="00A213D2" w:rsidRPr="0073283B" w:rsidRDefault="00A213D2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Юридические лица (ЮЛ)</w:t>
            </w:r>
          </w:p>
        </w:tc>
        <w:tc>
          <w:tcPr>
            <w:tcW w:w="2539" w:type="dxa"/>
            <w:gridSpan w:val="2"/>
          </w:tcPr>
          <w:p w:rsidR="00A213D2" w:rsidRPr="0073283B" w:rsidRDefault="00A213D2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Решение (приказ) о назначении или об 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брании физического лица на должность 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ректора (руководителя) ЮЛ</w:t>
            </w:r>
          </w:p>
        </w:tc>
        <w:tc>
          <w:tcPr>
            <w:tcW w:w="2006" w:type="dxa"/>
            <w:gridSpan w:val="2"/>
          </w:tcPr>
          <w:p w:rsidR="00A213D2" w:rsidRPr="0073283B" w:rsidRDefault="00A213D2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Должно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жать:</w:t>
            </w:r>
          </w:p>
          <w:p w:rsidR="00A213D2" w:rsidRPr="0073283B" w:rsidRDefault="00A213D2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-подпись дол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ностного лица, подготовившего документ, дату составления 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кумента;</w:t>
            </w:r>
          </w:p>
          <w:p w:rsidR="00A213D2" w:rsidRPr="0073283B" w:rsidRDefault="00A213D2" w:rsidP="0073283B">
            <w:pPr>
              <w:pStyle w:val="42"/>
              <w:spacing w:after="0"/>
              <w:rPr>
                <w:rFonts w:eastAsia="Batang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 информацию о</w:t>
            </w:r>
            <w:r w:rsidRPr="0073283B">
              <w:rPr>
                <w:rFonts w:eastAsia="Batang"/>
                <w:sz w:val="22"/>
                <w:szCs w:val="22"/>
              </w:rPr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праве физического лица действовать от имени заявит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ля без доверенн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сти;</w:t>
            </w:r>
          </w:p>
          <w:p w:rsidR="00A213D2" w:rsidRPr="0073283B" w:rsidRDefault="00A213D2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Должно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</w:t>
            </w:r>
          </w:p>
          <w:p w:rsidR="00A213D2" w:rsidRPr="0073283B" w:rsidRDefault="00A213D2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599" w:type="dxa"/>
            <w:gridSpan w:val="2"/>
          </w:tcPr>
          <w:p w:rsidR="00A213D2" w:rsidRPr="0073283B" w:rsidRDefault="00A213D2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имеется</w:t>
            </w:r>
          </w:p>
        </w:tc>
        <w:tc>
          <w:tcPr>
            <w:tcW w:w="1708" w:type="dxa"/>
            <w:gridSpan w:val="3"/>
          </w:tcPr>
          <w:p w:rsidR="00A213D2" w:rsidRPr="0073283B" w:rsidRDefault="00A213D2" w:rsidP="0073283B">
            <w:pPr>
              <w:pStyle w:val="42"/>
              <w:shd w:val="clear" w:color="auto" w:fill="auto"/>
              <w:spacing w:after="0" w:line="240" w:lineRule="auto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Лица, имеющие соответству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ю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щие полном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чия</w:t>
            </w:r>
          </w:p>
        </w:tc>
        <w:tc>
          <w:tcPr>
            <w:tcW w:w="1957" w:type="dxa"/>
          </w:tcPr>
          <w:p w:rsidR="0032476F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 доверенность, выданная ЮЛ,</w:t>
            </w:r>
          </w:p>
          <w:p w:rsidR="00A213D2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 нотариальная доверенность.</w:t>
            </w:r>
          </w:p>
        </w:tc>
        <w:tc>
          <w:tcPr>
            <w:tcW w:w="2006" w:type="dxa"/>
            <w:gridSpan w:val="3"/>
          </w:tcPr>
          <w:p w:rsidR="0032476F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ствительной на срок обращения за предоставлением услуги.</w:t>
            </w:r>
          </w:p>
          <w:p w:rsidR="0032476F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Должна быть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верена печатью заявителя и по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писана руковод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телем заявителя или уполном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ченным этим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ководителем 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цом</w:t>
            </w:r>
            <w:r w:rsidR="009971F1" w:rsidRPr="0073283B">
              <w:rPr>
                <w:rFonts w:eastAsia="Batang"/>
                <w:b w:val="0"/>
                <w:sz w:val="22"/>
                <w:szCs w:val="22"/>
              </w:rPr>
              <w:t>.</w:t>
            </w:r>
          </w:p>
          <w:p w:rsidR="0032476F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Полномочия на совершение опр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деленных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ствий - перечи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лить, каких ко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кретно.</w:t>
            </w:r>
          </w:p>
          <w:p w:rsidR="0032476F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содержать подчисток, 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писок, зачеркн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тых слов и других исправлений.</w:t>
            </w:r>
          </w:p>
          <w:p w:rsidR="0032476F" w:rsidRPr="0073283B" w:rsidRDefault="0032476F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Доверенность не должна иметь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вреждений, нал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вать их содерж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ние.</w:t>
            </w:r>
          </w:p>
          <w:p w:rsidR="0032476F" w:rsidRPr="0073283B" w:rsidRDefault="0032476F" w:rsidP="0073283B">
            <w:pPr>
              <w:pStyle w:val="42"/>
              <w:spacing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</w:tr>
      <w:tr w:rsidR="007F15FA" w:rsidRPr="0073283B" w:rsidTr="0073283B">
        <w:trPr>
          <w:jc w:val="center"/>
        </w:trPr>
        <w:tc>
          <w:tcPr>
            <w:tcW w:w="14655" w:type="dxa"/>
            <w:gridSpan w:val="16"/>
          </w:tcPr>
          <w:p w:rsidR="007F15FA" w:rsidRPr="0073283B" w:rsidRDefault="00044F2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3.</w:t>
            </w:r>
            <w:r w:rsidR="007C0F1E" w:rsidRPr="0073283B">
              <w:rPr>
                <w:b w:val="0"/>
                <w:sz w:val="22"/>
                <w:szCs w:val="22"/>
              </w:rPr>
              <w:t>Выдача дубликата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281703" w:rsidRPr="00281703" w:rsidTr="0073283B">
        <w:trPr>
          <w:jc w:val="center"/>
        </w:trPr>
        <w:tc>
          <w:tcPr>
            <w:tcW w:w="572" w:type="dxa"/>
          </w:tcPr>
          <w:p w:rsidR="00711000" w:rsidRPr="0073283B" w:rsidRDefault="00FB409D" w:rsidP="0073283B">
            <w:pPr>
              <w:pStyle w:val="42"/>
              <w:shd w:val="clear" w:color="auto" w:fill="auto"/>
              <w:spacing w:after="244" w:line="280" w:lineRule="exact"/>
              <w:rPr>
                <w:lang w:val="en-US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8" w:type="dxa"/>
            <w:gridSpan w:val="2"/>
          </w:tcPr>
          <w:p w:rsidR="00B6545E" w:rsidRPr="0073283B" w:rsidRDefault="00FB409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B6545E" w:rsidRPr="0073283B">
              <w:rPr>
                <w:rFonts w:eastAsia="Batang"/>
                <w:b w:val="0"/>
                <w:sz w:val="22"/>
                <w:szCs w:val="22"/>
              </w:rPr>
              <w:t>ндивидуальные предприниматели (ИП)</w:t>
            </w:r>
          </w:p>
          <w:p w:rsidR="00711000" w:rsidRPr="00067A54" w:rsidRDefault="00711000" w:rsidP="0073283B">
            <w:pPr>
              <w:pStyle w:val="42"/>
              <w:shd w:val="clear" w:color="auto" w:fill="auto"/>
              <w:spacing w:after="0" w:line="280" w:lineRule="exact"/>
            </w:pPr>
          </w:p>
        </w:tc>
        <w:tc>
          <w:tcPr>
            <w:tcW w:w="2539" w:type="dxa"/>
            <w:gridSpan w:val="2"/>
          </w:tcPr>
          <w:p w:rsidR="00711000" w:rsidRPr="00067A54" w:rsidRDefault="001A64C6" w:rsidP="0073283B">
            <w:pPr>
              <w:pStyle w:val="42"/>
              <w:spacing w:after="0"/>
              <w:ind w:right="124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="00036339" w:rsidRPr="0073283B">
              <w:rPr>
                <w:rFonts w:eastAsia="Batang"/>
                <w:b w:val="0"/>
                <w:sz w:val="22"/>
                <w:szCs w:val="22"/>
              </w:rPr>
              <w:t>окумент, удостов</w:t>
            </w:r>
            <w:r w:rsidR="00036339"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="00036339" w:rsidRPr="0073283B">
              <w:rPr>
                <w:rFonts w:eastAsia="Batang"/>
                <w:b w:val="0"/>
                <w:sz w:val="22"/>
                <w:szCs w:val="22"/>
              </w:rPr>
              <w:t>ряющий личность з</w:t>
            </w:r>
            <w:r w:rsidR="00036339"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явителя </w:t>
            </w:r>
          </w:p>
        </w:tc>
        <w:tc>
          <w:tcPr>
            <w:tcW w:w="2006" w:type="dxa"/>
            <w:gridSpan w:val="2"/>
          </w:tcPr>
          <w:p w:rsidR="00711000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Должен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 Не должен содержать подч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сток, приписок, зачеркнутых слов и других испра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лений. Не должен иметь поврежд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ний, наличие 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торых не позвол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ет однозначно 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толковать их 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держание.</w:t>
            </w:r>
          </w:p>
          <w:p w:rsidR="00506CA7" w:rsidRPr="0073283B" w:rsidRDefault="00506CA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Для иностранных граждан необх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димо иметь нот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риально завере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ный перевод па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порта.</w:t>
            </w:r>
          </w:p>
          <w:p w:rsidR="00506CA7" w:rsidRPr="0073283B" w:rsidRDefault="00506CA7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</w:tc>
        <w:tc>
          <w:tcPr>
            <w:tcW w:w="1599" w:type="dxa"/>
            <w:gridSpan w:val="2"/>
          </w:tcPr>
          <w:p w:rsidR="00711000" w:rsidRPr="00067A54" w:rsidRDefault="00FB409D" w:rsidP="0073283B">
            <w:pPr>
              <w:pStyle w:val="42"/>
              <w:spacing w:after="0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имеется</w:t>
            </w:r>
          </w:p>
        </w:tc>
        <w:tc>
          <w:tcPr>
            <w:tcW w:w="1708" w:type="dxa"/>
            <w:gridSpan w:val="3"/>
          </w:tcPr>
          <w:p w:rsidR="00711000" w:rsidRPr="0073283B" w:rsidRDefault="008C02A3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представитель, действующий по доверенн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="00FB409D" w:rsidRPr="0073283B">
              <w:rPr>
                <w:rFonts w:eastAsia="Batang"/>
                <w:b w:val="0"/>
                <w:sz w:val="22"/>
                <w:szCs w:val="22"/>
              </w:rPr>
              <w:t>сти, выданной ИП</w:t>
            </w:r>
          </w:p>
        </w:tc>
        <w:tc>
          <w:tcPr>
            <w:tcW w:w="1957" w:type="dxa"/>
          </w:tcPr>
          <w:p w:rsidR="008C02A3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</w:t>
            </w:r>
            <w:r w:rsidR="008C02A3" w:rsidRPr="0073283B">
              <w:rPr>
                <w:rFonts w:eastAsia="Batang"/>
                <w:b w:val="0"/>
                <w:sz w:val="22"/>
                <w:szCs w:val="22"/>
              </w:rPr>
              <w:t xml:space="preserve"> доверенность, выданная ИП;</w:t>
            </w:r>
          </w:p>
          <w:p w:rsidR="00711000" w:rsidRPr="0073283B" w:rsidRDefault="00FB409D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</w:t>
            </w:r>
            <w:r w:rsidR="008C02A3" w:rsidRPr="0073283B">
              <w:rPr>
                <w:rFonts w:eastAsia="Batang"/>
                <w:b w:val="0"/>
                <w:sz w:val="22"/>
                <w:szCs w:val="22"/>
              </w:rPr>
              <w:t xml:space="preserve"> нотариальная доверенность</w:t>
            </w:r>
          </w:p>
        </w:tc>
        <w:tc>
          <w:tcPr>
            <w:tcW w:w="2006" w:type="dxa"/>
            <w:gridSpan w:val="3"/>
          </w:tcPr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ствительной на срок обращения за предоставлением услуги.</w:t>
            </w:r>
          </w:p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Доверенность должна содержать: </w:t>
            </w:r>
            <w:proofErr w:type="spellStart"/>
            <w:proofErr w:type="gramStart"/>
            <w:r w:rsidRPr="0073283B">
              <w:rPr>
                <w:rFonts w:eastAsia="Batang"/>
                <w:b w:val="0"/>
                <w:sz w:val="22"/>
                <w:szCs w:val="22"/>
              </w:rPr>
              <w:t>c</w:t>
            </w:r>
            <w:proofErr w:type="gramEnd"/>
            <w:r w:rsidRPr="0073283B">
              <w:rPr>
                <w:rFonts w:eastAsia="Batang"/>
                <w:b w:val="0"/>
                <w:sz w:val="22"/>
                <w:szCs w:val="22"/>
              </w:rPr>
              <w:t>ведения</w:t>
            </w:r>
            <w:proofErr w:type="spellEnd"/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о дов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рителе (кто выд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="00874424" w:rsidRPr="0073283B">
              <w:rPr>
                <w:rFonts w:eastAsia="Batang"/>
                <w:b w:val="0"/>
                <w:sz w:val="22"/>
                <w:szCs w:val="22"/>
              </w:rPr>
              <w:t>ет) - для ИП: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ФИО, паспортные да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ные, адрес рег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страции по месту жительства;</w:t>
            </w:r>
          </w:p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о пре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ставителе (кому предназначена доверенность) - физическому лицу - указать ФИО, паспортные да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ные, адрес рег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страции по месту жительства. </w:t>
            </w:r>
          </w:p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Полномочия на совершение опр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деленных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ствий - перечи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лить, каких ко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кретно.</w:t>
            </w:r>
          </w:p>
          <w:p w:rsidR="00FB409D" w:rsidRPr="00474464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Подпись довер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теля.</w:t>
            </w:r>
          </w:p>
          <w:p w:rsidR="00874424" w:rsidRPr="0073283B" w:rsidRDefault="00874424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верена печатью (при наличии).</w:t>
            </w:r>
          </w:p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содержать подчисток, 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писок</w:t>
            </w:r>
            <w:proofErr w:type="gramStart"/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,</w:t>
            </w:r>
            <w:proofErr w:type="gramEnd"/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зачеркн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тых слов и других исправлений.</w:t>
            </w:r>
          </w:p>
          <w:p w:rsidR="00FB409D" w:rsidRPr="0073283B" w:rsidRDefault="00FB409D" w:rsidP="00FB409D">
            <w:pPr>
              <w:pStyle w:val="42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иметь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вреждений, нал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вать их содерж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ние.</w:t>
            </w:r>
          </w:p>
          <w:p w:rsidR="00711000" w:rsidRPr="0073283B" w:rsidRDefault="00711000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</w:tr>
      <w:tr w:rsidR="00FB409D" w:rsidRPr="0073283B" w:rsidTr="0073283B">
        <w:trPr>
          <w:jc w:val="center"/>
        </w:trPr>
        <w:tc>
          <w:tcPr>
            <w:tcW w:w="572" w:type="dxa"/>
          </w:tcPr>
          <w:p w:rsidR="00FB409D" w:rsidRPr="0073283B" w:rsidRDefault="00FB409D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268" w:type="dxa"/>
            <w:gridSpan w:val="2"/>
          </w:tcPr>
          <w:p w:rsidR="00FB409D" w:rsidRPr="0073283B" w:rsidRDefault="005B5047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Юридические лица (ЮЛ)</w:t>
            </w:r>
          </w:p>
        </w:tc>
        <w:tc>
          <w:tcPr>
            <w:tcW w:w="2539" w:type="dxa"/>
            <w:gridSpan w:val="2"/>
          </w:tcPr>
          <w:p w:rsidR="00FB409D" w:rsidRPr="0073283B" w:rsidRDefault="005B5047" w:rsidP="0073283B">
            <w:pPr>
              <w:pStyle w:val="42"/>
              <w:spacing w:after="0"/>
              <w:ind w:right="795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Решение (пр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каз) о назнач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нии или об и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брании физ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ческого лица на должность д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ректора (рук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водителя) ЮЛ</w:t>
            </w:r>
          </w:p>
        </w:tc>
        <w:tc>
          <w:tcPr>
            <w:tcW w:w="2006" w:type="dxa"/>
            <w:gridSpan w:val="2"/>
          </w:tcPr>
          <w:p w:rsidR="005B5047" w:rsidRPr="0073283B" w:rsidRDefault="005B504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Должно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жать: </w:t>
            </w:r>
          </w:p>
          <w:p w:rsidR="00EA4940" w:rsidRPr="00474464" w:rsidRDefault="005B504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-подпись дол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ностного лица, подготовившего документ, дату составления 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кумента; </w:t>
            </w:r>
          </w:p>
          <w:p w:rsidR="005B5047" w:rsidRPr="0073283B" w:rsidRDefault="005B504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- информацию о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праве физического лица действовать от имени заявит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ля без доверенн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сти;</w:t>
            </w:r>
          </w:p>
          <w:p w:rsidR="005B5047" w:rsidRPr="0073283B" w:rsidRDefault="005B504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Должно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</w:t>
            </w:r>
          </w:p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599" w:type="dxa"/>
            <w:gridSpan w:val="2"/>
          </w:tcPr>
          <w:p w:rsidR="00FB409D" w:rsidRPr="0073283B" w:rsidRDefault="005B504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имеется</w:t>
            </w:r>
          </w:p>
        </w:tc>
        <w:tc>
          <w:tcPr>
            <w:tcW w:w="1708" w:type="dxa"/>
            <w:gridSpan w:val="3"/>
          </w:tcPr>
          <w:p w:rsidR="00FB409D" w:rsidRPr="0073283B" w:rsidRDefault="005B5047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Лица, имеющие соответству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ю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щие полном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чия</w:t>
            </w:r>
          </w:p>
        </w:tc>
        <w:tc>
          <w:tcPr>
            <w:tcW w:w="1957" w:type="dxa"/>
          </w:tcPr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 доверенность, выданная ЮЛ,</w:t>
            </w:r>
          </w:p>
          <w:p w:rsidR="00FB409D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 нотариальная доверенность.</w:t>
            </w:r>
          </w:p>
        </w:tc>
        <w:tc>
          <w:tcPr>
            <w:tcW w:w="2006" w:type="dxa"/>
            <w:gridSpan w:val="3"/>
          </w:tcPr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должна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ствительной на срок обращения за предоставлением услуги.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Должна быть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верена печатью заявителя и по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писана руковод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телем заявителя или уполном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ченным этим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ководителем 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цом</w:t>
            </w:r>
            <w:r w:rsidR="00363F7A" w:rsidRPr="0073283B">
              <w:rPr>
                <w:rFonts w:eastAsia="Batang"/>
                <w:b w:val="0"/>
                <w:sz w:val="22"/>
                <w:szCs w:val="22"/>
              </w:rPr>
              <w:t>.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Полномочия на совершение опр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деленных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ствий - перечи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лить, каких ко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кретно.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содержать подчисток, пр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писок, зачеркн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тых слов и других исправлений.</w:t>
            </w:r>
          </w:p>
          <w:p w:rsidR="0032476F" w:rsidRPr="0073283B" w:rsidRDefault="0032476F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Доверенность не должна иметь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вреждений, нал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вать их содерж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ние.</w:t>
            </w:r>
          </w:p>
          <w:p w:rsidR="00FB409D" w:rsidRPr="0073283B" w:rsidRDefault="00FB409D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</w:tr>
    </w:tbl>
    <w:p w:rsidR="00DC1483" w:rsidRDefault="00DC1483" w:rsidP="00CC2492">
      <w:pPr>
        <w:pStyle w:val="42"/>
        <w:shd w:val="clear" w:color="auto" w:fill="auto"/>
        <w:spacing w:after="244" w:line="280" w:lineRule="exact"/>
        <w:sectPr w:rsidR="00DC1483" w:rsidSect="00015627">
          <w:type w:val="nextColumn"/>
          <w:pgSz w:w="16837" w:h="11905" w:orient="landscape"/>
          <w:pgMar w:top="1134" w:right="851" w:bottom="1134" w:left="1418" w:header="0" w:footer="6" w:gutter="0"/>
          <w:cols w:space="720"/>
          <w:noEndnote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lastRenderedPageBreak/>
        <w:t>Раздел 4. «Документы, предоставляемые заявителем для получения «</w:t>
      </w:r>
      <w:proofErr w:type="spellStart"/>
      <w:r>
        <w:t>подуслуги</w:t>
      </w:r>
      <w:proofErr w:type="spellEnd"/>
      <w:r>
        <w:t>»</w:t>
      </w:r>
    </w:p>
    <w:p w:rsidR="00DC1483" w:rsidRDefault="00DC1483" w:rsidP="00CC2492">
      <w:pPr>
        <w:pStyle w:val="42"/>
        <w:shd w:val="clear" w:color="auto" w:fill="auto"/>
        <w:spacing w:after="0" w:line="240" w:lineRule="auto"/>
      </w:pPr>
    </w:p>
    <w:tbl>
      <w:tblPr>
        <w:tblW w:w="0" w:type="auto"/>
        <w:jc w:val="center"/>
        <w:tblInd w:w="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7"/>
        <w:gridCol w:w="2474"/>
        <w:gridCol w:w="1973"/>
        <w:gridCol w:w="1828"/>
        <w:gridCol w:w="1676"/>
        <w:gridCol w:w="2181"/>
        <w:gridCol w:w="1825"/>
        <w:gridCol w:w="2300"/>
      </w:tblGrid>
      <w:tr w:rsidR="007B0055" w:rsidTr="00C21C11">
        <w:trPr>
          <w:jc w:val="center"/>
        </w:trPr>
        <w:tc>
          <w:tcPr>
            <w:tcW w:w="507" w:type="dxa"/>
          </w:tcPr>
          <w:p w:rsidR="007F15FA" w:rsidRPr="0073283B" w:rsidRDefault="007F15FA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№ </w:t>
            </w:r>
            <w:proofErr w:type="gram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</w:t>
            </w:r>
            <w:proofErr w:type="gram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/п</w:t>
            </w:r>
          </w:p>
        </w:tc>
        <w:tc>
          <w:tcPr>
            <w:tcW w:w="2474" w:type="dxa"/>
          </w:tcPr>
          <w:p w:rsidR="007F15FA" w:rsidRPr="0073283B" w:rsidRDefault="007F15FA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Категория документа</w:t>
            </w:r>
          </w:p>
        </w:tc>
        <w:tc>
          <w:tcPr>
            <w:tcW w:w="1973" w:type="dxa"/>
          </w:tcPr>
          <w:p w:rsidR="007F15FA" w:rsidRPr="0073283B" w:rsidRDefault="007F15FA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Наименования документов, 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торые предста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ляет заявитель для получения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828" w:type="dxa"/>
          </w:tcPr>
          <w:p w:rsidR="007F15FA" w:rsidRPr="0073283B" w:rsidRDefault="007F15FA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Количество 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обходимых э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земпляров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кумента с ук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занием подли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ник/копия</w:t>
            </w:r>
          </w:p>
        </w:tc>
        <w:tc>
          <w:tcPr>
            <w:tcW w:w="1676" w:type="dxa"/>
          </w:tcPr>
          <w:p w:rsidR="007F15FA" w:rsidRPr="0073283B" w:rsidRDefault="00D62694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Условие предоставл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документа</w:t>
            </w:r>
          </w:p>
        </w:tc>
        <w:tc>
          <w:tcPr>
            <w:tcW w:w="2181" w:type="dxa"/>
          </w:tcPr>
          <w:p w:rsidR="007F15FA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Установленные требования к 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менту</w:t>
            </w:r>
          </w:p>
        </w:tc>
        <w:tc>
          <w:tcPr>
            <w:tcW w:w="1825" w:type="dxa"/>
          </w:tcPr>
          <w:p w:rsidR="007F15FA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Форма (шаблон) документа</w:t>
            </w:r>
          </w:p>
        </w:tc>
        <w:tc>
          <w:tcPr>
            <w:tcW w:w="2300" w:type="dxa"/>
          </w:tcPr>
          <w:p w:rsidR="007F15FA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Образец докуме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та/заполнения 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мента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474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1973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1828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676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2181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825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2300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</w:tr>
      <w:tr w:rsidR="00623AF0" w:rsidRPr="0073283B" w:rsidTr="0073283B">
        <w:trPr>
          <w:jc w:val="center"/>
        </w:trPr>
        <w:tc>
          <w:tcPr>
            <w:tcW w:w="14764" w:type="dxa"/>
            <w:gridSpan w:val="8"/>
          </w:tcPr>
          <w:p w:rsidR="00623AF0" w:rsidRPr="0073283B" w:rsidRDefault="00044F2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  <w:r w:rsidR="00ED24D9" w:rsidRPr="0073283B">
              <w:rPr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7B0055" w:rsidRPr="0073283B" w:rsidTr="00C21C11">
        <w:trPr>
          <w:jc w:val="center"/>
        </w:trPr>
        <w:tc>
          <w:tcPr>
            <w:tcW w:w="507" w:type="dxa"/>
          </w:tcPr>
          <w:p w:rsidR="005A0881" w:rsidRPr="0073283B" w:rsidRDefault="005A0881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474" w:type="dxa"/>
          </w:tcPr>
          <w:p w:rsidR="005A0881" w:rsidRPr="0073283B" w:rsidRDefault="005A0881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пред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ставлении </w:t>
            </w:r>
            <w:r w:rsidR="000058E4" w:rsidRPr="0073283B">
              <w:rPr>
                <w:rFonts w:eastAsia="Batang"/>
                <w:b w:val="0"/>
                <w:sz w:val="22"/>
                <w:szCs w:val="22"/>
              </w:rPr>
              <w:t>госуда</w:t>
            </w:r>
            <w:r w:rsidR="000058E4"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="000058E4" w:rsidRPr="0073283B">
              <w:rPr>
                <w:rFonts w:eastAsia="Batang"/>
                <w:b w:val="0"/>
                <w:sz w:val="22"/>
                <w:szCs w:val="22"/>
              </w:rPr>
              <w:t xml:space="preserve">ственной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услуги</w:t>
            </w:r>
          </w:p>
        </w:tc>
        <w:tc>
          <w:tcPr>
            <w:tcW w:w="1973" w:type="dxa"/>
          </w:tcPr>
          <w:p w:rsidR="005A0881" w:rsidRPr="0073283B" w:rsidRDefault="005A0881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ы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даче разрешения на осуществление деятельности по перевозке пасс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жиров и багажа легковым такси на территории Ас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раханской области</w:t>
            </w:r>
          </w:p>
        </w:tc>
        <w:tc>
          <w:tcPr>
            <w:tcW w:w="1828" w:type="dxa"/>
          </w:tcPr>
          <w:p w:rsidR="005A0881" w:rsidRPr="0073283B" w:rsidRDefault="00474C6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</w:t>
            </w:r>
            <w:r w:rsidR="000439E8" w:rsidRPr="0073283B">
              <w:rPr>
                <w:rFonts w:eastAsia="Batang"/>
                <w:b w:val="0"/>
                <w:sz w:val="22"/>
                <w:szCs w:val="22"/>
              </w:rPr>
              <w:t>.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экз. </w:t>
            </w:r>
            <w:r w:rsidR="007259AE" w:rsidRPr="0073283B">
              <w:rPr>
                <w:rFonts w:eastAsia="Batang"/>
                <w:b w:val="0"/>
                <w:sz w:val="22"/>
                <w:szCs w:val="22"/>
              </w:rPr>
              <w:t>(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ориг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нал</w:t>
            </w:r>
            <w:r w:rsidR="007259AE" w:rsidRPr="0073283B">
              <w:rPr>
                <w:rFonts w:eastAsia="Batang"/>
                <w:b w:val="0"/>
                <w:sz w:val="22"/>
                <w:szCs w:val="22"/>
              </w:rPr>
              <w:t>)</w:t>
            </w:r>
          </w:p>
          <w:p w:rsidR="00474C6C" w:rsidRPr="0073283B" w:rsidRDefault="00474C6C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474C6C" w:rsidRPr="0073283B" w:rsidRDefault="00474C6C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</w:t>
            </w:r>
            <w:r w:rsidR="000439E8" w:rsidRPr="0073283B">
              <w:rPr>
                <w:rFonts w:eastAsia="Batang"/>
                <w:b w:val="0"/>
                <w:sz w:val="22"/>
                <w:szCs w:val="22"/>
              </w:rPr>
              <w:t>.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проверка на соответствие установленным требованиям;</w:t>
            </w:r>
          </w:p>
          <w:p w:rsidR="00474C6C" w:rsidRPr="0073283B" w:rsidRDefault="000439E8" w:rsidP="00044F2C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2.</w:t>
            </w:r>
            <w:r w:rsidR="00474C6C" w:rsidRPr="0073283B">
              <w:rPr>
                <w:rFonts w:eastAsia="Batang"/>
                <w:b w:val="0"/>
                <w:sz w:val="22"/>
                <w:szCs w:val="22"/>
              </w:rPr>
              <w:t>формирование в дело</w:t>
            </w:r>
            <w:r w:rsidR="002939BA"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.</w:t>
            </w:r>
          </w:p>
        </w:tc>
        <w:tc>
          <w:tcPr>
            <w:tcW w:w="1676" w:type="dxa"/>
          </w:tcPr>
          <w:p w:rsidR="005A0881" w:rsidRPr="0073283B" w:rsidRDefault="00474C6C" w:rsidP="007F371A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нет</w:t>
            </w:r>
          </w:p>
        </w:tc>
        <w:tc>
          <w:tcPr>
            <w:tcW w:w="2181" w:type="dxa"/>
          </w:tcPr>
          <w:p w:rsidR="005A0881" w:rsidRPr="0073283B" w:rsidRDefault="00E2410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заявления подтверждаются подписью лица,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дающего заявление, с указанием даты заполнения заявл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ния.</w:t>
            </w:r>
          </w:p>
        </w:tc>
        <w:tc>
          <w:tcPr>
            <w:tcW w:w="1825" w:type="dxa"/>
          </w:tcPr>
          <w:p w:rsidR="005A0881" w:rsidRPr="0073283B" w:rsidRDefault="00E2410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Приложение </w:t>
            </w:r>
            <w:r w:rsidR="004276D8" w:rsidRPr="0073283B">
              <w:rPr>
                <w:rFonts w:eastAsia="Batang"/>
                <w:b w:val="0"/>
                <w:sz w:val="22"/>
                <w:szCs w:val="22"/>
              </w:rPr>
              <w:t>1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-</w:t>
            </w:r>
            <w:r w:rsidR="004276D8" w:rsidRPr="0073283B">
              <w:rPr>
                <w:rFonts w:eastAsia="Batang"/>
                <w:b w:val="0"/>
                <w:sz w:val="22"/>
                <w:szCs w:val="22"/>
              </w:rPr>
              <w:t>2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к Технологич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ской схеме предоставления государственной услуги "Выдача разрешения  на осуществление деятельности по перевозке па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сажиров и баг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жа легковым такси на терр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тории Астр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ханской обл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сти"</w:t>
            </w:r>
            <w:r w:rsidR="007D6213" w:rsidRPr="0073283B">
              <w:rPr>
                <w:rFonts w:eastAsia="Batang"/>
                <w:b w:val="0"/>
                <w:sz w:val="22"/>
                <w:szCs w:val="22"/>
              </w:rPr>
              <w:t xml:space="preserve"> (далее – технологическая схема)</w:t>
            </w:r>
          </w:p>
        </w:tc>
        <w:tc>
          <w:tcPr>
            <w:tcW w:w="2300" w:type="dxa"/>
          </w:tcPr>
          <w:p w:rsidR="005A0881" w:rsidRPr="0073283B" w:rsidRDefault="00E2410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Приложение </w:t>
            </w:r>
            <w:r w:rsidR="004276D8"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3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-</w:t>
            </w:r>
            <w:r w:rsidR="004276D8"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4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к Технологической схеме 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623AF0" w:rsidRPr="0073283B" w:rsidRDefault="00E2410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474" w:type="dxa"/>
          </w:tcPr>
          <w:p w:rsidR="00623AF0" w:rsidRPr="00067A54" w:rsidRDefault="00366B14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Документ, удостов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ряющий личность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(представителя заявителя)</w:t>
            </w:r>
          </w:p>
        </w:tc>
        <w:tc>
          <w:tcPr>
            <w:tcW w:w="1973" w:type="dxa"/>
          </w:tcPr>
          <w:p w:rsidR="00056F55" w:rsidRPr="00E27276" w:rsidRDefault="00B872C2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E27276">
              <w:rPr>
                <w:rFonts w:eastAsia="Batang"/>
                <w:b w:val="0"/>
                <w:sz w:val="22"/>
                <w:szCs w:val="22"/>
              </w:rPr>
              <w:t>П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аспорт гражд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а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нина Российской Федерации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 xml:space="preserve"> и 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 xml:space="preserve"> иные документ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ы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 xml:space="preserve">, 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 xml:space="preserve">признаваемые в соответствии с 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lastRenderedPageBreak/>
              <w:t>федеральным з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конодательством и (или) междун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родным догов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 xml:space="preserve">ром 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 xml:space="preserve">Российской Федерации 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док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у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 xml:space="preserve">ментами, 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удост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веряющи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ми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 xml:space="preserve"> ли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ч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ность заявителя</w:t>
            </w:r>
            <w:r w:rsidR="00056F55" w:rsidRPr="00E27276">
              <w:rPr>
                <w:rFonts w:eastAsia="Batang"/>
                <w:b w:val="0"/>
                <w:sz w:val="22"/>
                <w:szCs w:val="22"/>
              </w:rPr>
              <w:t xml:space="preserve"> (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временное уд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стоверение ли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ч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ности гражданина Российской Ф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е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дерации по форме № 2П</w:t>
            </w:r>
            <w:r w:rsidR="00056F55" w:rsidRPr="00E27276">
              <w:rPr>
                <w:rFonts w:eastAsia="Batang"/>
                <w:b w:val="0"/>
                <w:sz w:val="22"/>
                <w:szCs w:val="22"/>
              </w:rPr>
              <w:t>;</w:t>
            </w:r>
          </w:p>
          <w:p w:rsidR="00056F55" w:rsidRPr="00E27276" w:rsidRDefault="00056F55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E27276">
              <w:rPr>
                <w:rFonts w:eastAsia="Batang"/>
                <w:b w:val="0"/>
                <w:sz w:val="22"/>
                <w:szCs w:val="22"/>
              </w:rPr>
              <w:t>документ, уд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стоверяющий личность ин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странного гра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ж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данина;</w:t>
            </w:r>
          </w:p>
          <w:p w:rsidR="00056F55" w:rsidRPr="00E27276" w:rsidRDefault="00056F55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E27276">
              <w:rPr>
                <w:rFonts w:eastAsia="Batang"/>
                <w:b w:val="0"/>
                <w:sz w:val="22"/>
                <w:szCs w:val="22"/>
              </w:rPr>
              <w:t>разрешение на временное пр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живание, выд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ваемое лицу без гражданства;</w:t>
            </w:r>
          </w:p>
          <w:p w:rsidR="00623AF0" w:rsidRPr="0073283B" w:rsidRDefault="00056F55" w:rsidP="00D66DE0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E27276">
              <w:rPr>
                <w:rFonts w:eastAsia="Batang"/>
                <w:b w:val="0"/>
                <w:sz w:val="22"/>
                <w:szCs w:val="22"/>
              </w:rPr>
              <w:t>вид на жител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ь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ство, выдаваемый лицу без гра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ж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данства и иные)</w:t>
            </w:r>
            <w:r w:rsidR="005F3EA6" w:rsidRPr="00E27276">
              <w:rPr>
                <w:rFonts w:eastAsia="Batang"/>
                <w:b w:val="0"/>
                <w:sz w:val="22"/>
                <w:szCs w:val="22"/>
              </w:rPr>
              <w:t>.</w:t>
            </w:r>
          </w:p>
        </w:tc>
        <w:tc>
          <w:tcPr>
            <w:tcW w:w="1828" w:type="dxa"/>
          </w:tcPr>
          <w:p w:rsidR="00E2410D" w:rsidRPr="0073283B" w:rsidRDefault="00E2410D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 xml:space="preserve">1 экз. </w:t>
            </w:r>
            <w:r w:rsidR="007259AE" w:rsidRPr="0073283B">
              <w:rPr>
                <w:rFonts w:eastAsia="Batang"/>
                <w:b w:val="0"/>
                <w:sz w:val="22"/>
                <w:szCs w:val="22"/>
              </w:rPr>
              <w:t>(</w:t>
            </w:r>
            <w:r w:rsidR="00816366" w:rsidRPr="0073283B">
              <w:rPr>
                <w:rFonts w:eastAsia="Batang"/>
                <w:b w:val="0"/>
                <w:sz w:val="22"/>
                <w:szCs w:val="22"/>
              </w:rPr>
              <w:t>завере</w:t>
            </w:r>
            <w:r w:rsidR="00816366"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="00816366" w:rsidRPr="0073283B">
              <w:rPr>
                <w:rFonts w:eastAsia="Batang"/>
                <w:b w:val="0"/>
                <w:sz w:val="22"/>
                <w:szCs w:val="22"/>
              </w:rPr>
              <w:t xml:space="preserve">ная </w:t>
            </w:r>
            <w:r w:rsidR="00366B14" w:rsidRPr="0073283B">
              <w:rPr>
                <w:rFonts w:eastAsia="Batang"/>
                <w:b w:val="0"/>
                <w:sz w:val="22"/>
                <w:szCs w:val="22"/>
              </w:rPr>
              <w:t>копия</w:t>
            </w:r>
            <w:r w:rsidR="007259AE" w:rsidRPr="0073283B">
              <w:rPr>
                <w:rFonts w:eastAsia="Batang"/>
                <w:b w:val="0"/>
                <w:sz w:val="22"/>
                <w:szCs w:val="22"/>
              </w:rPr>
              <w:t>)</w:t>
            </w:r>
          </w:p>
          <w:p w:rsidR="00E2410D" w:rsidRPr="0073283B" w:rsidRDefault="00E2410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2939BA" w:rsidRPr="0073283B" w:rsidRDefault="002939BA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1.установление личности;</w:t>
            </w:r>
          </w:p>
          <w:p w:rsidR="00623AF0" w:rsidRPr="0073283B" w:rsidRDefault="002939BA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 xml:space="preserve">сверка копии с 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оригиналом и возврат заяв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телю подлинн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ка</w:t>
            </w:r>
            <w:r w:rsidR="001E2B83" w:rsidRPr="0073283B">
              <w:rPr>
                <w:rFonts w:eastAsia="Batang"/>
                <w:b w:val="0"/>
                <w:sz w:val="22"/>
                <w:szCs w:val="22"/>
              </w:rPr>
              <w:t>;</w:t>
            </w:r>
          </w:p>
          <w:p w:rsidR="001E2B83" w:rsidRPr="00067A54" w:rsidRDefault="008E3AF0" w:rsidP="008E3AF0">
            <w:pPr>
              <w:pStyle w:val="42"/>
              <w:shd w:val="clear" w:color="auto" w:fill="auto"/>
              <w:spacing w:after="0" w:line="280" w:lineRule="exact"/>
            </w:pPr>
            <w:r>
              <w:rPr>
                <w:rFonts w:eastAsia="Batang"/>
                <w:b w:val="0"/>
                <w:sz w:val="22"/>
                <w:szCs w:val="22"/>
              </w:rPr>
              <w:t>3.</w:t>
            </w:r>
            <w:r w:rsidR="001E2B83" w:rsidRPr="0073283B">
              <w:rPr>
                <w:rFonts w:eastAsia="Batang"/>
                <w:b w:val="0"/>
                <w:sz w:val="22"/>
                <w:szCs w:val="22"/>
              </w:rPr>
              <w:t xml:space="preserve"> формирование в дело</w:t>
            </w:r>
          </w:p>
        </w:tc>
        <w:tc>
          <w:tcPr>
            <w:tcW w:w="1676" w:type="dxa"/>
          </w:tcPr>
          <w:p w:rsidR="00623AF0" w:rsidRPr="00067A54" w:rsidRDefault="00056F55" w:rsidP="007F371A">
            <w:pPr>
              <w:pStyle w:val="42"/>
              <w:shd w:val="clear" w:color="auto" w:fill="auto"/>
              <w:spacing w:after="184" w:line="280" w:lineRule="exact"/>
              <w:jc w:val="center"/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необходимо пред</w:t>
            </w:r>
            <w:r w:rsidR="0055480E"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ставить один из док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ментов данной категории.</w:t>
            </w:r>
          </w:p>
        </w:tc>
        <w:tc>
          <w:tcPr>
            <w:tcW w:w="2181" w:type="dxa"/>
          </w:tcPr>
          <w:p w:rsidR="001E2B83" w:rsidRPr="0073283B" w:rsidRDefault="001E2B83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Должен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</w:t>
            </w:r>
          </w:p>
          <w:p w:rsidR="001E2B83" w:rsidRPr="0073283B" w:rsidRDefault="001E2B83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 должен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жать подчисток, приписок, зачер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нутых слов и других исправлений.</w:t>
            </w:r>
          </w:p>
          <w:p w:rsidR="001E2B83" w:rsidRPr="0073283B" w:rsidRDefault="001E2B83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 должен иметь повреждений, наличие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истолковать их содержание.</w:t>
            </w:r>
          </w:p>
          <w:p w:rsidR="00584AC6" w:rsidRPr="0073283B" w:rsidRDefault="00584AC6" w:rsidP="0073283B">
            <w:pPr>
              <w:pStyle w:val="42"/>
              <w:shd w:val="clear" w:color="auto" w:fill="auto"/>
              <w:spacing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Для иностранных граждан необходимо иметь нотариально заверенный перевод паспорта.</w:t>
            </w:r>
          </w:p>
          <w:p w:rsidR="00584AC6" w:rsidRPr="0073283B" w:rsidRDefault="00584AC6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</w:rPr>
            </w:pPr>
          </w:p>
        </w:tc>
        <w:tc>
          <w:tcPr>
            <w:tcW w:w="1825" w:type="dxa"/>
          </w:tcPr>
          <w:p w:rsidR="00623AF0" w:rsidRPr="0073283B" w:rsidRDefault="00FC7584" w:rsidP="00FC7584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2300" w:type="dxa"/>
          </w:tcPr>
          <w:p w:rsidR="00623AF0" w:rsidRPr="00067A54" w:rsidRDefault="00FC7584" w:rsidP="00FC7584">
            <w:pPr>
              <w:pStyle w:val="42"/>
              <w:shd w:val="clear" w:color="auto" w:fill="auto"/>
              <w:spacing w:after="0" w:line="280" w:lineRule="exact"/>
              <w:jc w:val="center"/>
            </w:pPr>
            <w:r>
              <w:t>-</w:t>
            </w:r>
          </w:p>
        </w:tc>
      </w:tr>
      <w:tr w:rsidR="007B0055" w:rsidRPr="0073283B" w:rsidTr="00C21C11">
        <w:trPr>
          <w:jc w:val="center"/>
        </w:trPr>
        <w:tc>
          <w:tcPr>
            <w:tcW w:w="507" w:type="dxa"/>
          </w:tcPr>
          <w:p w:rsidR="00A57430" w:rsidRPr="0073283B" w:rsidRDefault="00C46AC0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3</w:t>
            </w:r>
          </w:p>
        </w:tc>
        <w:tc>
          <w:tcPr>
            <w:tcW w:w="2474" w:type="dxa"/>
          </w:tcPr>
          <w:p w:rsidR="00A57430" w:rsidRPr="0073283B" w:rsidRDefault="00A57430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Правоустанавлива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ю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щий документ о рег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страции транспортного средства</w:t>
            </w:r>
          </w:p>
        </w:tc>
        <w:tc>
          <w:tcPr>
            <w:tcW w:w="1973" w:type="dxa"/>
          </w:tcPr>
          <w:p w:rsidR="00A57430" w:rsidRPr="0073283B" w:rsidRDefault="00A57430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свидетельств</w:t>
            </w:r>
            <w:r w:rsidR="00C46AC0"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о регистрации транспортного средства, которое предполагается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использовать для оказания услуг по перевозке пасс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жиров и багажа легковым такси</w:t>
            </w:r>
          </w:p>
        </w:tc>
        <w:tc>
          <w:tcPr>
            <w:tcW w:w="1828" w:type="dxa"/>
          </w:tcPr>
          <w:p w:rsidR="00DE4716" w:rsidRPr="0073283B" w:rsidRDefault="00DE4716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proofErr w:type="gramStart"/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1 экз. (</w:t>
            </w:r>
            <w:r w:rsidR="00474464">
              <w:rPr>
                <w:rFonts w:eastAsia="Batang"/>
                <w:b w:val="0"/>
                <w:sz w:val="22"/>
                <w:szCs w:val="22"/>
              </w:rPr>
              <w:t>завере</w:t>
            </w:r>
            <w:r w:rsidR="00474464">
              <w:rPr>
                <w:rFonts w:eastAsia="Batang"/>
                <w:b w:val="0"/>
                <w:sz w:val="22"/>
                <w:szCs w:val="22"/>
              </w:rPr>
              <w:t>н</w:t>
            </w:r>
            <w:r w:rsidR="00474464">
              <w:rPr>
                <w:rFonts w:eastAsia="Batang"/>
                <w:b w:val="0"/>
                <w:sz w:val="22"/>
                <w:szCs w:val="22"/>
              </w:rPr>
              <w:t xml:space="preserve">ная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копия (на каждое тран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портное сре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ство)</w:t>
            </w:r>
            <w:proofErr w:type="gramEnd"/>
          </w:p>
          <w:p w:rsidR="00DE4716" w:rsidRPr="0073283B" w:rsidRDefault="00DE4716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DE4716" w:rsidRPr="0073283B" w:rsidRDefault="00DE4716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</w:t>
            </w:r>
            <w:r w:rsidR="00D624DA">
              <w:rPr>
                <w:rFonts w:eastAsia="Batang"/>
                <w:b w:val="0"/>
                <w:sz w:val="22"/>
                <w:szCs w:val="22"/>
              </w:rPr>
              <w:t>.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сверка копии с оригиналом и возврат заяв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телю </w:t>
            </w:r>
            <w:r w:rsidR="00662D80" w:rsidRPr="0073283B">
              <w:rPr>
                <w:rFonts w:eastAsia="Batang"/>
                <w:b w:val="0"/>
                <w:sz w:val="22"/>
                <w:szCs w:val="22"/>
              </w:rPr>
              <w:t>оригинала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;</w:t>
            </w:r>
          </w:p>
          <w:p w:rsidR="00A57430" w:rsidRPr="0073283B" w:rsidRDefault="00DE4716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 формирование в дело</w:t>
            </w:r>
          </w:p>
        </w:tc>
        <w:tc>
          <w:tcPr>
            <w:tcW w:w="1676" w:type="dxa"/>
          </w:tcPr>
          <w:p w:rsidR="00A57430" w:rsidRPr="0073283B" w:rsidRDefault="007F371A" w:rsidP="007F371A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нет</w:t>
            </w:r>
          </w:p>
        </w:tc>
        <w:tc>
          <w:tcPr>
            <w:tcW w:w="2181" w:type="dxa"/>
          </w:tcPr>
          <w:p w:rsidR="00DE4716" w:rsidRPr="0073283B" w:rsidRDefault="00DE471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В свидетельство внесена информ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ция:</w:t>
            </w:r>
          </w:p>
          <w:p w:rsidR="00DE4716" w:rsidRPr="0073283B" w:rsidRDefault="00DE471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- о собственнике транспортного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средства  (ФИО);</w:t>
            </w:r>
          </w:p>
          <w:p w:rsidR="00DE4716" w:rsidRPr="0073283B" w:rsidRDefault="00DE471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 о марке, модели транспортного средства;</w:t>
            </w:r>
          </w:p>
          <w:p w:rsidR="00DE4716" w:rsidRPr="0073283B" w:rsidRDefault="00DE471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</w:t>
            </w:r>
            <w:r w:rsidRPr="0073283B">
              <w:rPr>
                <w:rFonts w:ascii="Arial Unicode MS" w:eastAsia="Batang" w:hAnsi="Arial Unicode MS" w:cs="Arial Unicode MS"/>
                <w:bCs w:val="0"/>
                <w:sz w:val="22"/>
                <w:szCs w:val="22"/>
              </w:rPr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 регистрационном знаке транспортного средства;</w:t>
            </w:r>
          </w:p>
          <w:p w:rsidR="00164111" w:rsidRPr="0073283B" w:rsidRDefault="00164111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 о цвете кузова транспортного средства.</w:t>
            </w:r>
          </w:p>
          <w:p w:rsidR="00A57430" w:rsidRPr="0073283B" w:rsidRDefault="00A57430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25" w:type="dxa"/>
          </w:tcPr>
          <w:p w:rsidR="00A57430" w:rsidRPr="0073283B" w:rsidRDefault="00E341B4" w:rsidP="00B05B9D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hyperlink w:anchor="P1340" w:history="1">
              <w:r w:rsidR="008A5E22" w:rsidRPr="0073283B">
                <w:rPr>
                  <w:rStyle w:val="a3"/>
                  <w:rFonts w:eastAsia="Batang"/>
                  <w:b w:val="0"/>
                  <w:color w:val="auto"/>
                  <w:sz w:val="22"/>
                  <w:szCs w:val="22"/>
                  <w:u w:val="none"/>
                </w:rPr>
                <w:t xml:space="preserve">Приложение </w:t>
              </w:r>
              <w:r w:rsidR="00B05B9D">
                <w:rPr>
                  <w:rStyle w:val="a3"/>
                  <w:rFonts w:eastAsia="Batang"/>
                  <w:b w:val="0"/>
                  <w:color w:val="auto"/>
                  <w:sz w:val="22"/>
                  <w:szCs w:val="22"/>
                  <w:u w:val="none"/>
                </w:rPr>
                <w:t>5</w:t>
              </w:r>
            </w:hyperlink>
            <w:r w:rsidR="004276D8" w:rsidRPr="0073283B">
              <w:rPr>
                <w:rFonts w:eastAsia="Batang"/>
                <w:b w:val="0"/>
                <w:sz w:val="22"/>
                <w:szCs w:val="22"/>
              </w:rPr>
              <w:t xml:space="preserve"> </w:t>
            </w:r>
            <w:r w:rsidR="008A5E22" w:rsidRPr="0073283B">
              <w:rPr>
                <w:rFonts w:eastAsia="Batang"/>
                <w:b w:val="0"/>
                <w:sz w:val="22"/>
                <w:szCs w:val="22"/>
              </w:rPr>
              <w:t xml:space="preserve"> к </w:t>
            </w:r>
            <w:r w:rsidR="00B05B9D">
              <w:rPr>
                <w:rFonts w:eastAsia="Batang"/>
                <w:b w:val="0"/>
                <w:sz w:val="22"/>
                <w:szCs w:val="22"/>
              </w:rPr>
              <w:t>т</w:t>
            </w:r>
            <w:r w:rsidR="008A5E22" w:rsidRPr="0073283B">
              <w:rPr>
                <w:rFonts w:eastAsia="Batang"/>
                <w:b w:val="0"/>
                <w:sz w:val="22"/>
                <w:szCs w:val="22"/>
              </w:rPr>
              <w:t xml:space="preserve">ехнологической схеме </w:t>
            </w:r>
          </w:p>
        </w:tc>
        <w:tc>
          <w:tcPr>
            <w:tcW w:w="2300" w:type="dxa"/>
          </w:tcPr>
          <w:p w:rsidR="00A57430" w:rsidRPr="0073283B" w:rsidRDefault="00E341B4" w:rsidP="00B05B9D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hyperlink w:anchor="P1340" w:history="1">
              <w:r w:rsidR="008A5E22" w:rsidRPr="0073283B">
                <w:rPr>
                  <w:rStyle w:val="a3"/>
                  <w:rFonts w:eastAsia="Batang"/>
                  <w:b w:val="0"/>
                  <w:color w:val="auto"/>
                  <w:sz w:val="22"/>
                  <w:szCs w:val="22"/>
                  <w:u w:val="none"/>
                </w:rPr>
                <w:t xml:space="preserve">Приложение </w:t>
              </w:r>
              <w:r w:rsidR="00B05B9D">
                <w:rPr>
                  <w:rStyle w:val="a3"/>
                  <w:rFonts w:eastAsia="Batang"/>
                  <w:b w:val="0"/>
                  <w:color w:val="auto"/>
                  <w:sz w:val="22"/>
                  <w:szCs w:val="22"/>
                  <w:u w:val="none"/>
                </w:rPr>
                <w:t>5</w:t>
              </w:r>
            </w:hyperlink>
            <w:r w:rsidR="008A5E22" w:rsidRPr="0073283B">
              <w:rPr>
                <w:rFonts w:eastAsia="Batang"/>
                <w:b w:val="0"/>
                <w:sz w:val="22"/>
                <w:szCs w:val="22"/>
              </w:rPr>
              <w:t xml:space="preserve"> к </w:t>
            </w:r>
            <w:r w:rsidR="00B05B9D">
              <w:rPr>
                <w:rFonts w:eastAsia="Batang"/>
                <w:b w:val="0"/>
                <w:sz w:val="22"/>
                <w:szCs w:val="22"/>
              </w:rPr>
              <w:t>т</w:t>
            </w:r>
            <w:r w:rsidR="008A5E22"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="008A5E22" w:rsidRPr="0073283B">
              <w:rPr>
                <w:rFonts w:eastAsia="Batang"/>
                <w:b w:val="0"/>
                <w:sz w:val="22"/>
                <w:szCs w:val="22"/>
              </w:rPr>
              <w:t>х</w:t>
            </w:r>
            <w:r w:rsidR="008A5E22" w:rsidRPr="0073283B">
              <w:rPr>
                <w:rFonts w:eastAsia="Batang"/>
                <w:b w:val="0"/>
                <w:sz w:val="22"/>
                <w:szCs w:val="22"/>
              </w:rPr>
              <w:t>нологической схеме "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0366E9" w:rsidRPr="00233A12" w:rsidRDefault="0003321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highlight w:val="cyan"/>
              </w:rPr>
            </w:pPr>
            <w:r w:rsidRPr="006855C2">
              <w:rPr>
                <w:b w:val="0"/>
                <w:sz w:val="22"/>
                <w:szCs w:val="22"/>
              </w:rPr>
              <w:lastRenderedPageBreak/>
              <w:t>4</w:t>
            </w:r>
          </w:p>
        </w:tc>
        <w:tc>
          <w:tcPr>
            <w:tcW w:w="2474" w:type="dxa"/>
          </w:tcPr>
          <w:p w:rsidR="000366E9" w:rsidRPr="00233A12" w:rsidRDefault="007F371A" w:rsidP="007F371A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  <w:highlight w:val="cyan"/>
              </w:rPr>
            </w:pPr>
            <w:r w:rsidRPr="006855C2">
              <w:rPr>
                <w:rFonts w:eastAsia="Batang"/>
                <w:b w:val="0"/>
                <w:sz w:val="22"/>
                <w:szCs w:val="22"/>
              </w:rPr>
              <w:t>Д</w:t>
            </w:r>
            <w:r w:rsidR="000366E9" w:rsidRPr="006855C2">
              <w:rPr>
                <w:rFonts w:eastAsia="Batang"/>
                <w:b w:val="0"/>
                <w:sz w:val="22"/>
                <w:szCs w:val="22"/>
              </w:rPr>
              <w:t>окумент о праве пользования тран</w:t>
            </w:r>
            <w:r w:rsidR="000366E9" w:rsidRPr="006855C2">
              <w:rPr>
                <w:rFonts w:eastAsia="Batang"/>
                <w:b w:val="0"/>
                <w:sz w:val="22"/>
                <w:szCs w:val="22"/>
              </w:rPr>
              <w:t>с</w:t>
            </w:r>
            <w:r w:rsidR="000366E9" w:rsidRPr="006855C2">
              <w:rPr>
                <w:rFonts w:eastAsia="Batang"/>
                <w:b w:val="0"/>
                <w:sz w:val="22"/>
                <w:szCs w:val="22"/>
              </w:rPr>
              <w:t>портным средством</w:t>
            </w:r>
          </w:p>
        </w:tc>
        <w:tc>
          <w:tcPr>
            <w:tcW w:w="1973" w:type="dxa"/>
          </w:tcPr>
          <w:p w:rsidR="000366E9" w:rsidRPr="0073283B" w:rsidRDefault="0003321F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оговор лизинга или договор аренды тран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портного сре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ства, которое предполагается использовать для оказания услуг по перевозке пасс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жиров и багажа легковым такси, либо нотариально заверенн</w:t>
            </w:r>
            <w:r w:rsidR="00DE4716" w:rsidRPr="0073283B">
              <w:rPr>
                <w:rFonts w:eastAsia="Batang"/>
                <w:b w:val="0"/>
                <w:sz w:val="22"/>
                <w:szCs w:val="22"/>
              </w:rPr>
              <w:t>ая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 xml:space="preserve"> дов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ренност</w:t>
            </w:r>
            <w:r w:rsidR="00DE4716" w:rsidRPr="0073283B">
              <w:rPr>
                <w:rFonts w:eastAsia="Batang"/>
                <w:b w:val="0"/>
                <w:sz w:val="22"/>
                <w:szCs w:val="22"/>
              </w:rPr>
              <w:t>ь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 xml:space="preserve"> на право распоряжения транспортным средством, кот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рое предполаг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ется использовать для оказания услуг по перево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>з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t xml:space="preserve">ке пассажиров и багажа легковым </w:t>
            </w:r>
            <w:r w:rsidR="000366E9"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такси</w:t>
            </w:r>
          </w:p>
        </w:tc>
        <w:tc>
          <w:tcPr>
            <w:tcW w:w="1828" w:type="dxa"/>
          </w:tcPr>
          <w:p w:rsidR="000366E9" w:rsidRPr="0073283B" w:rsidRDefault="000366E9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proofErr w:type="gramStart"/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1 экз.</w:t>
            </w:r>
            <w:r w:rsidR="00893B30">
              <w:rPr>
                <w:rFonts w:eastAsia="Batang"/>
                <w:b w:val="0"/>
                <w:sz w:val="22"/>
                <w:szCs w:val="22"/>
              </w:rPr>
              <w:t xml:space="preserve"> </w:t>
            </w:r>
            <w:r w:rsidR="00DE4716" w:rsidRPr="0073283B">
              <w:rPr>
                <w:rFonts w:eastAsia="Batang"/>
                <w:b w:val="0"/>
                <w:sz w:val="22"/>
                <w:szCs w:val="22"/>
              </w:rPr>
              <w:t>(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копия, заверенная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явителем (на каждое тран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портное сре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ство)</w:t>
            </w:r>
            <w:proofErr w:type="gramEnd"/>
          </w:p>
          <w:p w:rsidR="008D13BF" w:rsidRPr="0073283B" w:rsidRDefault="008D13BF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226319" w:rsidRPr="0073283B" w:rsidRDefault="00066290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="00226319" w:rsidRPr="0073283B">
              <w:rPr>
                <w:rFonts w:eastAsia="Batang"/>
                <w:b w:val="0"/>
                <w:sz w:val="22"/>
                <w:szCs w:val="22"/>
              </w:rPr>
              <w:t>формирование в дело.</w:t>
            </w:r>
          </w:p>
          <w:p w:rsidR="008D13BF" w:rsidRPr="0073283B" w:rsidRDefault="008D13BF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676" w:type="dxa"/>
          </w:tcPr>
          <w:p w:rsidR="00233A12" w:rsidRDefault="004A6884" w:rsidP="00233A12">
            <w:pPr>
              <w:pStyle w:val="42"/>
              <w:shd w:val="clear" w:color="auto" w:fill="auto"/>
              <w:spacing w:after="0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4A6884">
              <w:rPr>
                <w:rFonts w:eastAsia="Batang"/>
                <w:b w:val="0"/>
                <w:sz w:val="22"/>
                <w:szCs w:val="22"/>
              </w:rPr>
              <w:t>необходимо предоставить один из док</w:t>
            </w:r>
            <w:r w:rsidRPr="004A6884">
              <w:rPr>
                <w:rFonts w:eastAsia="Batang"/>
                <w:b w:val="0"/>
                <w:sz w:val="22"/>
                <w:szCs w:val="22"/>
              </w:rPr>
              <w:t>у</w:t>
            </w:r>
            <w:r w:rsidRPr="004A6884">
              <w:rPr>
                <w:rFonts w:eastAsia="Batang"/>
                <w:b w:val="0"/>
                <w:sz w:val="22"/>
                <w:szCs w:val="22"/>
              </w:rPr>
              <w:t>ментов данной катего</w:t>
            </w:r>
            <w:r w:rsidR="00233A12">
              <w:rPr>
                <w:rFonts w:eastAsia="Batang"/>
                <w:b w:val="0"/>
                <w:sz w:val="22"/>
                <w:szCs w:val="22"/>
              </w:rPr>
              <w:t xml:space="preserve">рии </w:t>
            </w:r>
          </w:p>
          <w:p w:rsidR="000366E9" w:rsidRPr="0073283B" w:rsidRDefault="00233A12" w:rsidP="00233A12">
            <w:pPr>
              <w:pStyle w:val="42"/>
              <w:shd w:val="clear" w:color="auto" w:fill="auto"/>
              <w:spacing w:after="0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F6D67">
              <w:rPr>
                <w:rFonts w:eastAsia="Batang"/>
                <w:b w:val="0"/>
                <w:sz w:val="22"/>
                <w:szCs w:val="22"/>
              </w:rPr>
              <w:t>(если тран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с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портное сре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д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ство пред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о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ставлено на основании д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о</w:t>
            </w:r>
            <w:r w:rsidRPr="007F6D67">
              <w:rPr>
                <w:rFonts w:eastAsia="Batang"/>
                <w:b w:val="0"/>
                <w:sz w:val="22"/>
                <w:szCs w:val="22"/>
              </w:rPr>
              <w:t>говора лизинга или договора аренды)</w:t>
            </w:r>
          </w:p>
        </w:tc>
        <w:tc>
          <w:tcPr>
            <w:tcW w:w="2181" w:type="dxa"/>
          </w:tcPr>
          <w:p w:rsidR="001A4176" w:rsidRPr="0073283B" w:rsidRDefault="001A417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В договор аренды транспортного средства  внесена информация:</w:t>
            </w:r>
          </w:p>
          <w:p w:rsidR="00687E44" w:rsidRPr="0073283B" w:rsidRDefault="009C2DBC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- данные арендатора и арендодателя (ФИО, </w:t>
            </w:r>
            <w:r w:rsidR="001A4176" w:rsidRPr="0073283B">
              <w:rPr>
                <w:rFonts w:eastAsia="Batang"/>
                <w:b w:val="0"/>
                <w:sz w:val="22"/>
                <w:szCs w:val="22"/>
              </w:rPr>
              <w:t>паспортные данные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);</w:t>
            </w:r>
          </w:p>
          <w:p w:rsidR="001A4176" w:rsidRPr="0073283B" w:rsidRDefault="00687E44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 марка, модель,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гистрационный 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мер транспортного средства;</w:t>
            </w:r>
            <w:r w:rsidR="001A4176" w:rsidRPr="0073283B">
              <w:rPr>
                <w:rFonts w:eastAsia="Batang"/>
                <w:b w:val="0"/>
                <w:sz w:val="22"/>
                <w:szCs w:val="22"/>
              </w:rPr>
              <w:t xml:space="preserve"> </w:t>
            </w:r>
          </w:p>
          <w:p w:rsidR="001A4176" w:rsidRPr="0073283B" w:rsidRDefault="001A417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</w:t>
            </w:r>
            <w:r w:rsidRPr="0073283B">
              <w:rPr>
                <w:rFonts w:ascii="Arial Unicode MS" w:eastAsia="Batang" w:hAnsi="Arial Unicode MS" w:cs="Arial Unicode MS"/>
                <w:bCs w:val="0"/>
                <w:sz w:val="22"/>
                <w:szCs w:val="22"/>
              </w:rPr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срок действия 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говора аренды транспортного средства;</w:t>
            </w:r>
          </w:p>
          <w:p w:rsidR="001A4176" w:rsidRPr="0073283B" w:rsidRDefault="001A417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</w:t>
            </w:r>
            <w:r w:rsidRPr="0073283B">
              <w:rPr>
                <w:rFonts w:ascii="Arial Unicode MS" w:eastAsia="Batang" w:hAnsi="Arial Unicode MS" w:cs="Arial Unicode MS"/>
                <w:bCs w:val="0"/>
                <w:sz w:val="22"/>
                <w:szCs w:val="22"/>
              </w:rPr>
              <w:t xml:space="preserve">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размер арендной платы транспортн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го средства.</w:t>
            </w:r>
          </w:p>
          <w:p w:rsidR="001A4176" w:rsidRPr="0073283B" w:rsidRDefault="001A4176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Договор аренды транспортного средства  должен быть подписан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арендатором и арендодателем.</w:t>
            </w:r>
          </w:p>
          <w:p w:rsidR="004C2FB8" w:rsidRPr="0073283B" w:rsidRDefault="0063101F" w:rsidP="00D57D4C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Договор аренды должен быть заверен печатью (при нал</w:t>
            </w:r>
            <w:r>
              <w:rPr>
                <w:rFonts w:eastAsia="Batang"/>
                <w:b w:val="0"/>
                <w:sz w:val="22"/>
                <w:szCs w:val="22"/>
              </w:rPr>
              <w:t>и</w:t>
            </w:r>
            <w:r>
              <w:rPr>
                <w:rFonts w:eastAsia="Batang"/>
                <w:b w:val="0"/>
                <w:sz w:val="22"/>
                <w:szCs w:val="22"/>
              </w:rPr>
              <w:t>чии).</w:t>
            </w:r>
          </w:p>
          <w:p w:rsidR="00D57D4C" w:rsidRDefault="00D57D4C" w:rsidP="0073283B">
            <w:pPr>
              <w:pStyle w:val="42"/>
              <w:spacing w:after="0"/>
              <w:rPr>
                <w:rFonts w:eastAsia="Batang"/>
                <w:b w:val="0"/>
                <w:color w:val="FF0000"/>
                <w:sz w:val="22"/>
                <w:szCs w:val="22"/>
              </w:rPr>
            </w:pPr>
          </w:p>
          <w:p w:rsidR="00D57D4C" w:rsidRPr="009F26BB" w:rsidRDefault="00D57D4C" w:rsidP="009F26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>В договор лизинга транспортного средства  внесена информация:</w:t>
            </w:r>
          </w:p>
          <w:p w:rsidR="00D57D4C" w:rsidRPr="009F26BB" w:rsidRDefault="00D57D4C" w:rsidP="009F26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>- данные лизинг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о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дателя и лизинг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о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получателя  (адреса, банковские рекв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и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зиты);</w:t>
            </w:r>
          </w:p>
          <w:p w:rsidR="00D57D4C" w:rsidRPr="009F26BB" w:rsidRDefault="00D57D4C" w:rsidP="009F26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>- марка, модель, р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е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гистрационный н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о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 xml:space="preserve">мер транспортного средства; </w:t>
            </w:r>
          </w:p>
          <w:p w:rsidR="00D57D4C" w:rsidRPr="009F26BB" w:rsidRDefault="00D57D4C" w:rsidP="009F26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>- график платежей;</w:t>
            </w:r>
          </w:p>
          <w:p w:rsidR="00D57D4C" w:rsidRPr="009F26BB" w:rsidRDefault="00D57D4C" w:rsidP="009F26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>- размер лизинговых платежей.</w:t>
            </w:r>
          </w:p>
          <w:p w:rsidR="00D57D4C" w:rsidRPr="009F26BB" w:rsidRDefault="00D57D4C" w:rsidP="009F26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 xml:space="preserve">Договор 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лизинга т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 xml:space="preserve">ранспортного средства  должен быть подписан 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л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и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зингодателем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 xml:space="preserve"> и 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л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и</w:t>
            </w:r>
            <w:r w:rsidR="0063101F" w:rsidRPr="009F26BB">
              <w:rPr>
                <w:rFonts w:eastAsia="Batang"/>
                <w:b w:val="0"/>
                <w:sz w:val="22"/>
                <w:szCs w:val="22"/>
              </w:rPr>
              <w:t>зингополучателем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>.</w:t>
            </w:r>
          </w:p>
          <w:p w:rsidR="0063101F" w:rsidRPr="009F26BB" w:rsidRDefault="0063101F" w:rsidP="00AB4AB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F26BB">
              <w:rPr>
                <w:rFonts w:eastAsia="Batang"/>
                <w:b w:val="0"/>
                <w:sz w:val="22"/>
                <w:szCs w:val="22"/>
              </w:rPr>
              <w:t xml:space="preserve">Договор </w:t>
            </w:r>
            <w:r w:rsidR="009F26BB" w:rsidRPr="009F26BB">
              <w:rPr>
                <w:rFonts w:eastAsia="Batang"/>
                <w:b w:val="0"/>
                <w:sz w:val="22"/>
                <w:szCs w:val="22"/>
              </w:rPr>
              <w:t>лизинга</w:t>
            </w:r>
            <w:r w:rsidRPr="009F26BB">
              <w:rPr>
                <w:rFonts w:eastAsia="Batang"/>
                <w:b w:val="0"/>
                <w:sz w:val="22"/>
                <w:szCs w:val="22"/>
              </w:rPr>
              <w:t xml:space="preserve"> должен быть заверен печатью.</w:t>
            </w:r>
          </w:p>
          <w:p w:rsidR="0063101F" w:rsidRDefault="0063101F" w:rsidP="00AB4ABB">
            <w:pPr>
              <w:pStyle w:val="42"/>
              <w:spacing w:after="0"/>
              <w:rPr>
                <w:rFonts w:eastAsia="Batang"/>
                <w:color w:val="FF0000"/>
                <w:sz w:val="22"/>
                <w:szCs w:val="22"/>
              </w:rPr>
            </w:pPr>
          </w:p>
          <w:p w:rsidR="00D57D4C" w:rsidRPr="00AB4ABB" w:rsidRDefault="00D57D4C" w:rsidP="00AB4AB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AB4ABB">
              <w:rPr>
                <w:rFonts w:eastAsia="Batang"/>
                <w:b w:val="0"/>
                <w:sz w:val="22"/>
                <w:szCs w:val="22"/>
              </w:rPr>
              <w:t xml:space="preserve">В доверенности на </w:t>
            </w:r>
            <w:r w:rsidRPr="00AB4ABB">
              <w:rPr>
                <w:rFonts w:eastAsia="Batang"/>
                <w:b w:val="0"/>
                <w:sz w:val="22"/>
                <w:szCs w:val="22"/>
              </w:rPr>
              <w:lastRenderedPageBreak/>
              <w:t>право распоряжения транспортным средством  отражена информация:</w:t>
            </w:r>
          </w:p>
          <w:p w:rsidR="00D57D4C" w:rsidRPr="00AB4ABB" w:rsidRDefault="00D57D4C" w:rsidP="00AB4AB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AB4ABB">
              <w:rPr>
                <w:rFonts w:eastAsia="Batang"/>
                <w:b w:val="0"/>
                <w:sz w:val="22"/>
                <w:szCs w:val="22"/>
              </w:rPr>
              <w:t>- данные доверителя и поверенного (ФИО, паспортные данные);</w:t>
            </w:r>
          </w:p>
          <w:p w:rsidR="00D57D4C" w:rsidRPr="00AB4ABB" w:rsidRDefault="00D57D4C" w:rsidP="00AB4AB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AB4ABB">
              <w:rPr>
                <w:rFonts w:eastAsia="Batang"/>
                <w:b w:val="0"/>
                <w:sz w:val="22"/>
                <w:szCs w:val="22"/>
              </w:rPr>
              <w:t>- марка, модель, р</w:t>
            </w:r>
            <w:r w:rsidRPr="00AB4ABB">
              <w:rPr>
                <w:rFonts w:eastAsia="Batang"/>
                <w:b w:val="0"/>
                <w:sz w:val="22"/>
                <w:szCs w:val="22"/>
              </w:rPr>
              <w:t>е</w:t>
            </w:r>
            <w:r w:rsidRPr="00AB4ABB">
              <w:rPr>
                <w:rFonts w:eastAsia="Batang"/>
                <w:b w:val="0"/>
                <w:sz w:val="22"/>
                <w:szCs w:val="22"/>
              </w:rPr>
              <w:t>гистрационный н</w:t>
            </w:r>
            <w:r w:rsidRPr="00AB4ABB">
              <w:rPr>
                <w:rFonts w:eastAsia="Batang"/>
                <w:b w:val="0"/>
                <w:sz w:val="22"/>
                <w:szCs w:val="22"/>
              </w:rPr>
              <w:t>о</w:t>
            </w:r>
            <w:r w:rsidRPr="00AB4ABB">
              <w:rPr>
                <w:rFonts w:eastAsia="Batang"/>
                <w:b w:val="0"/>
                <w:sz w:val="22"/>
                <w:szCs w:val="22"/>
              </w:rPr>
              <w:t xml:space="preserve">мер транспортного средства; </w:t>
            </w:r>
          </w:p>
          <w:p w:rsidR="00D57D4C" w:rsidRPr="00AB4ABB" w:rsidRDefault="00D57D4C" w:rsidP="00AB4AB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AB4ABB">
              <w:rPr>
                <w:rFonts w:eastAsia="Batang"/>
                <w:b w:val="0"/>
                <w:sz w:val="22"/>
                <w:szCs w:val="22"/>
              </w:rPr>
              <w:t>- дата совершения доверенности.</w:t>
            </w:r>
          </w:p>
          <w:p w:rsidR="004C2FB8" w:rsidRPr="0073283B" w:rsidRDefault="004C2FB8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Доверенность на право распоряжения транспортным средством </w:t>
            </w:r>
            <w:r w:rsidR="005C429E" w:rsidRPr="0073283B">
              <w:rPr>
                <w:rFonts w:eastAsia="Batang"/>
                <w:b w:val="0"/>
                <w:sz w:val="22"/>
                <w:szCs w:val="22"/>
              </w:rPr>
              <w:t xml:space="preserve"> должна быть заверена н</w:t>
            </w:r>
            <w:r w:rsidR="005C429E"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="005C429E" w:rsidRPr="0073283B">
              <w:rPr>
                <w:rFonts w:eastAsia="Batang"/>
                <w:b w:val="0"/>
                <w:sz w:val="22"/>
                <w:szCs w:val="22"/>
              </w:rPr>
              <w:t>тариусом.</w:t>
            </w:r>
          </w:p>
          <w:p w:rsidR="004C2FB8" w:rsidRPr="0073283B" w:rsidRDefault="004C2FB8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25" w:type="dxa"/>
          </w:tcPr>
          <w:p w:rsidR="000366E9" w:rsidRPr="0073283B" w:rsidRDefault="00FC7584" w:rsidP="00FC7584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2300" w:type="dxa"/>
          </w:tcPr>
          <w:p w:rsidR="000366E9" w:rsidRPr="0073283B" w:rsidRDefault="00FC7584" w:rsidP="00FC7584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  <w:tr w:rsidR="00233A12" w:rsidTr="00C21C11">
        <w:trPr>
          <w:jc w:val="center"/>
        </w:trPr>
        <w:tc>
          <w:tcPr>
            <w:tcW w:w="507" w:type="dxa"/>
          </w:tcPr>
          <w:p w:rsidR="00233A12" w:rsidRPr="00233A12" w:rsidRDefault="00890CF0" w:rsidP="00890CF0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highlight w:val="cyan"/>
              </w:rPr>
            </w:pPr>
            <w:r w:rsidRPr="00890CF0">
              <w:rPr>
                <w:b w:val="0"/>
                <w:sz w:val="22"/>
                <w:szCs w:val="22"/>
              </w:rPr>
              <w:lastRenderedPageBreak/>
              <w:t>5</w:t>
            </w:r>
            <w:r w:rsidR="00233A12" w:rsidRPr="00890CF0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2474" w:type="dxa"/>
          </w:tcPr>
          <w:p w:rsidR="00233A12" w:rsidRPr="00233A12" w:rsidRDefault="00233A12" w:rsidP="007F371A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  <w:highlight w:val="cyan"/>
              </w:rPr>
            </w:pPr>
            <w:r w:rsidRPr="00890CF0">
              <w:rPr>
                <w:rFonts w:eastAsia="Batang"/>
                <w:b w:val="0"/>
                <w:sz w:val="22"/>
                <w:szCs w:val="22"/>
              </w:rPr>
              <w:t>Письменное согласие собственника тран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с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портного средства на обработку его перс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о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нальных данных в пр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о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 xml:space="preserve">извольной форме </w:t>
            </w:r>
          </w:p>
        </w:tc>
        <w:tc>
          <w:tcPr>
            <w:tcW w:w="1973" w:type="dxa"/>
          </w:tcPr>
          <w:p w:rsidR="00233A12" w:rsidRPr="0073283B" w:rsidRDefault="00890CF0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890CF0">
              <w:rPr>
                <w:rFonts w:eastAsia="Batang"/>
                <w:b w:val="0"/>
                <w:sz w:val="22"/>
                <w:szCs w:val="22"/>
              </w:rPr>
              <w:t>Письменное с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о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гласие собстве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н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ника транспор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т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ного средства на обработку его персональных данных в прои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з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вольной форме</w:t>
            </w:r>
          </w:p>
        </w:tc>
        <w:tc>
          <w:tcPr>
            <w:tcW w:w="1828" w:type="dxa"/>
          </w:tcPr>
          <w:p w:rsidR="00890CF0" w:rsidRDefault="00890CF0" w:rsidP="00890CF0">
            <w:pPr>
              <w:pStyle w:val="42"/>
              <w:spacing w:after="0"/>
              <w:ind w:left="720" w:hanging="72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</w:t>
            </w:r>
            <w:r w:rsidRPr="00890CF0">
              <w:rPr>
                <w:rFonts w:eastAsia="Batang"/>
                <w:b w:val="0"/>
                <w:sz w:val="22"/>
                <w:szCs w:val="22"/>
              </w:rPr>
              <w:t>экз. (оригинал)</w:t>
            </w:r>
          </w:p>
          <w:p w:rsidR="00890CF0" w:rsidRPr="00890CF0" w:rsidRDefault="00890CF0" w:rsidP="00890CF0">
            <w:pPr>
              <w:pStyle w:val="42"/>
              <w:spacing w:after="0"/>
              <w:ind w:left="720"/>
              <w:rPr>
                <w:rFonts w:eastAsia="Batang"/>
                <w:b w:val="0"/>
                <w:sz w:val="22"/>
                <w:szCs w:val="22"/>
              </w:rPr>
            </w:pPr>
          </w:p>
          <w:p w:rsidR="00890CF0" w:rsidRPr="00890CF0" w:rsidRDefault="00890CF0" w:rsidP="00890CF0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890CF0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233A12" w:rsidRPr="0073283B" w:rsidRDefault="00890CF0" w:rsidP="00890CF0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890CF0">
              <w:rPr>
                <w:rFonts w:eastAsia="Batang"/>
                <w:b w:val="0"/>
                <w:sz w:val="22"/>
                <w:szCs w:val="22"/>
              </w:rPr>
              <w:t>формирование в дело.</w:t>
            </w:r>
          </w:p>
        </w:tc>
        <w:tc>
          <w:tcPr>
            <w:tcW w:w="1676" w:type="dxa"/>
          </w:tcPr>
          <w:p w:rsidR="00233A12" w:rsidRPr="004A6884" w:rsidRDefault="00890CF0" w:rsidP="00233A12">
            <w:pPr>
              <w:pStyle w:val="42"/>
              <w:shd w:val="clear" w:color="auto" w:fill="auto"/>
              <w:spacing w:after="0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Заявитель не является вл</w:t>
            </w:r>
            <w:r>
              <w:rPr>
                <w:rFonts w:eastAsia="Batang"/>
                <w:b w:val="0"/>
                <w:sz w:val="22"/>
                <w:szCs w:val="22"/>
              </w:rPr>
              <w:t>а</w:t>
            </w:r>
            <w:r>
              <w:rPr>
                <w:rFonts w:eastAsia="Batang"/>
                <w:b w:val="0"/>
                <w:sz w:val="22"/>
                <w:szCs w:val="22"/>
              </w:rPr>
              <w:t>дельцем транспортного средства</w:t>
            </w:r>
          </w:p>
        </w:tc>
        <w:tc>
          <w:tcPr>
            <w:tcW w:w="2181" w:type="dxa"/>
          </w:tcPr>
          <w:p w:rsidR="00233A12" w:rsidRPr="0073283B" w:rsidRDefault="00890CF0" w:rsidP="0073283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Оформляется в пр</w:t>
            </w:r>
            <w:r>
              <w:rPr>
                <w:rFonts w:eastAsia="Batang"/>
                <w:b w:val="0"/>
                <w:sz w:val="22"/>
                <w:szCs w:val="22"/>
              </w:rPr>
              <w:t>о</w:t>
            </w:r>
            <w:r>
              <w:rPr>
                <w:rFonts w:eastAsia="Batang"/>
                <w:b w:val="0"/>
                <w:sz w:val="22"/>
                <w:szCs w:val="22"/>
              </w:rPr>
              <w:t>извольной форме</w:t>
            </w:r>
          </w:p>
        </w:tc>
        <w:tc>
          <w:tcPr>
            <w:tcW w:w="1825" w:type="dxa"/>
          </w:tcPr>
          <w:p w:rsidR="00233A12" w:rsidRDefault="00890CF0" w:rsidP="00FC7584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2300" w:type="dxa"/>
          </w:tcPr>
          <w:p w:rsidR="00233A12" w:rsidRDefault="00890CF0" w:rsidP="00FC7584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  <w:tr w:rsidR="00623AF0" w:rsidTr="0073283B">
        <w:trPr>
          <w:jc w:val="center"/>
        </w:trPr>
        <w:tc>
          <w:tcPr>
            <w:tcW w:w="14764" w:type="dxa"/>
            <w:gridSpan w:val="8"/>
          </w:tcPr>
          <w:p w:rsidR="00623AF0" w:rsidRPr="0073283B" w:rsidRDefault="00044F2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2.</w:t>
            </w:r>
            <w:r w:rsidR="001708F5" w:rsidRPr="006D43C3">
              <w:rPr>
                <w:b w:val="0"/>
                <w:sz w:val="22"/>
                <w:szCs w:val="22"/>
              </w:rPr>
              <w:t>Переоформление разрешения на осуществление деятельности</w:t>
            </w:r>
            <w:r w:rsidR="001708F5" w:rsidRPr="0073283B">
              <w:rPr>
                <w:b w:val="0"/>
                <w:sz w:val="22"/>
                <w:szCs w:val="22"/>
              </w:rPr>
              <w:t xml:space="preserve"> по перевозке пассажиров и багажа легковым такси на территории Астраханской области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8D13BF" w:rsidRPr="0073283B" w:rsidRDefault="008D13BF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</w:t>
            </w:r>
          </w:p>
        </w:tc>
        <w:tc>
          <w:tcPr>
            <w:tcW w:w="2474" w:type="dxa"/>
          </w:tcPr>
          <w:p w:rsidR="008D13BF" w:rsidRPr="0073283B" w:rsidRDefault="008D13BF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пред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ставлении услуги</w:t>
            </w:r>
          </w:p>
        </w:tc>
        <w:tc>
          <w:tcPr>
            <w:tcW w:w="1973" w:type="dxa"/>
          </w:tcPr>
          <w:p w:rsidR="008D13BF" w:rsidRPr="0073283B" w:rsidRDefault="008D13BF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реоформлении разрешения на осуществление деятельности по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перевозке пасс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жиров и багажа легковым такси на территории Ас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раханской области</w:t>
            </w:r>
          </w:p>
        </w:tc>
        <w:tc>
          <w:tcPr>
            <w:tcW w:w="1828" w:type="dxa"/>
          </w:tcPr>
          <w:p w:rsidR="008D13BF" w:rsidRPr="0073283B" w:rsidRDefault="008D13BF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1 экз. (оригинал)</w:t>
            </w:r>
          </w:p>
          <w:p w:rsidR="008D13BF" w:rsidRPr="0073283B" w:rsidRDefault="00AF2793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Действие:</w:t>
            </w:r>
          </w:p>
          <w:p w:rsidR="00AF2793" w:rsidRPr="0073283B" w:rsidRDefault="00AF2793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формирование в дело</w:t>
            </w:r>
          </w:p>
        </w:tc>
        <w:tc>
          <w:tcPr>
            <w:tcW w:w="1676" w:type="dxa"/>
          </w:tcPr>
          <w:p w:rsidR="008D13BF" w:rsidRPr="0073283B" w:rsidRDefault="009C5BEB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нет</w:t>
            </w:r>
          </w:p>
        </w:tc>
        <w:tc>
          <w:tcPr>
            <w:tcW w:w="2181" w:type="dxa"/>
          </w:tcPr>
          <w:p w:rsidR="009C5BEB" w:rsidRPr="0073283B" w:rsidRDefault="009C5BEB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Заявление </w:t>
            </w:r>
            <w:r w:rsidR="004907E9" w:rsidRPr="0073283B">
              <w:rPr>
                <w:rFonts w:eastAsia="Batang"/>
                <w:b w:val="0"/>
                <w:sz w:val="22"/>
                <w:szCs w:val="22"/>
              </w:rPr>
              <w:t>заполн</w:t>
            </w:r>
            <w:r w:rsidR="004907E9" w:rsidRPr="0073283B">
              <w:rPr>
                <w:rFonts w:eastAsia="Batang"/>
                <w:b w:val="0"/>
                <w:sz w:val="22"/>
                <w:szCs w:val="22"/>
              </w:rPr>
              <w:t>я</w:t>
            </w:r>
            <w:r w:rsidR="004907E9" w:rsidRPr="0073283B">
              <w:rPr>
                <w:rFonts w:eastAsia="Batang"/>
                <w:b w:val="0"/>
                <w:sz w:val="22"/>
                <w:szCs w:val="22"/>
              </w:rPr>
              <w:t>ется 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произвольной форме</w:t>
            </w:r>
            <w:r w:rsidR="004907E9" w:rsidRPr="0073283B">
              <w:rPr>
                <w:rFonts w:eastAsia="Batang"/>
                <w:b w:val="0"/>
                <w:sz w:val="22"/>
                <w:szCs w:val="22"/>
              </w:rPr>
              <w:t>.</w:t>
            </w:r>
          </w:p>
          <w:p w:rsidR="008D13BF" w:rsidRPr="0073283B" w:rsidRDefault="009C5BEB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подп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сывается заявит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лем, указывается дата заполнения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явления.</w:t>
            </w:r>
          </w:p>
        </w:tc>
        <w:tc>
          <w:tcPr>
            <w:tcW w:w="1825" w:type="dxa"/>
          </w:tcPr>
          <w:p w:rsidR="008D13BF" w:rsidRPr="00233A12" w:rsidRDefault="00C32F80" w:rsidP="00CB4DC9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  <w:highlight w:val="yellow"/>
              </w:rPr>
            </w:pPr>
            <w:r w:rsidRPr="00484081"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2300" w:type="dxa"/>
          </w:tcPr>
          <w:p w:rsidR="008D13BF" w:rsidRPr="00233A12" w:rsidRDefault="00CB4DC9" w:rsidP="00CB4DC9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  <w:highlight w:val="yellow"/>
              </w:rPr>
            </w:pPr>
            <w:r w:rsidRPr="00484081"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623AF0" w:rsidRDefault="00CC3BF8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474" w:type="dxa"/>
          </w:tcPr>
          <w:p w:rsidR="00623AF0" w:rsidRPr="00316033" w:rsidRDefault="001708F5" w:rsidP="00C32F80">
            <w:pPr>
              <w:pStyle w:val="42"/>
              <w:shd w:val="clear" w:color="auto" w:fill="auto"/>
              <w:spacing w:after="184" w:line="280" w:lineRule="exact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Документ, удостов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ряющий личность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(представителя заявителя)</w:t>
            </w:r>
          </w:p>
        </w:tc>
        <w:tc>
          <w:tcPr>
            <w:tcW w:w="1973" w:type="dxa"/>
          </w:tcPr>
          <w:p w:rsidR="00C32F80" w:rsidRDefault="00C32F80" w:rsidP="00C32F80">
            <w:pPr>
              <w:pStyle w:val="42"/>
              <w:spacing w:after="0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Паспорт гражд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нина Россий</w:t>
            </w:r>
            <w:r>
              <w:rPr>
                <w:rFonts w:eastAsia="Batang"/>
                <w:b w:val="0"/>
                <w:sz w:val="22"/>
                <w:szCs w:val="22"/>
              </w:rPr>
              <w:t>ской Федерации;</w:t>
            </w:r>
          </w:p>
          <w:p w:rsidR="00F47CB5" w:rsidRDefault="00C32F80" w:rsidP="00C32F80">
            <w:pPr>
              <w:pStyle w:val="42"/>
              <w:spacing w:after="0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иные документы, признаваемые в соответствии с федеральным з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конодательством и (или) междун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родным догов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о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ром Российской Федерации</w:t>
            </w:r>
            <w:r w:rsidR="004915D0">
              <w:rPr>
                <w:rFonts w:eastAsia="Batang"/>
                <w:b w:val="0"/>
                <w:sz w:val="22"/>
                <w:szCs w:val="22"/>
              </w:rPr>
              <w:t>,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 xml:space="preserve"> д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о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кументами, уд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о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стоверяющими личность заяв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и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теля (временное удостоверение личности гра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ж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данина Росси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й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ской Федерации по форме № 2П;</w:t>
            </w:r>
          </w:p>
          <w:p w:rsidR="00F47CB5" w:rsidRPr="00F47CB5" w:rsidRDefault="00C32F80" w:rsidP="00C32F80">
            <w:pPr>
              <w:pStyle w:val="42"/>
              <w:spacing w:after="0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документ, уд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о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стоверяющий личность ин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о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странного гра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ж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данина;</w:t>
            </w:r>
          </w:p>
          <w:p w:rsidR="00F47CB5" w:rsidRDefault="00C32F80" w:rsidP="00C32F80">
            <w:pPr>
              <w:pStyle w:val="42"/>
              <w:spacing w:after="0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разрешение на временное пр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о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живание, выд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ваемое лицу без гражданства;</w:t>
            </w:r>
          </w:p>
          <w:p w:rsidR="00623AF0" w:rsidRPr="00515A9A" w:rsidRDefault="00C32F80" w:rsidP="00C32F80">
            <w:pPr>
              <w:pStyle w:val="42"/>
              <w:spacing w:after="0"/>
              <w:jc w:val="both"/>
              <w:rPr>
                <w:b w:val="0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вид на жител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ь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ство, выдаваемый лицу без гра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ж</w:t>
            </w:r>
            <w:r w:rsidR="00F47CB5" w:rsidRPr="00F47CB5">
              <w:rPr>
                <w:rFonts w:eastAsia="Batang"/>
                <w:b w:val="0"/>
                <w:sz w:val="22"/>
                <w:szCs w:val="22"/>
              </w:rPr>
              <w:t>данства и иные).</w:t>
            </w:r>
          </w:p>
        </w:tc>
        <w:tc>
          <w:tcPr>
            <w:tcW w:w="1828" w:type="dxa"/>
          </w:tcPr>
          <w:p w:rsidR="00623AF0" w:rsidRPr="00296D3D" w:rsidRDefault="00CC3BF8" w:rsidP="00C32F80">
            <w:pPr>
              <w:pStyle w:val="42"/>
              <w:shd w:val="clear" w:color="auto" w:fill="auto"/>
              <w:spacing w:after="184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296D3D">
              <w:rPr>
                <w:rFonts w:eastAsia="Batang"/>
                <w:b w:val="0"/>
                <w:sz w:val="22"/>
                <w:szCs w:val="22"/>
              </w:rPr>
              <w:lastRenderedPageBreak/>
              <w:t>1 экз. (</w:t>
            </w:r>
            <w:r w:rsidR="007E60EA" w:rsidRPr="00296D3D">
              <w:rPr>
                <w:rFonts w:eastAsia="Batang"/>
                <w:b w:val="0"/>
                <w:sz w:val="22"/>
                <w:szCs w:val="22"/>
              </w:rPr>
              <w:t>завере</w:t>
            </w:r>
            <w:r w:rsidR="007E60EA" w:rsidRPr="00296D3D">
              <w:rPr>
                <w:rFonts w:eastAsia="Batang"/>
                <w:b w:val="0"/>
                <w:sz w:val="22"/>
                <w:szCs w:val="22"/>
              </w:rPr>
              <w:t>н</w:t>
            </w:r>
            <w:r w:rsidR="007E60EA" w:rsidRPr="00296D3D">
              <w:rPr>
                <w:rFonts w:eastAsia="Batang"/>
                <w:b w:val="0"/>
                <w:sz w:val="22"/>
                <w:szCs w:val="22"/>
              </w:rPr>
              <w:t xml:space="preserve">ная </w:t>
            </w:r>
            <w:r w:rsidRPr="00296D3D">
              <w:rPr>
                <w:rFonts w:eastAsia="Batang"/>
                <w:b w:val="0"/>
                <w:sz w:val="22"/>
                <w:szCs w:val="22"/>
              </w:rPr>
              <w:t>копия)</w:t>
            </w:r>
          </w:p>
          <w:p w:rsidR="00CC3BF8" w:rsidRDefault="00CC3BF8" w:rsidP="00C32F80">
            <w:pPr>
              <w:pStyle w:val="42"/>
              <w:shd w:val="clear" w:color="auto" w:fill="auto"/>
              <w:spacing w:after="0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296D3D" w:rsidRDefault="00296D3D" w:rsidP="00C32F80">
            <w:pPr>
              <w:pStyle w:val="42"/>
              <w:spacing w:after="0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296D3D">
              <w:rPr>
                <w:rFonts w:eastAsia="Batang"/>
                <w:b w:val="0"/>
                <w:sz w:val="22"/>
                <w:szCs w:val="22"/>
              </w:rPr>
              <w:t>1.установление личности;</w:t>
            </w:r>
          </w:p>
          <w:p w:rsidR="00CC3BF8" w:rsidRPr="0073283B" w:rsidRDefault="00296D3D" w:rsidP="00C32F80">
            <w:pPr>
              <w:pStyle w:val="42"/>
              <w:spacing w:after="0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2.</w:t>
            </w:r>
            <w:r w:rsidR="00CC3BF8" w:rsidRPr="0073283B">
              <w:rPr>
                <w:rFonts w:eastAsia="Batang"/>
                <w:b w:val="0"/>
                <w:sz w:val="22"/>
                <w:szCs w:val="22"/>
              </w:rPr>
              <w:t xml:space="preserve"> сверка копии с оригиналом и возврат заяв</w:t>
            </w:r>
            <w:r w:rsidR="00CC3BF8"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CC3BF8" w:rsidRPr="0073283B">
              <w:rPr>
                <w:rFonts w:eastAsia="Batang"/>
                <w:b w:val="0"/>
                <w:sz w:val="22"/>
                <w:szCs w:val="22"/>
              </w:rPr>
              <w:t>телю подлинн</w:t>
            </w:r>
            <w:r w:rsidR="00CC3BF8"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CC3BF8" w:rsidRPr="0073283B">
              <w:rPr>
                <w:rFonts w:eastAsia="Batang"/>
                <w:b w:val="0"/>
                <w:sz w:val="22"/>
                <w:szCs w:val="22"/>
              </w:rPr>
              <w:t>ка;</w:t>
            </w:r>
          </w:p>
          <w:p w:rsidR="00CC3BF8" w:rsidRPr="00296D3D" w:rsidRDefault="00BE031C" w:rsidP="00C32F80">
            <w:pPr>
              <w:pStyle w:val="42"/>
              <w:shd w:val="clear" w:color="auto" w:fill="auto"/>
              <w:spacing w:after="0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3.</w:t>
            </w:r>
            <w:r w:rsidR="00CC3BF8" w:rsidRPr="00296D3D">
              <w:rPr>
                <w:rFonts w:eastAsia="Batang"/>
                <w:b w:val="0"/>
                <w:sz w:val="22"/>
                <w:szCs w:val="22"/>
              </w:rPr>
              <w:t xml:space="preserve"> </w:t>
            </w:r>
            <w:r w:rsidR="00CC3BF8" w:rsidRPr="0073283B">
              <w:rPr>
                <w:rFonts w:eastAsia="Batang"/>
                <w:b w:val="0"/>
                <w:sz w:val="22"/>
                <w:szCs w:val="22"/>
              </w:rPr>
              <w:t>формирование в дело</w:t>
            </w:r>
            <w:r>
              <w:rPr>
                <w:rFonts w:eastAsia="Batang"/>
                <w:b w:val="0"/>
                <w:sz w:val="22"/>
                <w:szCs w:val="22"/>
              </w:rPr>
              <w:t>.</w:t>
            </w:r>
          </w:p>
        </w:tc>
        <w:tc>
          <w:tcPr>
            <w:tcW w:w="1676" w:type="dxa"/>
          </w:tcPr>
          <w:p w:rsidR="00296D3D" w:rsidRPr="00296D3D" w:rsidRDefault="00296D3D" w:rsidP="00C32F80">
            <w:pPr>
              <w:pStyle w:val="42"/>
              <w:shd w:val="clear" w:color="auto" w:fill="auto"/>
              <w:spacing w:after="184" w:line="280" w:lineRule="exact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296D3D">
              <w:rPr>
                <w:rFonts w:eastAsia="Batang"/>
                <w:b w:val="0"/>
                <w:sz w:val="22"/>
                <w:szCs w:val="22"/>
              </w:rPr>
              <w:t>необходимо предоставить один из док</w:t>
            </w:r>
            <w:r w:rsidRPr="00296D3D">
              <w:rPr>
                <w:rFonts w:eastAsia="Batang"/>
                <w:b w:val="0"/>
                <w:sz w:val="22"/>
                <w:szCs w:val="22"/>
              </w:rPr>
              <w:t>у</w:t>
            </w:r>
            <w:r w:rsidRPr="00296D3D">
              <w:rPr>
                <w:rFonts w:eastAsia="Batang"/>
                <w:b w:val="0"/>
                <w:sz w:val="22"/>
                <w:szCs w:val="22"/>
              </w:rPr>
              <w:t>ментов данной категории.</w:t>
            </w:r>
          </w:p>
          <w:p w:rsidR="00623AF0" w:rsidRPr="00C32F80" w:rsidRDefault="00623AF0" w:rsidP="0073283B">
            <w:pPr>
              <w:pStyle w:val="42"/>
              <w:shd w:val="clear" w:color="auto" w:fill="auto"/>
              <w:spacing w:after="184" w:line="280" w:lineRule="exact"/>
            </w:pPr>
          </w:p>
        </w:tc>
        <w:tc>
          <w:tcPr>
            <w:tcW w:w="2181" w:type="dxa"/>
          </w:tcPr>
          <w:p w:rsidR="00CC3BF8" w:rsidRPr="0073283B" w:rsidRDefault="00CC3BF8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BB0062">
              <w:rPr>
                <w:b w:val="0"/>
                <w:sz w:val="22"/>
                <w:szCs w:val="22"/>
              </w:rPr>
              <w:t>Должен быть де</w:t>
            </w:r>
            <w:r w:rsidRPr="00BB0062">
              <w:rPr>
                <w:b w:val="0"/>
                <w:sz w:val="22"/>
                <w:szCs w:val="22"/>
              </w:rPr>
              <w:t>й</w:t>
            </w:r>
            <w:r w:rsidRPr="00BB0062">
              <w:rPr>
                <w:b w:val="0"/>
                <w:sz w:val="22"/>
                <w:szCs w:val="22"/>
              </w:rPr>
              <w:t>ствительным на срок</w:t>
            </w:r>
            <w:r w:rsidRPr="0073283B">
              <w:rPr>
                <w:b w:val="0"/>
                <w:sz w:val="22"/>
                <w:szCs w:val="22"/>
              </w:rPr>
              <w:t xml:space="preserve"> обращения за предоставлением услуги.</w:t>
            </w:r>
          </w:p>
          <w:p w:rsidR="00CC3BF8" w:rsidRPr="0073283B" w:rsidRDefault="00CC3BF8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должен соде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жать подчисток, приписок, зачер</w:t>
            </w:r>
            <w:r w:rsidRPr="0073283B">
              <w:rPr>
                <w:b w:val="0"/>
                <w:sz w:val="22"/>
                <w:szCs w:val="22"/>
              </w:rPr>
              <w:t>к</w:t>
            </w:r>
            <w:r w:rsidRPr="0073283B">
              <w:rPr>
                <w:b w:val="0"/>
                <w:sz w:val="22"/>
                <w:szCs w:val="22"/>
              </w:rPr>
              <w:t>нутых слов и других исправлений.</w:t>
            </w:r>
          </w:p>
          <w:p w:rsidR="00CC3BF8" w:rsidRDefault="00CC3BF8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должен иметь повреждений, наличие которых не позволяет одн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значно истолковать их содержание</w:t>
            </w:r>
            <w:r w:rsidR="00BB0062">
              <w:rPr>
                <w:b w:val="0"/>
                <w:sz w:val="22"/>
                <w:szCs w:val="22"/>
              </w:rPr>
              <w:t>.</w:t>
            </w:r>
          </w:p>
          <w:p w:rsidR="00BB0062" w:rsidRPr="00BB0062" w:rsidRDefault="00BB0062" w:rsidP="00BB0062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BB0062">
              <w:rPr>
                <w:b w:val="0"/>
                <w:sz w:val="22"/>
                <w:szCs w:val="22"/>
              </w:rPr>
              <w:t>Для иностранных граждан необходимо иметь нотариально заверенный перевод паспорта.</w:t>
            </w:r>
          </w:p>
          <w:p w:rsidR="00BB0062" w:rsidRPr="0073283B" w:rsidRDefault="00BB0062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  <w:p w:rsidR="00623AF0" w:rsidRPr="00316033" w:rsidRDefault="00623AF0" w:rsidP="0073283B">
            <w:pPr>
              <w:pStyle w:val="42"/>
              <w:shd w:val="clear" w:color="auto" w:fill="auto"/>
              <w:spacing w:after="0" w:line="280" w:lineRule="exact"/>
            </w:pPr>
          </w:p>
        </w:tc>
        <w:tc>
          <w:tcPr>
            <w:tcW w:w="1825" w:type="dxa"/>
          </w:tcPr>
          <w:p w:rsidR="00623AF0" w:rsidRPr="00316033" w:rsidRDefault="00BB0062" w:rsidP="00BB0062">
            <w:pPr>
              <w:pStyle w:val="42"/>
              <w:shd w:val="clear" w:color="auto" w:fill="auto"/>
              <w:spacing w:after="0" w:line="280" w:lineRule="exact"/>
              <w:jc w:val="center"/>
            </w:pPr>
            <w:r>
              <w:t>-</w:t>
            </w:r>
          </w:p>
        </w:tc>
        <w:tc>
          <w:tcPr>
            <w:tcW w:w="2300" w:type="dxa"/>
          </w:tcPr>
          <w:p w:rsidR="00623AF0" w:rsidRDefault="00BB0062" w:rsidP="00BB0062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t>-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BF03A9" w:rsidRPr="00D81725" w:rsidRDefault="00BF03A9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D81725">
              <w:rPr>
                <w:rFonts w:eastAsia="Batang"/>
                <w:b w:val="0"/>
                <w:sz w:val="22"/>
                <w:szCs w:val="22"/>
              </w:rPr>
              <w:lastRenderedPageBreak/>
              <w:t>3</w:t>
            </w:r>
          </w:p>
        </w:tc>
        <w:tc>
          <w:tcPr>
            <w:tcW w:w="2474" w:type="dxa"/>
          </w:tcPr>
          <w:p w:rsidR="00BF03A9" w:rsidRPr="00484081" w:rsidRDefault="00BF03A9" w:rsidP="00BF03A9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484081">
              <w:rPr>
                <w:rFonts w:eastAsia="Batang"/>
                <w:b w:val="0"/>
                <w:sz w:val="22"/>
                <w:szCs w:val="22"/>
              </w:rPr>
              <w:t>Документы, в связи с которыми происходит переоформление ра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з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решения:</w:t>
            </w:r>
          </w:p>
          <w:p w:rsidR="00BF03A9" w:rsidRPr="00484081" w:rsidRDefault="00BF03A9" w:rsidP="00BF03A9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484081">
              <w:rPr>
                <w:rFonts w:eastAsia="Batang"/>
                <w:b w:val="0"/>
                <w:sz w:val="22"/>
                <w:szCs w:val="22"/>
              </w:rPr>
              <w:t>1.изменения госуда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р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ственного регистрац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и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онного знака тран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с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портного средства, и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с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пользуемого в качестве легкового такси;</w:t>
            </w:r>
          </w:p>
          <w:p w:rsidR="00BF03A9" w:rsidRPr="00484081" w:rsidRDefault="00BF03A9" w:rsidP="00BF03A9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484081">
              <w:rPr>
                <w:rFonts w:eastAsia="Batang"/>
                <w:b w:val="0"/>
                <w:sz w:val="22"/>
                <w:szCs w:val="22"/>
              </w:rPr>
              <w:t>2</w:t>
            </w:r>
            <w:r w:rsidR="00973556" w:rsidRPr="00484081">
              <w:rPr>
                <w:rFonts w:eastAsia="Batang"/>
                <w:b w:val="0"/>
                <w:sz w:val="22"/>
                <w:szCs w:val="22"/>
              </w:rPr>
              <w:t xml:space="preserve">.изменения фамилии, имени, и отчества ИП, места его жительства, данных документа, удостоверяющего его </w:t>
            </w:r>
            <w:r w:rsidR="00810843" w:rsidRPr="00484081">
              <w:rPr>
                <w:rFonts w:eastAsia="Batang"/>
                <w:b w:val="0"/>
                <w:sz w:val="22"/>
                <w:szCs w:val="22"/>
              </w:rPr>
              <w:t>личность;</w:t>
            </w:r>
          </w:p>
          <w:p w:rsidR="00810843" w:rsidRPr="00484081" w:rsidRDefault="00810843" w:rsidP="00BF03A9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484081">
              <w:rPr>
                <w:rFonts w:eastAsia="Batang"/>
                <w:b w:val="0"/>
                <w:sz w:val="22"/>
                <w:szCs w:val="22"/>
              </w:rPr>
              <w:t>3.изменения наимен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о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вания ЮЛ, места его нахождения;</w:t>
            </w:r>
          </w:p>
          <w:p w:rsidR="00810843" w:rsidRPr="00810843" w:rsidRDefault="00810843" w:rsidP="00BF03A9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484081">
              <w:rPr>
                <w:rFonts w:eastAsia="Batang"/>
                <w:b w:val="0"/>
                <w:sz w:val="22"/>
                <w:szCs w:val="22"/>
                <w:lang w:val="en-US"/>
              </w:rPr>
              <w:t>4.</w:t>
            </w:r>
            <w:r w:rsidRPr="00484081">
              <w:rPr>
                <w:rFonts w:eastAsia="Batang"/>
                <w:b w:val="0"/>
                <w:sz w:val="22"/>
                <w:szCs w:val="22"/>
              </w:rPr>
              <w:t>реорганизацию ЮЛ.</w:t>
            </w:r>
          </w:p>
          <w:p w:rsidR="00BF03A9" w:rsidRPr="00BF03A9" w:rsidRDefault="00BF03A9" w:rsidP="00BF03A9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973" w:type="dxa"/>
          </w:tcPr>
          <w:p w:rsidR="00BF03A9" w:rsidRPr="0095238A" w:rsidRDefault="0095238A" w:rsidP="0095238A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свидетельство о регистрации транспортного средства, которое предполагается использовать для оказания услуг по перевозке пасс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жиров и багажа легковым такси;</w:t>
            </w:r>
          </w:p>
          <w:p w:rsidR="0095238A" w:rsidRPr="0095238A" w:rsidRDefault="0095238A" w:rsidP="0095238A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5238A">
              <w:rPr>
                <w:rFonts w:eastAsia="Batang"/>
                <w:b w:val="0"/>
                <w:sz w:val="22"/>
                <w:szCs w:val="22"/>
              </w:rPr>
              <w:t>2.</w:t>
            </w:r>
            <w:r w:rsidRPr="0095238A">
              <w:rPr>
                <w:rFonts w:eastAsia="Batang"/>
                <w:sz w:val="22"/>
                <w:szCs w:val="22"/>
              </w:rPr>
              <w:t xml:space="preserve"> 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паспорт гра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ж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данина Росси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й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 xml:space="preserve">ской Федерации </w:t>
            </w:r>
            <w:r>
              <w:rPr>
                <w:rFonts w:eastAsia="Batang"/>
                <w:b w:val="0"/>
                <w:sz w:val="22"/>
                <w:szCs w:val="22"/>
              </w:rPr>
              <w:t>и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 xml:space="preserve"> иные документ</w:t>
            </w:r>
            <w:r>
              <w:rPr>
                <w:rFonts w:eastAsia="Batang"/>
                <w:b w:val="0"/>
                <w:sz w:val="22"/>
                <w:szCs w:val="22"/>
              </w:rPr>
              <w:t>ы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, удостоверяющие личность заяв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и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теля, в соотве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т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ствии с законод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тельством Ро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сийской Федер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ции (служебный паспорт;</w:t>
            </w:r>
          </w:p>
          <w:p w:rsidR="0095238A" w:rsidRPr="0095238A" w:rsidRDefault="0095238A" w:rsidP="0095238A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5238A">
              <w:rPr>
                <w:rFonts w:eastAsia="Batang"/>
                <w:b w:val="0"/>
                <w:sz w:val="22"/>
                <w:szCs w:val="22"/>
              </w:rPr>
              <w:t>документ, уд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о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стоверяющий личность ин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о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странного гра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ж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данина;</w:t>
            </w:r>
          </w:p>
          <w:p w:rsidR="0095238A" w:rsidRPr="0095238A" w:rsidRDefault="0095238A" w:rsidP="0095238A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5238A">
              <w:rPr>
                <w:rFonts w:eastAsia="Batang"/>
                <w:b w:val="0"/>
                <w:sz w:val="22"/>
                <w:szCs w:val="22"/>
              </w:rPr>
              <w:t>разрешение на временное пр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о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живание, выд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lastRenderedPageBreak/>
              <w:t>ваемое лицу без гражданства;</w:t>
            </w:r>
          </w:p>
          <w:p w:rsidR="0095238A" w:rsidRPr="0095238A" w:rsidRDefault="0095238A" w:rsidP="0095238A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95238A">
              <w:rPr>
                <w:rFonts w:eastAsia="Batang"/>
                <w:b w:val="0"/>
                <w:sz w:val="22"/>
                <w:szCs w:val="22"/>
              </w:rPr>
              <w:t>вид на жител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ь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ство, выдаваемый лицу без гра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ж</w:t>
            </w:r>
            <w:r w:rsidRPr="0095238A">
              <w:rPr>
                <w:rFonts w:eastAsia="Batang"/>
                <w:b w:val="0"/>
                <w:sz w:val="22"/>
                <w:szCs w:val="22"/>
              </w:rPr>
              <w:t>данства и иные);</w:t>
            </w:r>
          </w:p>
          <w:p w:rsidR="0095238A" w:rsidRPr="00410822" w:rsidRDefault="00410822" w:rsidP="0095238A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410822">
              <w:rPr>
                <w:rFonts w:eastAsia="Batang"/>
                <w:b w:val="0"/>
                <w:sz w:val="22"/>
                <w:szCs w:val="22"/>
              </w:rPr>
              <w:t xml:space="preserve">3.сведения из ФНС России об изменении наименования ЮЛ, места его </w:t>
            </w:r>
            <w:r w:rsidR="00400E83">
              <w:rPr>
                <w:rFonts w:eastAsia="Batang"/>
                <w:b w:val="0"/>
                <w:sz w:val="22"/>
                <w:szCs w:val="22"/>
              </w:rPr>
              <w:t xml:space="preserve">нахождения и о реорганизации ЮЛ (по </w:t>
            </w:r>
            <w:r w:rsidR="00AE0763">
              <w:rPr>
                <w:rFonts w:eastAsia="Batang"/>
                <w:b w:val="0"/>
                <w:sz w:val="22"/>
                <w:szCs w:val="22"/>
              </w:rPr>
              <w:t>иници</w:t>
            </w:r>
            <w:r w:rsidR="00AE0763">
              <w:rPr>
                <w:rFonts w:eastAsia="Batang"/>
                <w:b w:val="0"/>
                <w:sz w:val="22"/>
                <w:szCs w:val="22"/>
              </w:rPr>
              <w:t>а</w:t>
            </w:r>
            <w:r w:rsidR="00AE0763">
              <w:rPr>
                <w:rFonts w:eastAsia="Batang"/>
                <w:b w:val="0"/>
                <w:sz w:val="22"/>
                <w:szCs w:val="22"/>
              </w:rPr>
              <w:t>тиве</w:t>
            </w:r>
            <w:r w:rsidR="00400E83">
              <w:rPr>
                <w:rFonts w:eastAsia="Batang"/>
                <w:b w:val="0"/>
                <w:sz w:val="22"/>
                <w:szCs w:val="22"/>
              </w:rPr>
              <w:t xml:space="preserve"> заявителя).</w:t>
            </w:r>
          </w:p>
          <w:p w:rsidR="0095238A" w:rsidRPr="0095238A" w:rsidRDefault="0095238A" w:rsidP="0095238A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28" w:type="dxa"/>
          </w:tcPr>
          <w:p w:rsidR="00BF03A9" w:rsidRPr="00F51B7E" w:rsidRDefault="00F51B7E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lastRenderedPageBreak/>
              <w:t>1 экз. (завере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н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ная копия)</w:t>
            </w:r>
          </w:p>
          <w:p w:rsidR="00F51B7E" w:rsidRDefault="00F51B7E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  <w:p w:rsidR="00F51B7E" w:rsidRP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F51B7E" w:rsidRP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1.установление личности;</w:t>
            </w:r>
          </w:p>
          <w:p w:rsidR="00F51B7E" w:rsidRP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2. сверка копии с оригиналом и возврат заяв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и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телю подлинн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и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ка;</w:t>
            </w:r>
          </w:p>
          <w:p w:rsid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3.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 xml:space="preserve"> формирование в дело</w:t>
            </w:r>
          </w:p>
          <w:p w:rsidR="00F51B7E" w:rsidRPr="0073283B" w:rsidRDefault="00F51B7E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676" w:type="dxa"/>
          </w:tcPr>
          <w:p w:rsidR="00F51B7E" w:rsidRPr="00F51B7E" w:rsidRDefault="00F51B7E" w:rsidP="00F51B7E">
            <w:pPr>
              <w:pStyle w:val="42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необходимо предоставить один из док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у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ментов данной категории.</w:t>
            </w:r>
          </w:p>
          <w:p w:rsidR="00BF03A9" w:rsidRPr="0073283B" w:rsidRDefault="00BF03A9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2181" w:type="dxa"/>
          </w:tcPr>
          <w:p w:rsidR="00F51B7E" w:rsidRPr="00F51B7E" w:rsidRDefault="00F51B7E" w:rsidP="00F51B7E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В свидетельство внесена информ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а</w:t>
            </w:r>
            <w:r w:rsidRPr="00F51B7E">
              <w:rPr>
                <w:rFonts w:eastAsia="Batang"/>
                <w:b w:val="0"/>
                <w:sz w:val="22"/>
                <w:szCs w:val="22"/>
              </w:rPr>
              <w:t>ция:</w:t>
            </w:r>
          </w:p>
          <w:p w:rsidR="00F51B7E" w:rsidRP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- о собственнике транспортного средства  (ФИО);</w:t>
            </w:r>
          </w:p>
          <w:p w:rsidR="00F51B7E" w:rsidRP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- о марке, модели транспортного средства;</w:t>
            </w:r>
          </w:p>
          <w:p w:rsidR="00F51B7E" w:rsidRPr="00F51B7E" w:rsidRDefault="00F51B7E" w:rsidP="00F51B7E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- о регистрационном знаке транспортного средства;</w:t>
            </w:r>
          </w:p>
          <w:p w:rsidR="00F51B7E" w:rsidRDefault="00F51B7E" w:rsidP="00F51B7E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51B7E">
              <w:rPr>
                <w:rFonts w:eastAsia="Batang"/>
                <w:b w:val="0"/>
                <w:sz w:val="22"/>
                <w:szCs w:val="22"/>
              </w:rPr>
              <w:t>- о цвете кузова транспортного.</w:t>
            </w:r>
          </w:p>
          <w:p w:rsidR="00FD1E49" w:rsidRPr="00FD1E49" w:rsidRDefault="00375EBA" w:rsidP="00FD1E49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2.</w:t>
            </w:r>
            <w:r w:rsidR="00FD1E49" w:rsidRPr="00FD1E49">
              <w:rPr>
                <w:b w:val="0"/>
                <w:sz w:val="22"/>
                <w:szCs w:val="22"/>
              </w:rPr>
              <w:t xml:space="preserve"> </w:t>
            </w:r>
            <w:r w:rsidR="00FD1E49">
              <w:rPr>
                <w:b w:val="0"/>
                <w:sz w:val="22"/>
                <w:szCs w:val="22"/>
              </w:rPr>
              <w:t>Документ, уд</w:t>
            </w:r>
            <w:r w:rsidR="00FD1E49">
              <w:rPr>
                <w:b w:val="0"/>
                <w:sz w:val="22"/>
                <w:szCs w:val="22"/>
              </w:rPr>
              <w:t>о</w:t>
            </w:r>
            <w:r w:rsidR="00FD1E49">
              <w:rPr>
                <w:b w:val="0"/>
                <w:sz w:val="22"/>
                <w:szCs w:val="22"/>
              </w:rPr>
              <w:t>стоверяющий ли</w:t>
            </w:r>
            <w:r w:rsidR="00FD1E49">
              <w:rPr>
                <w:b w:val="0"/>
                <w:sz w:val="22"/>
                <w:szCs w:val="22"/>
              </w:rPr>
              <w:t>ч</w:t>
            </w:r>
            <w:r w:rsidR="00FD1E49">
              <w:rPr>
                <w:b w:val="0"/>
                <w:sz w:val="22"/>
                <w:szCs w:val="22"/>
              </w:rPr>
              <w:t>ность д</w:t>
            </w:r>
            <w:r w:rsidR="00FD1E49" w:rsidRPr="00FD1E49">
              <w:rPr>
                <w:rFonts w:eastAsia="Batang"/>
                <w:b w:val="0"/>
                <w:sz w:val="22"/>
                <w:szCs w:val="22"/>
              </w:rPr>
              <w:t>олжен быть действительным на срок обращения за предоставлением услуги.</w:t>
            </w:r>
          </w:p>
          <w:p w:rsidR="00FD1E49" w:rsidRPr="00FD1E49" w:rsidRDefault="00FD1E49" w:rsidP="00FD1E49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D1E49">
              <w:rPr>
                <w:rFonts w:eastAsia="Batang"/>
                <w:b w:val="0"/>
                <w:sz w:val="22"/>
                <w:szCs w:val="22"/>
              </w:rPr>
              <w:t>Не должен соде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t>р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t>жать подчисток, приписок, зачер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t>к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t>нутых слов и других исправлений.</w:t>
            </w:r>
          </w:p>
          <w:p w:rsidR="00FD1E49" w:rsidRPr="00FD1E49" w:rsidRDefault="00FD1E49" w:rsidP="00FD1E49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D1E49">
              <w:rPr>
                <w:rFonts w:eastAsia="Batang"/>
                <w:b w:val="0"/>
                <w:sz w:val="22"/>
                <w:szCs w:val="22"/>
              </w:rPr>
              <w:t>Не должен иметь повреждений, наличие которых не позволяет одн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t>о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t>значно истолковать их содержание.</w:t>
            </w:r>
          </w:p>
          <w:p w:rsidR="00FD1E49" w:rsidRDefault="00FD1E49" w:rsidP="00DD2785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FD1E49">
              <w:rPr>
                <w:rFonts w:eastAsia="Batang"/>
                <w:b w:val="0"/>
                <w:sz w:val="22"/>
                <w:szCs w:val="22"/>
              </w:rPr>
              <w:t xml:space="preserve">Для иностранных </w:t>
            </w:r>
            <w:r w:rsidRPr="00FD1E49">
              <w:rPr>
                <w:rFonts w:eastAsia="Batang"/>
                <w:b w:val="0"/>
                <w:sz w:val="22"/>
                <w:szCs w:val="22"/>
              </w:rPr>
              <w:lastRenderedPageBreak/>
              <w:t>граждан необходимо иметь нотариально заверенный перевод паспорта.</w:t>
            </w:r>
          </w:p>
          <w:p w:rsidR="00DD2785" w:rsidRPr="00DD2785" w:rsidRDefault="00DD2785" w:rsidP="00DD2785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3.В случае пре</w:t>
            </w:r>
            <w:r>
              <w:rPr>
                <w:rFonts w:eastAsia="Batang"/>
                <w:b w:val="0"/>
                <w:sz w:val="22"/>
                <w:szCs w:val="22"/>
              </w:rPr>
              <w:t>д</w:t>
            </w:r>
            <w:r>
              <w:rPr>
                <w:rFonts w:eastAsia="Batang"/>
                <w:b w:val="0"/>
                <w:sz w:val="22"/>
                <w:szCs w:val="22"/>
              </w:rPr>
              <w:t>ставления заявит</w:t>
            </w:r>
            <w:r>
              <w:rPr>
                <w:rFonts w:eastAsia="Batang"/>
                <w:b w:val="0"/>
                <w:sz w:val="22"/>
                <w:szCs w:val="22"/>
              </w:rPr>
              <w:t>е</w:t>
            </w:r>
            <w:r>
              <w:rPr>
                <w:rFonts w:eastAsia="Batang"/>
                <w:b w:val="0"/>
                <w:sz w:val="22"/>
                <w:szCs w:val="22"/>
              </w:rPr>
              <w:t>лем сведений из ФНС России по собственной ин</w:t>
            </w:r>
            <w:r>
              <w:rPr>
                <w:rFonts w:eastAsia="Batang"/>
                <w:b w:val="0"/>
                <w:sz w:val="22"/>
                <w:szCs w:val="22"/>
              </w:rPr>
              <w:t>и</w:t>
            </w:r>
            <w:r>
              <w:rPr>
                <w:rFonts w:eastAsia="Batang"/>
                <w:b w:val="0"/>
                <w:sz w:val="22"/>
                <w:szCs w:val="22"/>
              </w:rPr>
              <w:t>циативе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 xml:space="preserve"> </w:t>
            </w:r>
            <w:r>
              <w:rPr>
                <w:rFonts w:eastAsia="Batang"/>
                <w:b w:val="0"/>
                <w:sz w:val="22"/>
                <w:szCs w:val="22"/>
              </w:rPr>
              <w:t>документы н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е должн</w:t>
            </w:r>
            <w:r>
              <w:rPr>
                <w:rFonts w:eastAsia="Batang"/>
                <w:b w:val="0"/>
                <w:sz w:val="22"/>
                <w:szCs w:val="22"/>
              </w:rPr>
              <w:t>ы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 xml:space="preserve"> соде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р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жать подчисток, приписок, зачер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к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нутых слов и других исправлений.</w:t>
            </w:r>
          </w:p>
          <w:p w:rsidR="00DD2785" w:rsidRDefault="00DD2785" w:rsidP="00DD2785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DD2785">
              <w:rPr>
                <w:rFonts w:eastAsia="Batang"/>
                <w:b w:val="0"/>
                <w:sz w:val="22"/>
                <w:szCs w:val="22"/>
              </w:rPr>
              <w:t>Не должны иметь повреждений, наличие которых не позволяет одн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о</w:t>
            </w:r>
            <w:r w:rsidRPr="00DD2785">
              <w:rPr>
                <w:rFonts w:eastAsia="Batang"/>
                <w:b w:val="0"/>
                <w:sz w:val="22"/>
                <w:szCs w:val="22"/>
              </w:rPr>
              <w:t>значно истолковать их содержание.</w:t>
            </w:r>
          </w:p>
          <w:p w:rsidR="00DD2785" w:rsidRPr="00DD2785" w:rsidRDefault="00DD2785" w:rsidP="00DD2785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Документы должны быть заверены сп</w:t>
            </w:r>
            <w:r>
              <w:rPr>
                <w:rFonts w:eastAsia="Batang"/>
                <w:b w:val="0"/>
                <w:sz w:val="22"/>
                <w:szCs w:val="22"/>
              </w:rPr>
              <w:t>е</w:t>
            </w:r>
            <w:r>
              <w:rPr>
                <w:rFonts w:eastAsia="Batang"/>
                <w:b w:val="0"/>
                <w:sz w:val="22"/>
                <w:szCs w:val="22"/>
              </w:rPr>
              <w:t>циалистом ФНС России и печатью.</w:t>
            </w:r>
          </w:p>
          <w:p w:rsidR="00DD2785" w:rsidRPr="00FD1E49" w:rsidRDefault="00DD2785" w:rsidP="00FD1E49">
            <w:pPr>
              <w:pStyle w:val="42"/>
              <w:shd w:val="clear" w:color="auto" w:fill="auto"/>
              <w:rPr>
                <w:rFonts w:eastAsia="Batang"/>
                <w:b w:val="0"/>
                <w:sz w:val="22"/>
                <w:szCs w:val="22"/>
              </w:rPr>
            </w:pPr>
          </w:p>
          <w:p w:rsidR="00375EBA" w:rsidRPr="0073283B" w:rsidRDefault="00375EBA" w:rsidP="00F51B7E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25" w:type="dxa"/>
          </w:tcPr>
          <w:p w:rsidR="00BF03A9" w:rsidRPr="0073283B" w:rsidRDefault="0063537B" w:rsidP="0063537B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2300" w:type="dxa"/>
          </w:tcPr>
          <w:p w:rsidR="00BF03A9" w:rsidRPr="0073283B" w:rsidRDefault="0063537B" w:rsidP="0063537B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  <w:tr w:rsidR="007D5717" w:rsidTr="0073283B">
        <w:trPr>
          <w:jc w:val="center"/>
        </w:trPr>
        <w:tc>
          <w:tcPr>
            <w:tcW w:w="14764" w:type="dxa"/>
            <w:gridSpan w:val="8"/>
          </w:tcPr>
          <w:p w:rsidR="007D5717" w:rsidRPr="0073283B" w:rsidRDefault="00044F2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3.</w:t>
            </w:r>
            <w:r w:rsidR="007D5717" w:rsidRPr="00511817">
              <w:rPr>
                <w:rFonts w:eastAsia="Batang"/>
                <w:b w:val="0"/>
                <w:sz w:val="22"/>
                <w:szCs w:val="22"/>
              </w:rPr>
              <w:t>Выдача дубликата разрешения на осуществление</w:t>
            </w:r>
            <w:r w:rsidR="007D5717" w:rsidRPr="0073283B">
              <w:rPr>
                <w:rFonts w:eastAsia="Batang"/>
                <w:b w:val="0"/>
                <w:sz w:val="22"/>
                <w:szCs w:val="22"/>
              </w:rPr>
              <w:t xml:space="preserve"> деятельности по перевозке пассажиров и багажа легковым такси на территории Астраханской области.</w:t>
            </w:r>
          </w:p>
        </w:tc>
      </w:tr>
      <w:tr w:rsidR="007B0055" w:rsidTr="00C21C11">
        <w:trPr>
          <w:jc w:val="center"/>
        </w:trPr>
        <w:tc>
          <w:tcPr>
            <w:tcW w:w="507" w:type="dxa"/>
          </w:tcPr>
          <w:p w:rsidR="00B9180C" w:rsidRPr="0073283B" w:rsidRDefault="00B9180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</w:t>
            </w:r>
          </w:p>
        </w:tc>
        <w:tc>
          <w:tcPr>
            <w:tcW w:w="2474" w:type="dxa"/>
          </w:tcPr>
          <w:p w:rsidR="00B9180C" w:rsidRPr="0073283B" w:rsidRDefault="00B9180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пред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ставлении услуги</w:t>
            </w:r>
          </w:p>
        </w:tc>
        <w:tc>
          <w:tcPr>
            <w:tcW w:w="1973" w:type="dxa"/>
          </w:tcPr>
          <w:p w:rsidR="00B9180C" w:rsidRPr="0073283B" w:rsidRDefault="00B9180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ы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даче дубликата разрешения на осуществление деятельности по перевозке пасс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жиров и багажа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легковым такси на территории Ас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раханской области</w:t>
            </w:r>
          </w:p>
        </w:tc>
        <w:tc>
          <w:tcPr>
            <w:tcW w:w="1828" w:type="dxa"/>
          </w:tcPr>
          <w:p w:rsidR="00B9180C" w:rsidRPr="0073283B" w:rsidRDefault="00B9180C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1 экз. (оригинал)</w:t>
            </w:r>
          </w:p>
          <w:p w:rsidR="00B9180C" w:rsidRPr="0073283B" w:rsidRDefault="00B9180C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  <w:p w:rsidR="00B9180C" w:rsidRPr="0073283B" w:rsidRDefault="00B9180C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Действие:</w:t>
            </w:r>
          </w:p>
          <w:p w:rsidR="00B9180C" w:rsidRPr="0073283B" w:rsidRDefault="00B9180C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формирование в дело</w:t>
            </w:r>
          </w:p>
        </w:tc>
        <w:tc>
          <w:tcPr>
            <w:tcW w:w="1676" w:type="dxa"/>
          </w:tcPr>
          <w:p w:rsidR="00B9180C" w:rsidRPr="0073283B" w:rsidRDefault="00B9180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нет</w:t>
            </w:r>
          </w:p>
        </w:tc>
        <w:tc>
          <w:tcPr>
            <w:tcW w:w="2181" w:type="dxa"/>
          </w:tcPr>
          <w:p w:rsidR="00B9180C" w:rsidRPr="0073283B" w:rsidRDefault="00B9180C" w:rsidP="0073283B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заполн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ется в произвольной форме.</w:t>
            </w:r>
          </w:p>
          <w:p w:rsidR="00B9180C" w:rsidRPr="0073283B" w:rsidRDefault="00B9180C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подп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сывается заявит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лем, указывается дата заполнения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явления.</w:t>
            </w:r>
          </w:p>
        </w:tc>
        <w:tc>
          <w:tcPr>
            <w:tcW w:w="1825" w:type="dxa"/>
          </w:tcPr>
          <w:p w:rsidR="00B9180C" w:rsidRPr="0073283B" w:rsidRDefault="0063537B" w:rsidP="0063537B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2300" w:type="dxa"/>
          </w:tcPr>
          <w:p w:rsidR="00B9180C" w:rsidRPr="0073283B" w:rsidRDefault="0063537B" w:rsidP="0063537B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  <w:tr w:rsidR="007B0055" w:rsidRPr="0073283B" w:rsidTr="00C21C11">
        <w:trPr>
          <w:jc w:val="center"/>
        </w:trPr>
        <w:tc>
          <w:tcPr>
            <w:tcW w:w="507" w:type="dxa"/>
          </w:tcPr>
          <w:p w:rsidR="007D5717" w:rsidRPr="00357748" w:rsidRDefault="00D4514D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357748">
              <w:rPr>
                <w:rFonts w:eastAsia="Batang"/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474" w:type="dxa"/>
          </w:tcPr>
          <w:p w:rsidR="007D5717" w:rsidRPr="0073283B" w:rsidRDefault="007D5717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Документ, удостов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ряющий личность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(представителя заявителя)</w:t>
            </w:r>
          </w:p>
        </w:tc>
        <w:tc>
          <w:tcPr>
            <w:tcW w:w="1973" w:type="dxa"/>
          </w:tcPr>
          <w:p w:rsidR="009B536E" w:rsidRDefault="009B4C07" w:rsidP="009B4C07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9B4C07">
              <w:rPr>
                <w:rFonts w:eastAsia="Batang"/>
                <w:b w:val="0"/>
                <w:sz w:val="22"/>
                <w:szCs w:val="22"/>
              </w:rPr>
              <w:t>Паспорт гражд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а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нина Россий</w:t>
            </w:r>
            <w:r w:rsidR="009B536E">
              <w:rPr>
                <w:rFonts w:eastAsia="Batang"/>
                <w:b w:val="0"/>
                <w:sz w:val="22"/>
                <w:szCs w:val="22"/>
              </w:rPr>
              <w:t>ской Федерации;</w:t>
            </w:r>
          </w:p>
          <w:p w:rsidR="009B4C07" w:rsidRPr="009B4C07" w:rsidRDefault="009B536E" w:rsidP="009B4C07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иные документы, признаваемые в соответствии с федеральным з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а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конодательством и (или) междун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а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родным догов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о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ром Российской Федерации</w:t>
            </w:r>
            <w:r w:rsidR="009B4C07">
              <w:rPr>
                <w:rFonts w:eastAsia="Batang"/>
                <w:b w:val="0"/>
                <w:sz w:val="22"/>
                <w:szCs w:val="22"/>
              </w:rPr>
              <w:t>,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 xml:space="preserve"> д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о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кументами, уд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о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стоверяющими</w:t>
            </w:r>
            <w:r w:rsidR="009B4C07" w:rsidRPr="009B4C07">
              <w:rPr>
                <w:rFonts w:eastAsia="Batang"/>
                <w:sz w:val="22"/>
                <w:szCs w:val="22"/>
              </w:rPr>
              <w:t xml:space="preserve"> 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личность заяв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и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теля (временное удостоверение личности гра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ж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данина Росси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й</w:t>
            </w:r>
            <w:r w:rsidR="009B4C07" w:rsidRPr="009B4C07">
              <w:rPr>
                <w:rFonts w:eastAsia="Batang"/>
                <w:b w:val="0"/>
                <w:sz w:val="22"/>
                <w:szCs w:val="22"/>
              </w:rPr>
              <w:t>ской Федерации по форме № 2П;</w:t>
            </w:r>
          </w:p>
          <w:p w:rsidR="009B4C07" w:rsidRPr="009B4C07" w:rsidRDefault="009B4C07" w:rsidP="009B4C07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9B4C07">
              <w:rPr>
                <w:rFonts w:eastAsia="Batang"/>
                <w:b w:val="0"/>
                <w:sz w:val="22"/>
                <w:szCs w:val="22"/>
              </w:rPr>
              <w:t>документ, уд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о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стоверяющий личность ин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о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странного гра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ж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данина;</w:t>
            </w:r>
          </w:p>
          <w:p w:rsidR="009B4C07" w:rsidRPr="009B4C07" w:rsidRDefault="009B4C07" w:rsidP="009B4C07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9B4C07">
              <w:rPr>
                <w:rFonts w:eastAsia="Batang"/>
                <w:b w:val="0"/>
                <w:sz w:val="22"/>
                <w:szCs w:val="22"/>
              </w:rPr>
              <w:t>разрешение на временное пр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о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живание, выд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а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ваемое лицу без гражданства;</w:t>
            </w:r>
          </w:p>
          <w:p w:rsidR="009B4C07" w:rsidRPr="009B4C07" w:rsidRDefault="009B4C07" w:rsidP="009B4C07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9B4C07">
              <w:rPr>
                <w:rFonts w:eastAsia="Batang"/>
                <w:b w:val="0"/>
                <w:sz w:val="22"/>
                <w:szCs w:val="22"/>
              </w:rPr>
              <w:t>вид на жител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ь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 xml:space="preserve">ство, выдаваемый 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lastRenderedPageBreak/>
              <w:t>лицу без гра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ж</w:t>
            </w:r>
            <w:r w:rsidRPr="009B4C07">
              <w:rPr>
                <w:rFonts w:eastAsia="Batang"/>
                <w:b w:val="0"/>
                <w:sz w:val="22"/>
                <w:szCs w:val="22"/>
              </w:rPr>
              <w:t>данства и иные).</w:t>
            </w:r>
          </w:p>
          <w:p w:rsidR="007D5717" w:rsidRPr="0073283B" w:rsidRDefault="007D5717" w:rsidP="009B4C07">
            <w:pPr>
              <w:pStyle w:val="42"/>
              <w:shd w:val="clear" w:color="auto" w:fill="auto"/>
              <w:spacing w:after="0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28" w:type="dxa"/>
          </w:tcPr>
          <w:p w:rsidR="004D18F3" w:rsidRPr="004D18F3" w:rsidRDefault="004D18F3" w:rsidP="004D18F3">
            <w:pPr>
              <w:pStyle w:val="42"/>
              <w:rPr>
                <w:rFonts w:eastAsia="Batang"/>
                <w:b w:val="0"/>
                <w:sz w:val="22"/>
                <w:szCs w:val="22"/>
              </w:rPr>
            </w:pPr>
            <w:r w:rsidRPr="004D18F3">
              <w:rPr>
                <w:rFonts w:eastAsia="Batang"/>
                <w:b w:val="0"/>
                <w:sz w:val="22"/>
                <w:szCs w:val="22"/>
              </w:rPr>
              <w:lastRenderedPageBreak/>
              <w:t>1 экз. (завере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>н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>ная копия)</w:t>
            </w:r>
          </w:p>
          <w:p w:rsidR="004D18F3" w:rsidRPr="004D18F3" w:rsidRDefault="004D18F3" w:rsidP="004D18F3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4D18F3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4D18F3" w:rsidRPr="004D18F3" w:rsidRDefault="004D18F3" w:rsidP="004D18F3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4D18F3">
              <w:rPr>
                <w:rFonts w:eastAsia="Batang"/>
                <w:b w:val="0"/>
                <w:sz w:val="22"/>
                <w:szCs w:val="22"/>
              </w:rPr>
              <w:t>1.установление личности;</w:t>
            </w:r>
          </w:p>
          <w:p w:rsidR="004D18F3" w:rsidRPr="004D18F3" w:rsidRDefault="004D18F3" w:rsidP="004D18F3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4D18F3">
              <w:rPr>
                <w:rFonts w:eastAsia="Batang"/>
                <w:b w:val="0"/>
                <w:sz w:val="22"/>
                <w:szCs w:val="22"/>
              </w:rPr>
              <w:t>2. сверка копии с оригиналом и возврат заяв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>и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>телю подлинн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>и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>ка;</w:t>
            </w:r>
          </w:p>
          <w:p w:rsidR="007D5717" w:rsidRPr="0073283B" w:rsidRDefault="004D18F3" w:rsidP="004D18F3">
            <w:pPr>
              <w:pStyle w:val="42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3.</w:t>
            </w:r>
            <w:r w:rsidRPr="004D18F3">
              <w:rPr>
                <w:rFonts w:eastAsia="Batang"/>
                <w:b w:val="0"/>
                <w:sz w:val="22"/>
                <w:szCs w:val="22"/>
              </w:rPr>
              <w:t xml:space="preserve"> формирование в дело</w:t>
            </w:r>
          </w:p>
        </w:tc>
        <w:tc>
          <w:tcPr>
            <w:tcW w:w="1676" w:type="dxa"/>
          </w:tcPr>
          <w:p w:rsidR="00173C52" w:rsidRPr="00173C52" w:rsidRDefault="00173C52" w:rsidP="00173C52">
            <w:pPr>
              <w:pStyle w:val="42"/>
              <w:rPr>
                <w:rFonts w:eastAsia="Batang"/>
                <w:sz w:val="22"/>
                <w:szCs w:val="22"/>
              </w:rPr>
            </w:pPr>
            <w:r w:rsidRPr="00173C52">
              <w:rPr>
                <w:rFonts w:eastAsia="Batang"/>
                <w:b w:val="0"/>
                <w:sz w:val="22"/>
                <w:szCs w:val="22"/>
              </w:rPr>
              <w:t>необходимо предоставить один из док</w:t>
            </w:r>
            <w:r w:rsidRPr="00173C52">
              <w:rPr>
                <w:rFonts w:eastAsia="Batang"/>
                <w:b w:val="0"/>
                <w:sz w:val="22"/>
                <w:szCs w:val="22"/>
              </w:rPr>
              <w:t>у</w:t>
            </w:r>
            <w:r w:rsidRPr="00173C52">
              <w:rPr>
                <w:rFonts w:eastAsia="Batang"/>
                <w:b w:val="0"/>
                <w:sz w:val="22"/>
                <w:szCs w:val="22"/>
              </w:rPr>
              <w:t>ментов данной категории</w:t>
            </w:r>
            <w:r w:rsidRPr="00173C52">
              <w:rPr>
                <w:rFonts w:eastAsia="Batang"/>
                <w:sz w:val="22"/>
                <w:szCs w:val="22"/>
              </w:rPr>
              <w:t>.</w:t>
            </w:r>
          </w:p>
          <w:p w:rsidR="007D5717" w:rsidRPr="0073283B" w:rsidRDefault="007D5717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2181" w:type="dxa"/>
          </w:tcPr>
          <w:p w:rsidR="00357748" w:rsidRPr="00357748" w:rsidRDefault="00357748" w:rsidP="00357748">
            <w:pPr>
              <w:pStyle w:val="42"/>
              <w:spacing w:after="0"/>
              <w:rPr>
                <w:rFonts w:eastAsia="Batang"/>
                <w:b w:val="0"/>
                <w:sz w:val="22"/>
                <w:szCs w:val="22"/>
              </w:rPr>
            </w:pPr>
            <w:r w:rsidRPr="00357748">
              <w:rPr>
                <w:rFonts w:eastAsia="Batang"/>
                <w:b w:val="0"/>
                <w:sz w:val="22"/>
                <w:szCs w:val="22"/>
              </w:rPr>
              <w:t>Должен быть де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й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</w:t>
            </w:r>
          </w:p>
          <w:p w:rsidR="00357748" w:rsidRPr="00357748" w:rsidRDefault="00357748" w:rsidP="00357748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357748">
              <w:rPr>
                <w:rFonts w:eastAsia="Batang"/>
                <w:b w:val="0"/>
                <w:sz w:val="22"/>
                <w:szCs w:val="22"/>
              </w:rPr>
              <w:t>Не должен соде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р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жать подчисток, приписок, зачер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к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нутых слов и других исправлений.</w:t>
            </w:r>
          </w:p>
          <w:p w:rsidR="00357748" w:rsidRPr="00357748" w:rsidRDefault="00357748" w:rsidP="00357748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sz w:val="22"/>
                <w:szCs w:val="22"/>
              </w:rPr>
            </w:pPr>
            <w:r w:rsidRPr="00357748">
              <w:rPr>
                <w:rFonts w:eastAsia="Batang"/>
                <w:b w:val="0"/>
                <w:sz w:val="22"/>
                <w:szCs w:val="22"/>
              </w:rPr>
              <w:t>Не должен иметь повреждений, наличие которых не позволяет одн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о</w:t>
            </w:r>
            <w:r w:rsidRPr="00357748">
              <w:rPr>
                <w:rFonts w:eastAsia="Batang"/>
                <w:b w:val="0"/>
                <w:sz w:val="22"/>
                <w:szCs w:val="22"/>
              </w:rPr>
              <w:t>значно истолковать их содержание</w:t>
            </w:r>
            <w:r w:rsidRPr="00357748">
              <w:rPr>
                <w:rFonts w:eastAsia="Batang"/>
                <w:sz w:val="22"/>
                <w:szCs w:val="22"/>
              </w:rPr>
              <w:t>.</w:t>
            </w:r>
          </w:p>
          <w:p w:rsidR="00357748" w:rsidRPr="00357748" w:rsidRDefault="00357748" w:rsidP="00357748">
            <w:pPr>
              <w:pStyle w:val="42"/>
              <w:shd w:val="clear" w:color="auto" w:fill="auto"/>
              <w:spacing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357748">
              <w:rPr>
                <w:rFonts w:eastAsia="Batang"/>
                <w:b w:val="0"/>
                <w:sz w:val="22"/>
                <w:szCs w:val="22"/>
              </w:rPr>
              <w:t>Для иностранных граждан необходимо иметь нотариально заверенный перевод паспорта.</w:t>
            </w:r>
          </w:p>
          <w:p w:rsidR="007D5717" w:rsidRPr="0073283B" w:rsidRDefault="007D5717" w:rsidP="00357748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25" w:type="dxa"/>
          </w:tcPr>
          <w:p w:rsidR="007D5717" w:rsidRPr="0073283B" w:rsidRDefault="00357748" w:rsidP="00357748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2300" w:type="dxa"/>
          </w:tcPr>
          <w:p w:rsidR="007D5717" w:rsidRPr="0073283B" w:rsidRDefault="00357748" w:rsidP="00357748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</w:tbl>
    <w:p w:rsidR="00DC1483" w:rsidRDefault="00DC1483" w:rsidP="00CC2492">
      <w:pPr>
        <w:pStyle w:val="42"/>
        <w:shd w:val="clear" w:color="auto" w:fill="auto"/>
        <w:spacing w:after="169" w:line="355" w:lineRule="exact"/>
        <w:ind w:right="40"/>
        <w:jc w:val="both"/>
        <w:sectPr w:rsidR="00DC1483" w:rsidSect="00450430">
          <w:headerReference w:type="even" r:id="rId17"/>
          <w:headerReference w:type="default" r:id="rId18"/>
          <w:headerReference w:type="first" r:id="rId19"/>
          <w:footerReference w:type="first" r:id="rId20"/>
          <w:type w:val="nextColumn"/>
          <w:pgSz w:w="16837" w:h="11905" w:orient="landscape"/>
          <w:pgMar w:top="1134" w:right="851" w:bottom="1134" w:left="1418" w:header="284" w:footer="6" w:gutter="0"/>
          <w:cols w:space="720"/>
          <w:noEndnote/>
          <w:titlePg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  <w:jc w:val="both"/>
      </w:pPr>
      <w:r>
        <w:lastRenderedPageBreak/>
        <w:t>Раздел 5. «Документы и сведения, получаемые посредством межведомственного информационного взаимоде</w:t>
      </w:r>
      <w:r>
        <w:t>й</w:t>
      </w:r>
      <w:r>
        <w:t>ствия»</w:t>
      </w:r>
    </w:p>
    <w:p w:rsidR="0027130A" w:rsidRDefault="0027130A" w:rsidP="00CC2492">
      <w:pPr>
        <w:pStyle w:val="42"/>
        <w:shd w:val="clear" w:color="auto" w:fill="auto"/>
        <w:spacing w:after="0" w:line="240" w:lineRule="auto"/>
        <w:jc w:val="both"/>
      </w:pPr>
    </w:p>
    <w:tbl>
      <w:tblPr>
        <w:tblW w:w="0" w:type="auto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0"/>
        <w:gridCol w:w="1618"/>
        <w:gridCol w:w="1711"/>
        <w:gridCol w:w="1676"/>
        <w:gridCol w:w="1676"/>
        <w:gridCol w:w="1220"/>
        <w:gridCol w:w="1711"/>
        <w:gridCol w:w="1711"/>
        <w:gridCol w:w="1711"/>
      </w:tblGrid>
      <w:tr w:rsidR="00687A08" w:rsidTr="0073283B">
        <w:tc>
          <w:tcPr>
            <w:tcW w:w="1733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Реквизиты 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туальной те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х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нологической карты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домственного взаимоде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й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ствия</w:t>
            </w:r>
          </w:p>
        </w:tc>
        <w:tc>
          <w:tcPr>
            <w:tcW w:w="1456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запрашива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мого 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мента (свед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ния)</w:t>
            </w:r>
          </w:p>
        </w:tc>
        <w:tc>
          <w:tcPr>
            <w:tcW w:w="1733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Перечень и 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став сведений, запрашиваемых в рамках ме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ж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ведомственн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го информ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ционного вз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имодействия</w:t>
            </w:r>
          </w:p>
        </w:tc>
        <w:tc>
          <w:tcPr>
            <w:tcW w:w="1696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органа (орг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низации), направляющ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го (ей)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домственный запрос</w:t>
            </w:r>
          </w:p>
        </w:tc>
        <w:tc>
          <w:tcPr>
            <w:tcW w:w="1696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органа (орг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низации), в адрес котор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г</w:t>
            </w:r>
            <w:proofErr w:type="gram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о(</w:t>
            </w:r>
            <w:proofErr w:type="gram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ой)</w:t>
            </w:r>
            <w:r w:rsidR="00687A08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напра</w:t>
            </w:r>
            <w:r w:rsidR="00687A08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="00687A08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ляется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домственный запрос</w:t>
            </w:r>
          </w:p>
        </w:tc>
        <w:tc>
          <w:tcPr>
            <w:tcW w:w="1234" w:type="dxa"/>
          </w:tcPr>
          <w:p w:rsidR="00623AF0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SID эле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тронного сервиса</w:t>
            </w:r>
          </w:p>
        </w:tc>
        <w:tc>
          <w:tcPr>
            <w:tcW w:w="1732" w:type="dxa"/>
          </w:tcPr>
          <w:p w:rsidR="00623AF0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Срок ос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ществления межведо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ственного 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формационного взаимоде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й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ствия</w:t>
            </w:r>
          </w:p>
        </w:tc>
        <w:tc>
          <w:tcPr>
            <w:tcW w:w="1732" w:type="dxa"/>
          </w:tcPr>
          <w:p w:rsidR="00623AF0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</w:t>
            </w:r>
            <w:r w:rsidR="00F346DD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ы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(ша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б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лон</w:t>
            </w:r>
            <w:r w:rsidR="00F346DD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ы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)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домственного запроса</w:t>
            </w:r>
          </w:p>
        </w:tc>
        <w:tc>
          <w:tcPr>
            <w:tcW w:w="1732" w:type="dxa"/>
          </w:tcPr>
          <w:p w:rsidR="00623AF0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Образец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полнения формы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домственного запроса</w:t>
            </w:r>
          </w:p>
        </w:tc>
      </w:tr>
      <w:tr w:rsidR="00687A08" w:rsidTr="0073283B">
        <w:tc>
          <w:tcPr>
            <w:tcW w:w="1733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1456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1733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1696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696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1234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732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1732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  <w:tc>
          <w:tcPr>
            <w:tcW w:w="1732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9</w:t>
            </w:r>
          </w:p>
        </w:tc>
      </w:tr>
      <w:tr w:rsidR="00687A08" w:rsidRPr="0073283B" w:rsidTr="0073283B">
        <w:tc>
          <w:tcPr>
            <w:tcW w:w="14744" w:type="dxa"/>
            <w:gridSpan w:val="9"/>
          </w:tcPr>
          <w:p w:rsidR="00687A08" w:rsidRPr="0073283B" w:rsidRDefault="00885A28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="0081280C" w:rsidRPr="0073283B">
              <w:rPr>
                <w:rFonts w:eastAsia="Batang"/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DD7235" w:rsidRPr="0073283B" w:rsidTr="0073283B">
        <w:tc>
          <w:tcPr>
            <w:tcW w:w="1733" w:type="dxa"/>
          </w:tcPr>
          <w:p w:rsidR="00DD7235" w:rsidRPr="0073283B" w:rsidRDefault="00DD7235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456" w:type="dxa"/>
          </w:tcPr>
          <w:p w:rsidR="00DD7235" w:rsidRPr="0073283B" w:rsidRDefault="00DD7235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Выписка из Единого го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ударственного реестра юр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дических лиц</w:t>
            </w:r>
            <w:r w:rsidR="00F544C6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(</w:t>
            </w:r>
            <w:r w:rsidR="00C239E5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далее - в</w:t>
            </w:r>
            <w:r w:rsidR="00C239E5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ы</w:t>
            </w:r>
            <w:r w:rsidR="00C239E5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писка из </w:t>
            </w:r>
            <w:r w:rsidR="00F544C6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ЕГРЮЛ)</w:t>
            </w:r>
            <w:r w:rsidR="006309A7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(расширенная)</w:t>
            </w:r>
          </w:p>
        </w:tc>
        <w:tc>
          <w:tcPr>
            <w:tcW w:w="1733" w:type="dxa"/>
          </w:tcPr>
          <w:p w:rsidR="00DD7235" w:rsidRPr="0073283B" w:rsidRDefault="006309A7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о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гистрации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в 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честве юрид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ческого лица</w:t>
            </w:r>
          </w:p>
        </w:tc>
        <w:tc>
          <w:tcPr>
            <w:tcW w:w="1696" w:type="dxa"/>
          </w:tcPr>
          <w:p w:rsidR="00DD7235" w:rsidRPr="0073283B" w:rsidRDefault="006309A7" w:rsidP="00FB0E93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министерство </w:t>
            </w:r>
          </w:p>
        </w:tc>
        <w:tc>
          <w:tcPr>
            <w:tcW w:w="1696" w:type="dxa"/>
          </w:tcPr>
          <w:p w:rsidR="00DD7235" w:rsidRPr="0073283B" w:rsidRDefault="006309A7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Федеральная налоговая служба России (</w:t>
            </w:r>
            <w:r w:rsidR="00C239E5">
              <w:rPr>
                <w:rFonts w:eastAsia="Batang"/>
                <w:b w:val="0"/>
                <w:sz w:val="22"/>
                <w:szCs w:val="22"/>
              </w:rPr>
              <w:t xml:space="preserve">далее -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ФНС России)</w:t>
            </w:r>
          </w:p>
        </w:tc>
        <w:tc>
          <w:tcPr>
            <w:tcW w:w="1234" w:type="dxa"/>
          </w:tcPr>
          <w:p w:rsidR="00DD7235" w:rsidRPr="0073283B" w:rsidRDefault="006309A7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  <w:lang w:val="en-US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SID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0003525</w:t>
            </w:r>
          </w:p>
        </w:tc>
        <w:tc>
          <w:tcPr>
            <w:tcW w:w="1732" w:type="dxa"/>
          </w:tcPr>
          <w:p w:rsidR="00DD7235" w:rsidRPr="0073283B" w:rsidRDefault="006309A7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 xml:space="preserve">5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рабочих дней</w:t>
            </w:r>
          </w:p>
        </w:tc>
        <w:tc>
          <w:tcPr>
            <w:tcW w:w="1732" w:type="dxa"/>
          </w:tcPr>
          <w:p w:rsidR="00DD7235" w:rsidRPr="0073283B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  <w:lang w:val="en-US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-</w:t>
            </w:r>
          </w:p>
        </w:tc>
        <w:tc>
          <w:tcPr>
            <w:tcW w:w="1732" w:type="dxa"/>
          </w:tcPr>
          <w:p w:rsidR="00DD7235" w:rsidRPr="0073283B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-</w:t>
            </w:r>
          </w:p>
        </w:tc>
      </w:tr>
      <w:tr w:rsidR="00687A08" w:rsidTr="0073283B">
        <w:tc>
          <w:tcPr>
            <w:tcW w:w="1733" w:type="dxa"/>
          </w:tcPr>
          <w:p w:rsidR="00687A08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Calibri" w:hAnsi="Calibri"/>
              </w:rPr>
            </w:pPr>
          </w:p>
        </w:tc>
        <w:tc>
          <w:tcPr>
            <w:tcW w:w="1456" w:type="dxa"/>
          </w:tcPr>
          <w:p w:rsidR="00687A08" w:rsidRPr="0073283B" w:rsidRDefault="00804FF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Выписка из Единого го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ударственного реестра инд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видуальных предприним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телей (</w:t>
            </w:r>
            <w:r w:rsidR="00C239E5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далее - выписка из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ЕГРИП) (расширенная)</w:t>
            </w:r>
          </w:p>
        </w:tc>
        <w:tc>
          <w:tcPr>
            <w:tcW w:w="1733" w:type="dxa"/>
          </w:tcPr>
          <w:p w:rsidR="00687A08" w:rsidRPr="00A33BA5" w:rsidRDefault="00804FF2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о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гистрации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в 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честве инд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видуального предприним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теля</w:t>
            </w:r>
          </w:p>
        </w:tc>
        <w:tc>
          <w:tcPr>
            <w:tcW w:w="1696" w:type="dxa"/>
          </w:tcPr>
          <w:p w:rsidR="00687A08" w:rsidRPr="00A33BA5" w:rsidRDefault="009A1164" w:rsidP="00FB0E93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м</w:t>
            </w:r>
            <w:r w:rsidR="009A4DDE" w:rsidRPr="0073283B">
              <w:rPr>
                <w:rFonts w:eastAsia="Batang"/>
                <w:b w:val="0"/>
                <w:sz w:val="22"/>
                <w:szCs w:val="22"/>
              </w:rPr>
              <w:t xml:space="preserve">инистерство </w:t>
            </w:r>
          </w:p>
        </w:tc>
        <w:tc>
          <w:tcPr>
            <w:tcW w:w="1696" w:type="dxa"/>
          </w:tcPr>
          <w:p w:rsidR="00687A08" w:rsidRPr="00A33BA5" w:rsidRDefault="009A4DDE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ФНС</w:t>
            </w:r>
            <w:r w:rsidR="00B2422D" w:rsidRPr="0073283B">
              <w:rPr>
                <w:rFonts w:eastAsia="Batang"/>
                <w:b w:val="0"/>
                <w:sz w:val="22"/>
                <w:szCs w:val="22"/>
              </w:rPr>
              <w:t xml:space="preserve"> России</w:t>
            </w:r>
          </w:p>
        </w:tc>
        <w:tc>
          <w:tcPr>
            <w:tcW w:w="1234" w:type="dxa"/>
          </w:tcPr>
          <w:p w:rsidR="00687A08" w:rsidRPr="00A33BA5" w:rsidRDefault="00804FF2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SID0003525</w:t>
            </w:r>
          </w:p>
        </w:tc>
        <w:tc>
          <w:tcPr>
            <w:tcW w:w="1732" w:type="dxa"/>
          </w:tcPr>
          <w:p w:rsidR="00687A08" w:rsidRPr="00A33BA5" w:rsidRDefault="009A4DDE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5 </w:t>
            </w:r>
            <w:r w:rsidR="00804FF2" w:rsidRPr="0073283B">
              <w:rPr>
                <w:rFonts w:eastAsia="Batang"/>
                <w:b w:val="0"/>
                <w:sz w:val="22"/>
                <w:szCs w:val="22"/>
              </w:rPr>
              <w:t xml:space="preserve">рабочих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дней</w:t>
            </w:r>
          </w:p>
        </w:tc>
        <w:tc>
          <w:tcPr>
            <w:tcW w:w="1732" w:type="dxa"/>
          </w:tcPr>
          <w:p w:rsidR="00687A08" w:rsidRPr="00A33BA5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lang w:val="en-US"/>
              </w:rPr>
              <w:t>-</w:t>
            </w:r>
          </w:p>
        </w:tc>
        <w:tc>
          <w:tcPr>
            <w:tcW w:w="1732" w:type="dxa"/>
          </w:tcPr>
          <w:p w:rsidR="00687A08" w:rsidRPr="00A33BA5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lang w:val="en-US"/>
              </w:rPr>
              <w:t>-</w:t>
            </w:r>
          </w:p>
        </w:tc>
      </w:tr>
      <w:tr w:rsidR="009A4DDE" w:rsidRPr="0073283B" w:rsidTr="0073283B">
        <w:tc>
          <w:tcPr>
            <w:tcW w:w="1733" w:type="dxa"/>
          </w:tcPr>
          <w:p w:rsidR="009A4DDE" w:rsidRPr="0073283B" w:rsidRDefault="009A4DDE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456" w:type="dxa"/>
          </w:tcPr>
          <w:p w:rsidR="009A4DDE" w:rsidRPr="0073283B" w:rsidRDefault="009A4DDE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информаци</w:t>
            </w:r>
            <w:r w:rsidR="00CC7921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о начислениях </w:t>
            </w:r>
            <w:r w:rsidR="00CC7921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на уплату госпошлины и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lastRenderedPageBreak/>
              <w:t>получения информации о принятом платеже</w:t>
            </w:r>
          </w:p>
        </w:tc>
        <w:tc>
          <w:tcPr>
            <w:tcW w:w="1733" w:type="dxa"/>
          </w:tcPr>
          <w:p w:rsidR="009A4DDE" w:rsidRPr="0073283B" w:rsidRDefault="00EE6313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Сведения об оплате выдачи разрешения</w:t>
            </w:r>
          </w:p>
        </w:tc>
        <w:tc>
          <w:tcPr>
            <w:tcW w:w="1696" w:type="dxa"/>
          </w:tcPr>
          <w:p w:rsidR="009A4DDE" w:rsidRPr="0073283B" w:rsidRDefault="00EE6313" w:rsidP="00FB0E93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м</w:t>
            </w:r>
            <w:r w:rsidR="00DE72B9" w:rsidRPr="0073283B">
              <w:rPr>
                <w:rFonts w:eastAsia="Batang"/>
                <w:b w:val="0"/>
                <w:sz w:val="22"/>
                <w:szCs w:val="22"/>
              </w:rPr>
              <w:t xml:space="preserve">инистерство </w:t>
            </w:r>
          </w:p>
        </w:tc>
        <w:tc>
          <w:tcPr>
            <w:tcW w:w="1696" w:type="dxa"/>
          </w:tcPr>
          <w:p w:rsidR="009A4DDE" w:rsidRPr="0073283B" w:rsidRDefault="00DE72B9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Федеральное казначейство (</w:t>
            </w:r>
            <w:r w:rsidR="00C239E5">
              <w:rPr>
                <w:rFonts w:eastAsia="Batang"/>
                <w:b w:val="0"/>
                <w:sz w:val="22"/>
                <w:szCs w:val="22"/>
              </w:rPr>
              <w:t xml:space="preserve">далее -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ФК)</w:t>
            </w:r>
          </w:p>
        </w:tc>
        <w:tc>
          <w:tcPr>
            <w:tcW w:w="1234" w:type="dxa"/>
          </w:tcPr>
          <w:p w:rsidR="009A4DDE" w:rsidRPr="0073283B" w:rsidRDefault="005A2FF4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lang w:val="en-US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SID</w:t>
            </w:r>
            <w:r w:rsidR="003C6351">
              <w:rPr>
                <w:rFonts w:eastAsia="Batang"/>
                <w:b w:val="0"/>
                <w:sz w:val="22"/>
                <w:szCs w:val="22"/>
              </w:rPr>
              <w:t>000</w:t>
            </w: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3998</w:t>
            </w:r>
          </w:p>
        </w:tc>
        <w:tc>
          <w:tcPr>
            <w:tcW w:w="1732" w:type="dxa"/>
          </w:tcPr>
          <w:p w:rsidR="009A4DDE" w:rsidRPr="0073283B" w:rsidRDefault="00DE72B9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5 </w:t>
            </w:r>
            <w:r w:rsidR="00EE6313" w:rsidRPr="0073283B">
              <w:rPr>
                <w:rFonts w:eastAsia="Batang"/>
                <w:b w:val="0"/>
                <w:sz w:val="22"/>
                <w:szCs w:val="22"/>
              </w:rPr>
              <w:t xml:space="preserve">рабочих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дней</w:t>
            </w:r>
          </w:p>
        </w:tc>
        <w:tc>
          <w:tcPr>
            <w:tcW w:w="1732" w:type="dxa"/>
          </w:tcPr>
          <w:p w:rsidR="009A4DDE" w:rsidRPr="00A33BA5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lang w:val="en-US"/>
              </w:rPr>
              <w:t>-</w:t>
            </w:r>
          </w:p>
        </w:tc>
        <w:tc>
          <w:tcPr>
            <w:tcW w:w="1732" w:type="dxa"/>
          </w:tcPr>
          <w:p w:rsidR="009A4DDE" w:rsidRPr="00A33BA5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BF1F46">
              <w:t>-</w:t>
            </w:r>
          </w:p>
        </w:tc>
      </w:tr>
      <w:tr w:rsidR="00687A08" w:rsidRPr="0073283B" w:rsidTr="0073283B">
        <w:tc>
          <w:tcPr>
            <w:tcW w:w="14744" w:type="dxa"/>
            <w:gridSpan w:val="9"/>
          </w:tcPr>
          <w:p w:rsidR="00687A08" w:rsidRPr="0073283B" w:rsidRDefault="00885A2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2.</w:t>
            </w:r>
            <w:r w:rsidR="00BE6BA0" w:rsidRPr="0073283B">
              <w:rPr>
                <w:rFonts w:eastAsia="Batang"/>
                <w:b w:val="0"/>
                <w:sz w:val="22"/>
                <w:szCs w:val="22"/>
              </w:rPr>
              <w:t>Переоформление разрешения на осуществление деятельности по перевозке пассажиров и багажа легковым такси на территории Астраханской области</w:t>
            </w:r>
          </w:p>
        </w:tc>
      </w:tr>
      <w:tr w:rsidR="00687A08" w:rsidTr="0073283B">
        <w:tc>
          <w:tcPr>
            <w:tcW w:w="1733" w:type="dxa"/>
          </w:tcPr>
          <w:p w:rsidR="00687A08" w:rsidRDefault="00687A08" w:rsidP="0073283B">
            <w:pPr>
              <w:pStyle w:val="81"/>
              <w:shd w:val="clear" w:color="auto" w:fill="auto"/>
              <w:spacing w:line="240" w:lineRule="auto"/>
              <w:jc w:val="center"/>
            </w:pPr>
          </w:p>
        </w:tc>
        <w:tc>
          <w:tcPr>
            <w:tcW w:w="1456" w:type="dxa"/>
          </w:tcPr>
          <w:p w:rsidR="00687A08" w:rsidRPr="0073283B" w:rsidRDefault="00BE6BA0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выписки из ЕГРЮЛ </w:t>
            </w:r>
          </w:p>
        </w:tc>
        <w:tc>
          <w:tcPr>
            <w:tcW w:w="1733" w:type="dxa"/>
          </w:tcPr>
          <w:p w:rsidR="00687A08" w:rsidRDefault="00BE6BA0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из ЕГРЮЛ в виде выписки из  государстве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ного реестра на основании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проса в эле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тронном виде, направленного через портал государстве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ных и муниц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пальных услуг</w:t>
            </w:r>
          </w:p>
        </w:tc>
        <w:tc>
          <w:tcPr>
            <w:tcW w:w="1696" w:type="dxa"/>
          </w:tcPr>
          <w:p w:rsidR="00687A08" w:rsidRDefault="004E150D" w:rsidP="001D1703">
            <w:pPr>
              <w:pStyle w:val="42"/>
              <w:shd w:val="clear" w:color="auto" w:fill="auto"/>
              <w:spacing w:after="0" w:line="240" w:lineRule="auto"/>
              <w:jc w:val="both"/>
            </w:pPr>
            <w:r>
              <w:rPr>
                <w:rFonts w:eastAsia="Batang"/>
                <w:b w:val="0"/>
                <w:sz w:val="22"/>
                <w:szCs w:val="22"/>
              </w:rPr>
              <w:t>м</w:t>
            </w:r>
            <w:r w:rsidR="00B2422D" w:rsidRPr="0073283B">
              <w:rPr>
                <w:rFonts w:eastAsia="Batang"/>
                <w:b w:val="0"/>
                <w:sz w:val="22"/>
                <w:szCs w:val="22"/>
              </w:rPr>
              <w:t xml:space="preserve">инистерство </w:t>
            </w:r>
          </w:p>
        </w:tc>
        <w:tc>
          <w:tcPr>
            <w:tcW w:w="1696" w:type="dxa"/>
          </w:tcPr>
          <w:p w:rsidR="00687A08" w:rsidRDefault="00B2422D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ФНС России</w:t>
            </w:r>
          </w:p>
        </w:tc>
        <w:tc>
          <w:tcPr>
            <w:tcW w:w="1234" w:type="dxa"/>
          </w:tcPr>
          <w:p w:rsidR="00687A08" w:rsidRDefault="007659C4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SID0003525</w:t>
            </w:r>
          </w:p>
        </w:tc>
        <w:tc>
          <w:tcPr>
            <w:tcW w:w="1732" w:type="dxa"/>
          </w:tcPr>
          <w:p w:rsidR="00687A08" w:rsidRDefault="00524D25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5 дней</w:t>
            </w:r>
          </w:p>
        </w:tc>
        <w:tc>
          <w:tcPr>
            <w:tcW w:w="1732" w:type="dxa"/>
          </w:tcPr>
          <w:p w:rsidR="00687A08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BF1F46">
              <w:t>-</w:t>
            </w:r>
          </w:p>
        </w:tc>
        <w:tc>
          <w:tcPr>
            <w:tcW w:w="1732" w:type="dxa"/>
          </w:tcPr>
          <w:p w:rsidR="00687A08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BF1F46">
              <w:t>-</w:t>
            </w:r>
          </w:p>
        </w:tc>
      </w:tr>
      <w:tr w:rsidR="007659C4" w:rsidRPr="0073283B" w:rsidTr="0073283B">
        <w:tc>
          <w:tcPr>
            <w:tcW w:w="1733" w:type="dxa"/>
          </w:tcPr>
          <w:p w:rsidR="007659C4" w:rsidRPr="0073283B" w:rsidRDefault="007659C4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456" w:type="dxa"/>
          </w:tcPr>
          <w:p w:rsidR="007659C4" w:rsidRPr="0073283B" w:rsidRDefault="00C239E5" w:rsidP="00C239E5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в</w:t>
            </w:r>
            <w:r w:rsidR="007659C4" w:rsidRPr="0073283B">
              <w:rPr>
                <w:rFonts w:eastAsia="Batang"/>
                <w:b w:val="0"/>
                <w:sz w:val="22"/>
                <w:szCs w:val="22"/>
              </w:rPr>
              <w:t>ыписка</w:t>
            </w:r>
            <w:r>
              <w:rPr>
                <w:rFonts w:eastAsia="Batang"/>
                <w:b w:val="0"/>
                <w:sz w:val="22"/>
                <w:szCs w:val="22"/>
              </w:rPr>
              <w:t xml:space="preserve"> из</w:t>
            </w:r>
            <w:r w:rsidR="007659C4" w:rsidRPr="0073283B">
              <w:rPr>
                <w:rFonts w:eastAsia="Batang"/>
                <w:b w:val="0"/>
                <w:sz w:val="22"/>
                <w:szCs w:val="22"/>
              </w:rPr>
              <w:t xml:space="preserve"> ЕГРИП </w:t>
            </w:r>
          </w:p>
        </w:tc>
        <w:tc>
          <w:tcPr>
            <w:tcW w:w="1733" w:type="dxa"/>
          </w:tcPr>
          <w:p w:rsidR="007659C4" w:rsidRPr="0073283B" w:rsidRDefault="007659C4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о 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гистрации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в 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честве инд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видуального предприним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теля</w:t>
            </w:r>
          </w:p>
        </w:tc>
        <w:tc>
          <w:tcPr>
            <w:tcW w:w="1696" w:type="dxa"/>
          </w:tcPr>
          <w:p w:rsidR="007659C4" w:rsidRPr="0073283B" w:rsidRDefault="007659C4" w:rsidP="001D1703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министерство </w:t>
            </w:r>
          </w:p>
        </w:tc>
        <w:tc>
          <w:tcPr>
            <w:tcW w:w="1696" w:type="dxa"/>
          </w:tcPr>
          <w:p w:rsidR="007659C4" w:rsidRPr="0073283B" w:rsidRDefault="007659C4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ФНС России</w:t>
            </w:r>
          </w:p>
        </w:tc>
        <w:tc>
          <w:tcPr>
            <w:tcW w:w="1234" w:type="dxa"/>
          </w:tcPr>
          <w:p w:rsidR="007659C4" w:rsidRPr="0073283B" w:rsidRDefault="007659C4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SID0003525</w:t>
            </w:r>
          </w:p>
        </w:tc>
        <w:tc>
          <w:tcPr>
            <w:tcW w:w="1732" w:type="dxa"/>
          </w:tcPr>
          <w:p w:rsidR="007659C4" w:rsidRPr="0073283B" w:rsidRDefault="007659C4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5 дней</w:t>
            </w:r>
          </w:p>
        </w:tc>
        <w:tc>
          <w:tcPr>
            <w:tcW w:w="1732" w:type="dxa"/>
          </w:tcPr>
          <w:p w:rsidR="007659C4" w:rsidRPr="0073283B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1732" w:type="dxa"/>
          </w:tcPr>
          <w:p w:rsidR="007659C4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BF1F46">
              <w:t>-</w:t>
            </w:r>
          </w:p>
        </w:tc>
      </w:tr>
      <w:tr w:rsidR="00524D25" w:rsidTr="0073283B">
        <w:tc>
          <w:tcPr>
            <w:tcW w:w="14744" w:type="dxa"/>
            <w:gridSpan w:val="9"/>
          </w:tcPr>
          <w:p w:rsidR="00524D25" w:rsidRDefault="00885A28" w:rsidP="0073283B">
            <w:pPr>
              <w:pStyle w:val="42"/>
              <w:shd w:val="clear" w:color="auto" w:fill="auto"/>
              <w:spacing w:after="0" w:line="240" w:lineRule="auto"/>
              <w:jc w:val="both"/>
            </w:pPr>
            <w:r>
              <w:rPr>
                <w:b w:val="0"/>
                <w:sz w:val="22"/>
                <w:szCs w:val="22"/>
              </w:rPr>
              <w:t>3.</w:t>
            </w:r>
            <w:r w:rsidR="00524D25" w:rsidRPr="0073283B">
              <w:rPr>
                <w:b w:val="0"/>
                <w:sz w:val="22"/>
                <w:szCs w:val="22"/>
              </w:rPr>
              <w:t>Выдача дубликата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524D25" w:rsidTr="0073283B">
        <w:tc>
          <w:tcPr>
            <w:tcW w:w="1733" w:type="dxa"/>
          </w:tcPr>
          <w:p w:rsidR="00524D25" w:rsidRPr="0073283B" w:rsidRDefault="00524D25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456" w:type="dxa"/>
          </w:tcPr>
          <w:p w:rsidR="00524D25" w:rsidRPr="0073283B" w:rsidRDefault="00AE4F12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информация о начислениях  на уплату госпошлины и получения информации о принятом платеже</w:t>
            </w:r>
          </w:p>
        </w:tc>
        <w:tc>
          <w:tcPr>
            <w:tcW w:w="1733" w:type="dxa"/>
          </w:tcPr>
          <w:p w:rsidR="00524D25" w:rsidRPr="0073283B" w:rsidRDefault="00AE4F12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из информацио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ной системы о государстве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ных и муниц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пальных пл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тежах (ГИС ГМП)</w:t>
            </w:r>
          </w:p>
        </w:tc>
        <w:tc>
          <w:tcPr>
            <w:tcW w:w="1696" w:type="dxa"/>
          </w:tcPr>
          <w:p w:rsidR="00524D25" w:rsidRPr="0073283B" w:rsidRDefault="00617B3E" w:rsidP="001D1703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м</w:t>
            </w:r>
            <w:r w:rsidR="00AE4F12" w:rsidRPr="0073283B">
              <w:rPr>
                <w:rFonts w:eastAsia="Batang"/>
                <w:b w:val="0"/>
                <w:sz w:val="22"/>
                <w:szCs w:val="22"/>
              </w:rPr>
              <w:t xml:space="preserve">инистерство </w:t>
            </w:r>
          </w:p>
        </w:tc>
        <w:tc>
          <w:tcPr>
            <w:tcW w:w="1696" w:type="dxa"/>
          </w:tcPr>
          <w:p w:rsidR="00524D25" w:rsidRPr="0073283B" w:rsidRDefault="00AE4F12" w:rsidP="004E150D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ФК</w:t>
            </w:r>
          </w:p>
        </w:tc>
        <w:tc>
          <w:tcPr>
            <w:tcW w:w="1234" w:type="dxa"/>
          </w:tcPr>
          <w:p w:rsidR="00524D25" w:rsidRPr="0073283B" w:rsidRDefault="007659C4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b w:val="0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SID3998</w:t>
            </w:r>
          </w:p>
        </w:tc>
        <w:tc>
          <w:tcPr>
            <w:tcW w:w="1732" w:type="dxa"/>
          </w:tcPr>
          <w:p w:rsidR="00524D25" w:rsidRPr="0073283B" w:rsidRDefault="00AE4F12" w:rsidP="0073283B">
            <w:pPr>
              <w:pStyle w:val="42"/>
              <w:shd w:val="clear" w:color="auto" w:fill="auto"/>
              <w:spacing w:after="0" w:line="240" w:lineRule="auto"/>
              <w:jc w:val="both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5 дней</w:t>
            </w:r>
          </w:p>
        </w:tc>
        <w:tc>
          <w:tcPr>
            <w:tcW w:w="1732" w:type="dxa"/>
          </w:tcPr>
          <w:p w:rsidR="00524D25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BF1F46">
              <w:t>-</w:t>
            </w:r>
          </w:p>
        </w:tc>
        <w:tc>
          <w:tcPr>
            <w:tcW w:w="1732" w:type="dxa"/>
          </w:tcPr>
          <w:p w:rsidR="00524D25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BF1F46">
              <w:t>-</w:t>
            </w:r>
          </w:p>
        </w:tc>
      </w:tr>
    </w:tbl>
    <w:p w:rsidR="00DC1483" w:rsidRDefault="00DC1483" w:rsidP="00CC2492">
      <w:pPr>
        <w:pStyle w:val="42"/>
        <w:shd w:val="clear" w:color="auto" w:fill="auto"/>
        <w:spacing w:after="0" w:line="240" w:lineRule="auto"/>
        <w:jc w:val="both"/>
        <w:sectPr w:rsidR="00DC1483" w:rsidSect="00450430">
          <w:type w:val="nextColumn"/>
          <w:pgSz w:w="16837" w:h="11905" w:orient="landscape"/>
          <w:pgMar w:top="1134" w:right="851" w:bottom="1134" w:left="1418" w:header="0" w:footer="6" w:gutter="0"/>
          <w:cols w:space="720"/>
          <w:noEndnote/>
          <w:titlePg/>
          <w:docGrid w:linePitch="360"/>
        </w:sectPr>
      </w:pPr>
    </w:p>
    <w:p w:rsidR="00535754" w:rsidRDefault="00535754" w:rsidP="00CC2492">
      <w:pPr>
        <w:rPr>
          <w:color w:val="auto"/>
          <w:sz w:val="2"/>
          <w:szCs w:val="2"/>
        </w:r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t>Раздел 6. Результат «</w:t>
      </w:r>
      <w:proofErr w:type="spellStart"/>
      <w:r>
        <w:t>подуслуги</w:t>
      </w:r>
      <w:proofErr w:type="spellEnd"/>
      <w:r>
        <w:t>»</w:t>
      </w:r>
    </w:p>
    <w:p w:rsidR="0027130A" w:rsidRDefault="0027130A" w:rsidP="00CC2492">
      <w:pPr>
        <w:pStyle w:val="42"/>
        <w:shd w:val="clear" w:color="auto" w:fill="auto"/>
        <w:spacing w:after="0" w:line="240" w:lineRule="auto"/>
      </w:pPr>
    </w:p>
    <w:tbl>
      <w:tblPr>
        <w:tblW w:w="15024" w:type="dxa"/>
        <w:jc w:val="center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3"/>
        <w:gridCol w:w="2269"/>
        <w:gridCol w:w="2127"/>
        <w:gridCol w:w="2835"/>
        <w:gridCol w:w="2268"/>
        <w:gridCol w:w="1829"/>
        <w:gridCol w:w="1219"/>
        <w:gridCol w:w="1064"/>
        <w:gridCol w:w="900"/>
      </w:tblGrid>
      <w:tr w:rsidR="00D1314D" w:rsidTr="0073283B">
        <w:trPr>
          <w:jc w:val="center"/>
        </w:trPr>
        <w:tc>
          <w:tcPr>
            <w:tcW w:w="513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№ </w:t>
            </w:r>
            <w:proofErr w:type="gram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</w:t>
            </w:r>
            <w:proofErr w:type="gram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/п</w:t>
            </w:r>
          </w:p>
        </w:tc>
        <w:tc>
          <w:tcPr>
            <w:tcW w:w="2269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мент/документы, 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ляющиеся результ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том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127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Требования к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куме</w:t>
            </w:r>
            <w:r w:rsidR="0098763E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ту/документам, 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ляющи</w:t>
            </w:r>
            <w:r w:rsidR="00F346DD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хся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резул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ь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татом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835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Характеристика результата (</w:t>
            </w:r>
            <w:proofErr w:type="gram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положител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ь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ный</w:t>
            </w:r>
            <w:proofErr w:type="gram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/отрицательный)</w:t>
            </w:r>
          </w:p>
        </w:tc>
        <w:tc>
          <w:tcPr>
            <w:tcW w:w="2268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Форма докуме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та/документов, 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ляющихся результ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том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829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Образец 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та/документов, являющихся 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зультатом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219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получения результата</w:t>
            </w:r>
          </w:p>
        </w:tc>
        <w:tc>
          <w:tcPr>
            <w:tcW w:w="1964" w:type="dxa"/>
            <w:gridSpan w:val="2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Срок хранения невостребованных заявителем 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зультатов</w:t>
            </w:r>
          </w:p>
        </w:tc>
      </w:tr>
      <w:tr w:rsidR="00015627" w:rsidTr="0073283B">
        <w:trPr>
          <w:jc w:val="center"/>
        </w:trPr>
        <w:tc>
          <w:tcPr>
            <w:tcW w:w="513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2269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2127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2835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2268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829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219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064" w:type="dxa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 органе</w:t>
            </w:r>
          </w:p>
        </w:tc>
        <w:tc>
          <w:tcPr>
            <w:tcW w:w="900" w:type="dxa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 МФЦ</w:t>
            </w:r>
          </w:p>
        </w:tc>
      </w:tr>
      <w:tr w:rsidR="00D1314D" w:rsidRPr="0073283B" w:rsidTr="0073283B">
        <w:trPr>
          <w:jc w:val="center"/>
        </w:trPr>
        <w:tc>
          <w:tcPr>
            <w:tcW w:w="513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9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127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2835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2268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1829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219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1064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  <w:tc>
          <w:tcPr>
            <w:tcW w:w="900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9</w:t>
            </w:r>
          </w:p>
        </w:tc>
      </w:tr>
      <w:tr w:rsidR="00EF1CF6" w:rsidTr="0073283B">
        <w:trPr>
          <w:jc w:val="center"/>
        </w:trPr>
        <w:tc>
          <w:tcPr>
            <w:tcW w:w="15024" w:type="dxa"/>
            <w:gridSpan w:val="9"/>
          </w:tcPr>
          <w:p w:rsidR="00EF1CF6" w:rsidRDefault="00885A28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="00816003" w:rsidRPr="0073283B">
              <w:rPr>
                <w:rFonts w:eastAsia="Batang"/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D1314D" w:rsidRPr="0073283B" w:rsidTr="0073283B">
        <w:trPr>
          <w:jc w:val="center"/>
        </w:trPr>
        <w:tc>
          <w:tcPr>
            <w:tcW w:w="513" w:type="dxa"/>
          </w:tcPr>
          <w:p w:rsidR="00D1314D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9" w:type="dxa"/>
          </w:tcPr>
          <w:p w:rsidR="00D1314D" w:rsidRPr="00A33BA5" w:rsidRDefault="00816003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Разрешение на ос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ществление деятел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ности по перевозке пассажиров и багажа легковым такси на территории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 (д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лее – разрешение)</w:t>
            </w:r>
          </w:p>
        </w:tc>
        <w:tc>
          <w:tcPr>
            <w:tcW w:w="2127" w:type="dxa"/>
          </w:tcPr>
          <w:p w:rsidR="0013797B" w:rsidRPr="0013797B" w:rsidRDefault="0013797B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Согласно пост</w:t>
            </w:r>
            <w:r>
              <w:rPr>
                <w:b w:val="0"/>
                <w:sz w:val="22"/>
                <w:szCs w:val="22"/>
              </w:rPr>
              <w:t>а</w:t>
            </w:r>
            <w:r>
              <w:rPr>
                <w:b w:val="0"/>
                <w:sz w:val="22"/>
                <w:szCs w:val="22"/>
              </w:rPr>
              <w:t>новлению Прав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>тельства Астраха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>ской области от 25.08.2011 № 325-П «О деятельности легкового такси на территории Астр</w:t>
            </w:r>
            <w:r>
              <w:rPr>
                <w:b w:val="0"/>
                <w:sz w:val="22"/>
                <w:szCs w:val="22"/>
              </w:rPr>
              <w:t>а</w:t>
            </w:r>
            <w:r>
              <w:rPr>
                <w:b w:val="0"/>
                <w:sz w:val="22"/>
                <w:szCs w:val="22"/>
              </w:rPr>
              <w:t>ханской области»</w:t>
            </w:r>
            <w:r w:rsidRPr="0013797B">
              <w:rPr>
                <w:b w:val="0"/>
                <w:sz w:val="22"/>
                <w:szCs w:val="22"/>
              </w:rPr>
              <w:t>:</w:t>
            </w:r>
          </w:p>
          <w:p w:rsidR="009A1164" w:rsidRPr="0073283B" w:rsidRDefault="006431FD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 </w:t>
            </w:r>
            <w:r w:rsidR="0013797B">
              <w:rPr>
                <w:b w:val="0"/>
                <w:sz w:val="22"/>
                <w:szCs w:val="22"/>
              </w:rPr>
              <w:t>р</w:t>
            </w:r>
            <w:r w:rsidR="00816003" w:rsidRPr="0073283B">
              <w:rPr>
                <w:b w:val="0"/>
                <w:sz w:val="22"/>
                <w:szCs w:val="22"/>
              </w:rPr>
              <w:t>азмер разреш</w:t>
            </w:r>
            <w:r w:rsidR="00816003" w:rsidRPr="0073283B">
              <w:rPr>
                <w:b w:val="0"/>
                <w:sz w:val="22"/>
                <w:szCs w:val="22"/>
              </w:rPr>
              <w:t>е</w:t>
            </w:r>
            <w:r w:rsidR="00816003" w:rsidRPr="0073283B">
              <w:rPr>
                <w:b w:val="0"/>
                <w:sz w:val="22"/>
                <w:szCs w:val="22"/>
              </w:rPr>
              <w:t>ния</w:t>
            </w:r>
            <w:r w:rsidR="00277131" w:rsidRPr="0073283B">
              <w:rPr>
                <w:b w:val="0"/>
                <w:sz w:val="22"/>
                <w:szCs w:val="22"/>
              </w:rPr>
              <w:t xml:space="preserve"> -</w:t>
            </w:r>
            <w:r w:rsidR="00816003" w:rsidRPr="0073283B">
              <w:rPr>
                <w:b w:val="0"/>
                <w:sz w:val="22"/>
                <w:szCs w:val="22"/>
              </w:rPr>
              <w:t xml:space="preserve"> формат А</w:t>
            </w:r>
            <w:r w:rsidR="000416D6" w:rsidRPr="0073283B">
              <w:rPr>
                <w:b w:val="0"/>
                <w:sz w:val="22"/>
                <w:szCs w:val="22"/>
              </w:rPr>
              <w:t>5</w:t>
            </w:r>
            <w:r w:rsidR="00816003" w:rsidRPr="0073283B">
              <w:rPr>
                <w:b w:val="0"/>
                <w:sz w:val="22"/>
                <w:szCs w:val="22"/>
              </w:rPr>
              <w:t>.</w:t>
            </w:r>
            <w:r w:rsidR="000416D6" w:rsidRPr="0073283B">
              <w:rPr>
                <w:b w:val="0"/>
                <w:sz w:val="22"/>
                <w:szCs w:val="22"/>
              </w:rPr>
              <w:t xml:space="preserve"> </w:t>
            </w:r>
            <w:r w:rsidR="00B30259" w:rsidRPr="0073283B">
              <w:rPr>
                <w:b w:val="0"/>
                <w:sz w:val="22"/>
                <w:szCs w:val="22"/>
              </w:rPr>
              <w:t>В разрешении указ</w:t>
            </w:r>
            <w:r w:rsidR="00B30259" w:rsidRPr="0073283B">
              <w:rPr>
                <w:b w:val="0"/>
                <w:sz w:val="22"/>
                <w:szCs w:val="22"/>
              </w:rPr>
              <w:t>ы</w:t>
            </w:r>
            <w:r w:rsidR="00B30259" w:rsidRPr="0073283B">
              <w:rPr>
                <w:b w:val="0"/>
                <w:sz w:val="22"/>
                <w:szCs w:val="22"/>
              </w:rPr>
              <w:t>ваются:</w:t>
            </w:r>
          </w:p>
          <w:p w:rsidR="00D1314D" w:rsidRPr="0073283B" w:rsidRDefault="009A1164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</w:t>
            </w:r>
            <w:r w:rsidR="00B30259" w:rsidRPr="0073283B">
              <w:rPr>
                <w:b w:val="0"/>
                <w:sz w:val="22"/>
                <w:szCs w:val="22"/>
              </w:rPr>
              <w:t xml:space="preserve"> </w:t>
            </w:r>
            <w:r w:rsidRPr="0073283B">
              <w:rPr>
                <w:b w:val="0"/>
                <w:sz w:val="22"/>
                <w:szCs w:val="22"/>
              </w:rPr>
              <w:t>наименование уполномоченного органа, выдавшего разрешение (</w:t>
            </w:r>
            <w:r w:rsidR="00C85765">
              <w:rPr>
                <w:b w:val="0"/>
                <w:sz w:val="22"/>
                <w:szCs w:val="22"/>
              </w:rPr>
              <w:t>мин</w:t>
            </w:r>
            <w:r w:rsidR="00C85765">
              <w:rPr>
                <w:b w:val="0"/>
                <w:sz w:val="22"/>
                <w:szCs w:val="22"/>
              </w:rPr>
              <w:t>и</w:t>
            </w:r>
            <w:r w:rsidR="00C85765">
              <w:rPr>
                <w:b w:val="0"/>
                <w:sz w:val="22"/>
                <w:szCs w:val="22"/>
              </w:rPr>
              <w:t>стерство</w:t>
            </w:r>
            <w:r w:rsidRPr="0073283B">
              <w:rPr>
                <w:b w:val="0"/>
                <w:sz w:val="22"/>
                <w:szCs w:val="22"/>
              </w:rPr>
              <w:t>);</w:t>
            </w:r>
          </w:p>
          <w:p w:rsidR="008C31B7" w:rsidRPr="0073283B" w:rsidRDefault="008C31B7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полное и (в случае если имеется) 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кращенное наим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нование, в том чи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ле фирменное наименование, о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ганизацио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 xml:space="preserve">но-правовая форма юридического лица, </w:t>
            </w:r>
            <w:r w:rsidRPr="0073283B">
              <w:rPr>
                <w:b w:val="0"/>
                <w:sz w:val="22"/>
                <w:szCs w:val="22"/>
              </w:rPr>
              <w:lastRenderedPageBreak/>
              <w:t>место его нахо</w:t>
            </w:r>
            <w:r w:rsidRPr="0073283B">
              <w:rPr>
                <w:b w:val="0"/>
                <w:sz w:val="22"/>
                <w:szCs w:val="22"/>
              </w:rPr>
              <w:t>ж</w:t>
            </w:r>
            <w:r w:rsidRPr="0073283B">
              <w:rPr>
                <w:b w:val="0"/>
                <w:sz w:val="22"/>
                <w:szCs w:val="22"/>
              </w:rPr>
              <w:t>дения;</w:t>
            </w:r>
          </w:p>
          <w:p w:rsidR="008C31B7" w:rsidRPr="0073283B" w:rsidRDefault="008C31B7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фамилия, имя и (в случае если имее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ся) отчество ИП, место его жител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ства, данные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его ли</w:t>
            </w:r>
            <w:r w:rsidRPr="0073283B"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ность (паспорт);</w:t>
            </w:r>
          </w:p>
          <w:p w:rsidR="008C31B7" w:rsidRPr="0073283B" w:rsidRDefault="008C31B7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- </w:t>
            </w:r>
            <w:r w:rsidR="002D0285" w:rsidRPr="0073283B">
              <w:rPr>
                <w:b w:val="0"/>
                <w:sz w:val="22"/>
                <w:szCs w:val="22"/>
              </w:rPr>
              <w:t>марка, модель и государственный регистрационный знак транспортного средства, испол</w:t>
            </w:r>
            <w:r w:rsidR="002D0285" w:rsidRPr="0073283B">
              <w:rPr>
                <w:b w:val="0"/>
                <w:sz w:val="22"/>
                <w:szCs w:val="22"/>
              </w:rPr>
              <w:t>ь</w:t>
            </w:r>
            <w:r w:rsidR="002D0285" w:rsidRPr="0073283B">
              <w:rPr>
                <w:b w:val="0"/>
                <w:sz w:val="22"/>
                <w:szCs w:val="22"/>
              </w:rPr>
              <w:t>зуемого в качестве легкового такси;</w:t>
            </w:r>
          </w:p>
          <w:p w:rsidR="002D0285" w:rsidRPr="0073283B" w:rsidRDefault="002D0285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срок действия разрешения;</w:t>
            </w:r>
          </w:p>
          <w:p w:rsidR="002D0285" w:rsidRPr="0073283B" w:rsidRDefault="002D0285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номер разрешения;</w:t>
            </w:r>
          </w:p>
          <w:p w:rsidR="002D0285" w:rsidRDefault="002D0285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дата выдачи ра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решения.</w:t>
            </w:r>
          </w:p>
          <w:p w:rsidR="000B5575" w:rsidRPr="000B5575" w:rsidRDefault="000B5575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0B5575">
              <w:rPr>
                <w:b w:val="0"/>
                <w:sz w:val="22"/>
                <w:szCs w:val="22"/>
              </w:rPr>
              <w:t>Разрешение  печ</w:t>
            </w:r>
            <w:r w:rsidRPr="000B5575">
              <w:rPr>
                <w:b w:val="0"/>
                <w:sz w:val="22"/>
                <w:szCs w:val="22"/>
              </w:rPr>
              <w:t>а</w:t>
            </w:r>
            <w:r w:rsidRPr="000B5575">
              <w:rPr>
                <w:b w:val="0"/>
                <w:sz w:val="22"/>
                <w:szCs w:val="22"/>
              </w:rPr>
              <w:t>тается на бланке, который изготовлен типографическим способом со сп</w:t>
            </w:r>
            <w:r w:rsidRPr="000B5575">
              <w:rPr>
                <w:b w:val="0"/>
                <w:sz w:val="22"/>
                <w:szCs w:val="22"/>
              </w:rPr>
              <w:t>е</w:t>
            </w:r>
            <w:r w:rsidRPr="000B5575">
              <w:rPr>
                <w:b w:val="0"/>
                <w:sz w:val="22"/>
                <w:szCs w:val="22"/>
              </w:rPr>
              <w:t>циальной защитой от подделки и о</w:t>
            </w:r>
            <w:r w:rsidRPr="000B5575">
              <w:rPr>
                <w:b w:val="0"/>
                <w:sz w:val="22"/>
                <w:szCs w:val="22"/>
              </w:rPr>
              <w:t>т</w:t>
            </w:r>
            <w:r w:rsidRPr="000B5575">
              <w:rPr>
                <w:b w:val="0"/>
                <w:sz w:val="22"/>
                <w:szCs w:val="22"/>
              </w:rPr>
              <w:t>носящийся к защ</w:t>
            </w:r>
            <w:r w:rsidRPr="000B5575">
              <w:rPr>
                <w:b w:val="0"/>
                <w:sz w:val="22"/>
                <w:szCs w:val="22"/>
              </w:rPr>
              <w:t>и</w:t>
            </w:r>
            <w:r w:rsidRPr="000B5575">
              <w:rPr>
                <w:b w:val="0"/>
                <w:sz w:val="22"/>
                <w:szCs w:val="22"/>
              </w:rPr>
              <w:t>щенной полигр</w:t>
            </w:r>
            <w:r w:rsidRPr="000B5575">
              <w:rPr>
                <w:b w:val="0"/>
                <w:sz w:val="22"/>
                <w:szCs w:val="22"/>
              </w:rPr>
              <w:t>а</w:t>
            </w:r>
            <w:r w:rsidRPr="000B5575">
              <w:rPr>
                <w:b w:val="0"/>
                <w:sz w:val="22"/>
                <w:szCs w:val="22"/>
              </w:rPr>
              <w:t>фической проду</w:t>
            </w:r>
            <w:r w:rsidRPr="000B5575">
              <w:rPr>
                <w:b w:val="0"/>
                <w:sz w:val="22"/>
                <w:szCs w:val="22"/>
              </w:rPr>
              <w:t>к</w:t>
            </w:r>
            <w:r w:rsidRPr="000B5575">
              <w:rPr>
                <w:b w:val="0"/>
                <w:sz w:val="22"/>
                <w:szCs w:val="22"/>
              </w:rPr>
              <w:t>ции уровня «В».</w:t>
            </w:r>
          </w:p>
          <w:p w:rsidR="00B93B1A" w:rsidRPr="0073283B" w:rsidRDefault="00E70686" w:rsidP="000B557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 подписывается заместителем председателя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вительства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 xml:space="preserve">ханской области – </w:t>
            </w:r>
            <w:r w:rsidRPr="0073283B">
              <w:rPr>
                <w:b w:val="0"/>
                <w:sz w:val="22"/>
                <w:szCs w:val="22"/>
              </w:rPr>
              <w:lastRenderedPageBreak/>
              <w:t>министром пр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мышленности, транспорта и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родных ресурсов Астраханской 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ласти</w:t>
            </w:r>
            <w:r w:rsidR="00B93B1A" w:rsidRPr="0073283B">
              <w:rPr>
                <w:b w:val="0"/>
                <w:sz w:val="22"/>
                <w:szCs w:val="22"/>
              </w:rPr>
              <w:t>.</w:t>
            </w:r>
          </w:p>
          <w:p w:rsidR="00E70686" w:rsidRPr="00A33BA5" w:rsidRDefault="00B93B1A" w:rsidP="00581664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 xml:space="preserve">3. ставится </w:t>
            </w:r>
            <w:r w:rsidR="007D6D3E" w:rsidRPr="0073283B">
              <w:rPr>
                <w:b w:val="0"/>
                <w:sz w:val="22"/>
                <w:szCs w:val="22"/>
              </w:rPr>
              <w:t xml:space="preserve">печать </w:t>
            </w:r>
            <w:r w:rsidR="00581664">
              <w:rPr>
                <w:b w:val="0"/>
                <w:sz w:val="22"/>
                <w:szCs w:val="22"/>
              </w:rPr>
              <w:t>министерства</w:t>
            </w:r>
            <w:r w:rsidR="007D6D3E" w:rsidRPr="0073283B">
              <w:rPr>
                <w:b w:val="0"/>
                <w:sz w:val="22"/>
                <w:szCs w:val="22"/>
              </w:rPr>
              <w:t>.</w:t>
            </w:r>
            <w:r w:rsidR="00E70686"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2835" w:type="dxa"/>
          </w:tcPr>
          <w:p w:rsidR="00D1314D" w:rsidRPr="00A33BA5" w:rsidRDefault="006E27D0" w:rsidP="00B1350A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b w:val="0"/>
                <w:sz w:val="22"/>
                <w:szCs w:val="22"/>
              </w:rPr>
              <w:lastRenderedPageBreak/>
              <w:t>положительный</w:t>
            </w:r>
          </w:p>
        </w:tc>
        <w:tc>
          <w:tcPr>
            <w:tcW w:w="2268" w:type="dxa"/>
          </w:tcPr>
          <w:p w:rsidR="00D1314D" w:rsidRPr="00A41A3A" w:rsidRDefault="00A41A3A" w:rsidP="0013797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 xml:space="preserve">Приложение </w:t>
            </w:r>
            <w:r w:rsidR="0013797B">
              <w:rPr>
                <w:b w:val="0"/>
                <w:sz w:val="22"/>
                <w:szCs w:val="22"/>
              </w:rPr>
              <w:t>6</w:t>
            </w:r>
            <w:r w:rsidRPr="0073283B">
              <w:rPr>
                <w:b w:val="0"/>
                <w:sz w:val="22"/>
                <w:szCs w:val="22"/>
              </w:rPr>
              <w:t xml:space="preserve"> к те</w:t>
            </w:r>
            <w:r w:rsidRPr="0073283B">
              <w:rPr>
                <w:b w:val="0"/>
                <w:sz w:val="22"/>
                <w:szCs w:val="22"/>
              </w:rPr>
              <w:t>х</w:t>
            </w:r>
            <w:r w:rsidRPr="0073283B">
              <w:rPr>
                <w:b w:val="0"/>
                <w:sz w:val="22"/>
                <w:szCs w:val="22"/>
              </w:rPr>
              <w:t>нологической схеме</w:t>
            </w:r>
          </w:p>
        </w:tc>
        <w:tc>
          <w:tcPr>
            <w:tcW w:w="1829" w:type="dxa"/>
          </w:tcPr>
          <w:p w:rsidR="00D1314D" w:rsidRPr="00A33BA5" w:rsidRDefault="00E341B4" w:rsidP="00CD5667">
            <w:pPr>
              <w:pStyle w:val="42"/>
              <w:shd w:val="clear" w:color="auto" w:fill="auto"/>
              <w:spacing w:after="0" w:line="240" w:lineRule="auto"/>
            </w:pPr>
            <w:hyperlink w:anchor="P2019" w:history="1">
              <w:r w:rsidR="0009306E" w:rsidRPr="0073283B">
                <w:rPr>
                  <w:b w:val="0"/>
                  <w:sz w:val="22"/>
                  <w:szCs w:val="22"/>
                </w:rPr>
                <w:t>Приложение</w:t>
              </w:r>
              <w:r w:rsidR="00A41A3A" w:rsidRPr="0073283B">
                <w:rPr>
                  <w:b w:val="0"/>
                  <w:sz w:val="22"/>
                  <w:szCs w:val="22"/>
                </w:rPr>
                <w:t xml:space="preserve"> </w:t>
              </w:r>
              <w:r w:rsidR="0013797B">
                <w:rPr>
                  <w:b w:val="0"/>
                  <w:sz w:val="22"/>
                  <w:szCs w:val="22"/>
                </w:rPr>
                <w:t>7</w:t>
              </w:r>
              <w:r w:rsidR="00A41A3A" w:rsidRPr="0073283B">
                <w:rPr>
                  <w:b w:val="0"/>
                  <w:sz w:val="22"/>
                  <w:szCs w:val="22"/>
                </w:rPr>
                <w:t xml:space="preserve"> к технологической схеме</w:t>
              </w:r>
            </w:hyperlink>
          </w:p>
        </w:tc>
        <w:tc>
          <w:tcPr>
            <w:tcW w:w="1219" w:type="dxa"/>
          </w:tcPr>
          <w:p w:rsidR="008673DD" w:rsidRPr="0073283B" w:rsidRDefault="008673D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="005D160F" w:rsidRPr="0073283B">
              <w:rPr>
                <w:b w:val="0"/>
                <w:sz w:val="22"/>
                <w:szCs w:val="22"/>
              </w:rPr>
              <w:t>разрешение выд</w:t>
            </w:r>
            <w:r w:rsidR="005D160F" w:rsidRPr="0073283B">
              <w:rPr>
                <w:b w:val="0"/>
                <w:sz w:val="22"/>
                <w:szCs w:val="22"/>
              </w:rPr>
              <w:t>а</w:t>
            </w:r>
            <w:r w:rsidR="005D160F" w:rsidRPr="0073283B">
              <w:rPr>
                <w:b w:val="0"/>
                <w:sz w:val="22"/>
                <w:szCs w:val="22"/>
              </w:rPr>
              <w:t xml:space="preserve">ется </w:t>
            </w:r>
            <w:r w:rsidRPr="0073283B">
              <w:rPr>
                <w:b w:val="0"/>
                <w:sz w:val="22"/>
                <w:szCs w:val="22"/>
              </w:rPr>
              <w:t xml:space="preserve">в </w:t>
            </w:r>
            <w:r w:rsidR="00F335DE">
              <w:rPr>
                <w:b w:val="0"/>
                <w:sz w:val="22"/>
                <w:szCs w:val="22"/>
              </w:rPr>
              <w:t>мин</w:t>
            </w:r>
            <w:r w:rsidR="00F335DE">
              <w:rPr>
                <w:b w:val="0"/>
                <w:sz w:val="22"/>
                <w:szCs w:val="22"/>
              </w:rPr>
              <w:t>и</w:t>
            </w:r>
            <w:r w:rsidR="00F335DE">
              <w:rPr>
                <w:b w:val="0"/>
                <w:sz w:val="22"/>
                <w:szCs w:val="22"/>
              </w:rPr>
              <w:t>стерстве</w:t>
            </w:r>
            <w:r w:rsidR="00F335DE" w:rsidRPr="00F335DE">
              <w:rPr>
                <w:b w:val="0"/>
                <w:sz w:val="22"/>
                <w:szCs w:val="22"/>
              </w:rPr>
              <w:t>;</w:t>
            </w:r>
            <w:r w:rsidR="005D160F" w:rsidRPr="0073283B">
              <w:rPr>
                <w:b w:val="0"/>
                <w:sz w:val="22"/>
                <w:szCs w:val="22"/>
              </w:rPr>
              <w:t xml:space="preserve"> </w:t>
            </w:r>
          </w:p>
          <w:p w:rsidR="00D1314D" w:rsidRPr="00F335DE" w:rsidRDefault="008673D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</w:t>
            </w:r>
            <w:r w:rsidR="005D160F" w:rsidRPr="0073283B">
              <w:rPr>
                <w:b w:val="0"/>
                <w:sz w:val="22"/>
                <w:szCs w:val="22"/>
              </w:rPr>
              <w:t xml:space="preserve"> разр</w:t>
            </w:r>
            <w:r w:rsidR="005D160F" w:rsidRPr="0073283B">
              <w:rPr>
                <w:b w:val="0"/>
                <w:sz w:val="22"/>
                <w:szCs w:val="22"/>
              </w:rPr>
              <w:t>е</w:t>
            </w:r>
            <w:r w:rsidR="005D160F" w:rsidRPr="0073283B">
              <w:rPr>
                <w:b w:val="0"/>
                <w:sz w:val="22"/>
                <w:szCs w:val="22"/>
              </w:rPr>
              <w:t>шение направл</w:t>
            </w:r>
            <w:r w:rsidR="005D160F" w:rsidRPr="0073283B">
              <w:rPr>
                <w:b w:val="0"/>
                <w:sz w:val="22"/>
                <w:szCs w:val="22"/>
              </w:rPr>
              <w:t>я</w:t>
            </w:r>
            <w:r w:rsidR="005D160F" w:rsidRPr="0073283B">
              <w:rPr>
                <w:b w:val="0"/>
                <w:sz w:val="22"/>
                <w:szCs w:val="22"/>
              </w:rPr>
              <w:t>ется з</w:t>
            </w:r>
            <w:r w:rsidR="005D160F" w:rsidRPr="0073283B">
              <w:rPr>
                <w:b w:val="0"/>
                <w:sz w:val="22"/>
                <w:szCs w:val="22"/>
              </w:rPr>
              <w:t>а</w:t>
            </w:r>
            <w:r w:rsidR="005D160F" w:rsidRPr="0073283B">
              <w:rPr>
                <w:b w:val="0"/>
                <w:sz w:val="22"/>
                <w:szCs w:val="22"/>
              </w:rPr>
              <w:t>казным почтовым отпра</w:t>
            </w:r>
            <w:r w:rsidR="005D160F" w:rsidRPr="0073283B">
              <w:rPr>
                <w:b w:val="0"/>
                <w:sz w:val="22"/>
                <w:szCs w:val="22"/>
              </w:rPr>
              <w:t>в</w:t>
            </w:r>
            <w:r w:rsidR="005D160F" w:rsidRPr="0073283B">
              <w:rPr>
                <w:b w:val="0"/>
                <w:sz w:val="22"/>
                <w:szCs w:val="22"/>
              </w:rPr>
              <w:t>лением с уведо</w:t>
            </w:r>
            <w:r w:rsidR="005D160F" w:rsidRPr="0073283B">
              <w:rPr>
                <w:b w:val="0"/>
                <w:sz w:val="22"/>
                <w:szCs w:val="22"/>
              </w:rPr>
              <w:t>м</w:t>
            </w:r>
            <w:r w:rsidR="005D160F" w:rsidRPr="0073283B">
              <w:rPr>
                <w:b w:val="0"/>
                <w:sz w:val="22"/>
                <w:szCs w:val="22"/>
              </w:rPr>
              <w:t>лением</w:t>
            </w:r>
            <w:r w:rsidR="00F335DE" w:rsidRPr="00F335DE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064" w:type="dxa"/>
          </w:tcPr>
          <w:p w:rsidR="00D1314D" w:rsidRPr="00A33BA5" w:rsidRDefault="00AB3B61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D1314D" w:rsidRPr="00A33BA5" w:rsidRDefault="00AB3B61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Не предусмо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  <w:tr w:rsidR="00564CB6" w:rsidRPr="00497699" w:rsidTr="0073283B">
        <w:trPr>
          <w:jc w:val="center"/>
        </w:trPr>
        <w:tc>
          <w:tcPr>
            <w:tcW w:w="513" w:type="dxa"/>
          </w:tcPr>
          <w:p w:rsidR="00564CB6" w:rsidRPr="0073283B" w:rsidRDefault="00564CB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269" w:type="dxa"/>
          </w:tcPr>
          <w:p w:rsidR="00564CB6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Уведомление об 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казе в предоставл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нии государственной услуги</w:t>
            </w:r>
          </w:p>
        </w:tc>
        <w:tc>
          <w:tcPr>
            <w:tcW w:w="2127" w:type="dxa"/>
          </w:tcPr>
          <w:p w:rsidR="00497699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1.подписывается заместителем председателя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вительства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 – министром пр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мышленности, транспорта и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родных ресурсов Астраханской 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ласти;</w:t>
            </w:r>
          </w:p>
          <w:p w:rsidR="00564CB6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2.указывается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чина отказа в предоставлении государственной услуги.</w:t>
            </w:r>
          </w:p>
        </w:tc>
        <w:tc>
          <w:tcPr>
            <w:tcW w:w="2835" w:type="dxa"/>
          </w:tcPr>
          <w:p w:rsidR="00564CB6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отрицательный</w:t>
            </w:r>
          </w:p>
        </w:tc>
        <w:tc>
          <w:tcPr>
            <w:tcW w:w="2268" w:type="dxa"/>
          </w:tcPr>
          <w:p w:rsidR="00564CB6" w:rsidRPr="003F6C10" w:rsidRDefault="003F6C10" w:rsidP="003F6C10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  <w:lang w:val="en-US"/>
              </w:rPr>
            </w:pPr>
            <w:r>
              <w:rPr>
                <w:b w:val="0"/>
                <w:sz w:val="22"/>
                <w:szCs w:val="22"/>
                <w:lang w:val="en-US"/>
              </w:rPr>
              <w:t>-</w:t>
            </w:r>
          </w:p>
        </w:tc>
        <w:tc>
          <w:tcPr>
            <w:tcW w:w="1829" w:type="dxa"/>
          </w:tcPr>
          <w:p w:rsidR="00564CB6" w:rsidRPr="003F6C10" w:rsidRDefault="003F6C10" w:rsidP="003F6C10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  <w:lang w:val="en-US"/>
              </w:rPr>
            </w:pPr>
            <w:r>
              <w:rPr>
                <w:b w:val="0"/>
                <w:sz w:val="22"/>
                <w:szCs w:val="22"/>
                <w:lang w:val="en-US"/>
              </w:rPr>
              <w:t>-</w:t>
            </w:r>
          </w:p>
        </w:tc>
        <w:tc>
          <w:tcPr>
            <w:tcW w:w="1219" w:type="dxa"/>
          </w:tcPr>
          <w:p w:rsidR="00564CB6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1.выдается в </w:t>
            </w:r>
            <w:r w:rsidR="00407811">
              <w:rPr>
                <w:b w:val="0"/>
                <w:sz w:val="22"/>
                <w:szCs w:val="22"/>
              </w:rPr>
              <w:t>мин</w:t>
            </w:r>
            <w:r w:rsidR="00407811">
              <w:rPr>
                <w:b w:val="0"/>
                <w:sz w:val="22"/>
                <w:szCs w:val="22"/>
              </w:rPr>
              <w:t>и</w:t>
            </w:r>
            <w:r w:rsidR="00407811">
              <w:rPr>
                <w:b w:val="0"/>
                <w:sz w:val="22"/>
                <w:szCs w:val="22"/>
              </w:rPr>
              <w:t>стерстве</w:t>
            </w:r>
            <w:r w:rsidRPr="0073283B">
              <w:rPr>
                <w:b w:val="0"/>
                <w:sz w:val="22"/>
                <w:szCs w:val="22"/>
              </w:rPr>
              <w:t>;</w:t>
            </w:r>
          </w:p>
          <w:p w:rsidR="00497699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  <w:r w:rsidR="00407811">
              <w:rPr>
                <w:b w:val="0"/>
                <w:sz w:val="22"/>
                <w:szCs w:val="22"/>
              </w:rPr>
              <w:t>.</w:t>
            </w:r>
            <w:r w:rsidRPr="0073283B">
              <w:rPr>
                <w:b w:val="0"/>
                <w:sz w:val="22"/>
                <w:szCs w:val="22"/>
              </w:rPr>
              <w:t>направляется 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казным почтовым отпра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 о вручении</w:t>
            </w:r>
            <w:r w:rsidR="00ED4BCF" w:rsidRPr="0073283B">
              <w:rPr>
                <w:b w:val="0"/>
                <w:sz w:val="22"/>
                <w:szCs w:val="22"/>
              </w:rPr>
              <w:t>;</w:t>
            </w:r>
          </w:p>
          <w:p w:rsidR="00ED4BCF" w:rsidRPr="0073283B" w:rsidRDefault="00ED4BC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  <w:r w:rsidR="00943C8E">
              <w:rPr>
                <w:b w:val="0"/>
                <w:sz w:val="22"/>
                <w:szCs w:val="22"/>
              </w:rPr>
              <w:t>.</w:t>
            </w:r>
            <w:r w:rsidRPr="0073283B">
              <w:rPr>
                <w:b w:val="0"/>
                <w:sz w:val="22"/>
                <w:szCs w:val="22"/>
              </w:rPr>
              <w:t xml:space="preserve"> напра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ления, подп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санного эле</w:t>
            </w:r>
            <w:r w:rsidRPr="0073283B">
              <w:rPr>
                <w:b w:val="0"/>
                <w:sz w:val="22"/>
                <w:szCs w:val="22"/>
              </w:rPr>
              <w:t>к</w:t>
            </w:r>
            <w:r w:rsidRPr="0073283B">
              <w:rPr>
                <w:b w:val="0"/>
                <w:sz w:val="22"/>
                <w:szCs w:val="22"/>
              </w:rPr>
              <w:t>тронной подписью, на адрес эле</w:t>
            </w:r>
            <w:r w:rsidRPr="0073283B">
              <w:rPr>
                <w:b w:val="0"/>
                <w:sz w:val="22"/>
                <w:szCs w:val="22"/>
              </w:rPr>
              <w:t>к</w:t>
            </w:r>
            <w:r w:rsidRPr="0073283B">
              <w:rPr>
                <w:b w:val="0"/>
                <w:sz w:val="22"/>
                <w:szCs w:val="22"/>
              </w:rPr>
              <w:t>тронной  почты.</w:t>
            </w:r>
          </w:p>
        </w:tc>
        <w:tc>
          <w:tcPr>
            <w:tcW w:w="1064" w:type="dxa"/>
          </w:tcPr>
          <w:p w:rsidR="00564CB6" w:rsidRPr="0073283B" w:rsidRDefault="00343207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564CB6" w:rsidRPr="0073283B" w:rsidRDefault="00343207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предусмо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  <w:tr w:rsidR="00EF1CF6" w:rsidRPr="0073283B" w:rsidTr="0073283B">
        <w:trPr>
          <w:jc w:val="center"/>
        </w:trPr>
        <w:tc>
          <w:tcPr>
            <w:tcW w:w="15024" w:type="dxa"/>
            <w:gridSpan w:val="9"/>
          </w:tcPr>
          <w:p w:rsidR="00EF1CF6" w:rsidRDefault="00885A28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>
              <w:rPr>
                <w:b w:val="0"/>
                <w:sz w:val="22"/>
                <w:szCs w:val="22"/>
              </w:rPr>
              <w:t>2.</w:t>
            </w:r>
            <w:r w:rsidR="00537A62" w:rsidRPr="0073283B">
              <w:rPr>
                <w:b w:val="0"/>
                <w:sz w:val="22"/>
                <w:szCs w:val="22"/>
              </w:rPr>
              <w:t>Переоформление разрешения на осуществление деятельности по перевозке пассажиров и багажа легковым такси на территории Астраханской области</w:t>
            </w:r>
            <w:r w:rsidR="00537A62" w:rsidRPr="0073283B">
              <w:rPr>
                <w:sz w:val="22"/>
                <w:szCs w:val="22"/>
              </w:rPr>
              <w:t xml:space="preserve"> </w:t>
            </w:r>
          </w:p>
        </w:tc>
      </w:tr>
      <w:tr w:rsidR="00EF1CF6" w:rsidTr="0073283B">
        <w:trPr>
          <w:jc w:val="center"/>
        </w:trPr>
        <w:tc>
          <w:tcPr>
            <w:tcW w:w="513" w:type="dxa"/>
          </w:tcPr>
          <w:p w:rsidR="00EF1CF6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9" w:type="dxa"/>
          </w:tcPr>
          <w:p w:rsidR="00EF1CF6" w:rsidRPr="00FC2094" w:rsidRDefault="00537A62" w:rsidP="0073283B">
            <w:pPr>
              <w:pStyle w:val="42"/>
              <w:shd w:val="clear" w:color="auto" w:fill="auto"/>
              <w:spacing w:after="0" w:line="240" w:lineRule="auto"/>
              <w:ind w:right="-20"/>
              <w:jc w:val="center"/>
            </w:pPr>
            <w:r w:rsidRPr="00FC2094">
              <w:rPr>
                <w:b w:val="0"/>
                <w:sz w:val="22"/>
                <w:szCs w:val="22"/>
              </w:rPr>
              <w:t>Разрешение на ос</w:t>
            </w:r>
            <w:r w:rsidRPr="00FC2094">
              <w:rPr>
                <w:b w:val="0"/>
                <w:sz w:val="22"/>
                <w:szCs w:val="22"/>
              </w:rPr>
              <w:t>у</w:t>
            </w:r>
            <w:r w:rsidRPr="00FC2094">
              <w:rPr>
                <w:b w:val="0"/>
                <w:sz w:val="22"/>
                <w:szCs w:val="22"/>
              </w:rPr>
              <w:t>ществление деятел</w:t>
            </w:r>
            <w:r w:rsidRPr="00FC2094">
              <w:rPr>
                <w:b w:val="0"/>
                <w:sz w:val="22"/>
                <w:szCs w:val="22"/>
              </w:rPr>
              <w:t>ь</w:t>
            </w:r>
            <w:r w:rsidRPr="00FC2094">
              <w:rPr>
                <w:b w:val="0"/>
                <w:sz w:val="22"/>
                <w:szCs w:val="22"/>
              </w:rPr>
              <w:lastRenderedPageBreak/>
              <w:t>ности по перевозке пассажиров и багажа легковым такси на территории Астр</w:t>
            </w:r>
            <w:r w:rsidRPr="00FC2094">
              <w:rPr>
                <w:b w:val="0"/>
                <w:sz w:val="22"/>
                <w:szCs w:val="22"/>
              </w:rPr>
              <w:t>а</w:t>
            </w:r>
            <w:r w:rsidRPr="00FC2094">
              <w:rPr>
                <w:b w:val="0"/>
                <w:sz w:val="22"/>
                <w:szCs w:val="22"/>
              </w:rPr>
              <w:t xml:space="preserve">ханской области </w:t>
            </w:r>
          </w:p>
        </w:tc>
        <w:tc>
          <w:tcPr>
            <w:tcW w:w="2127" w:type="dxa"/>
          </w:tcPr>
          <w:p w:rsidR="00C36FFD" w:rsidRPr="00C36FFD" w:rsidRDefault="00C36FFD" w:rsidP="00C36FFD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C36FFD">
              <w:rPr>
                <w:b w:val="0"/>
                <w:sz w:val="22"/>
                <w:szCs w:val="22"/>
              </w:rPr>
              <w:lastRenderedPageBreak/>
              <w:t>Согласно пост</w:t>
            </w:r>
            <w:r w:rsidRPr="00C36FFD">
              <w:rPr>
                <w:b w:val="0"/>
                <w:sz w:val="22"/>
                <w:szCs w:val="22"/>
              </w:rPr>
              <w:t>а</w:t>
            </w:r>
            <w:r w:rsidRPr="00C36FFD">
              <w:rPr>
                <w:b w:val="0"/>
                <w:sz w:val="22"/>
                <w:szCs w:val="22"/>
              </w:rPr>
              <w:t>новлению Прав</w:t>
            </w:r>
            <w:r w:rsidRPr="00C36FFD">
              <w:rPr>
                <w:b w:val="0"/>
                <w:sz w:val="22"/>
                <w:szCs w:val="22"/>
              </w:rPr>
              <w:t>и</w:t>
            </w:r>
            <w:r w:rsidRPr="00C36FFD">
              <w:rPr>
                <w:b w:val="0"/>
                <w:sz w:val="22"/>
                <w:szCs w:val="22"/>
              </w:rPr>
              <w:lastRenderedPageBreak/>
              <w:t>тельства Астраха</w:t>
            </w:r>
            <w:r w:rsidRPr="00C36FFD">
              <w:rPr>
                <w:b w:val="0"/>
                <w:sz w:val="22"/>
                <w:szCs w:val="22"/>
              </w:rPr>
              <w:t>н</w:t>
            </w:r>
            <w:r w:rsidRPr="00C36FFD">
              <w:rPr>
                <w:b w:val="0"/>
                <w:sz w:val="22"/>
                <w:szCs w:val="22"/>
              </w:rPr>
              <w:t>ской области от 25.08.2011 № 325-П «О деятельности легкового такси на территории Астр</w:t>
            </w:r>
            <w:r w:rsidRPr="00C36FFD">
              <w:rPr>
                <w:b w:val="0"/>
                <w:sz w:val="22"/>
                <w:szCs w:val="22"/>
              </w:rPr>
              <w:t>а</w:t>
            </w:r>
            <w:r w:rsidRPr="00C36FFD">
              <w:rPr>
                <w:b w:val="0"/>
                <w:sz w:val="22"/>
                <w:szCs w:val="22"/>
              </w:rPr>
              <w:t>ханской области»:</w:t>
            </w:r>
          </w:p>
          <w:p w:rsidR="00F83C84" w:rsidRPr="0073283B" w:rsidRDefault="00F83C84" w:rsidP="00C36FFD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 </w:t>
            </w:r>
            <w:r w:rsidR="00C36FFD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азмер разреш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 - формат А5. В разрешении указ</w:t>
            </w:r>
            <w:r w:rsidRPr="0073283B">
              <w:rPr>
                <w:b w:val="0"/>
                <w:sz w:val="22"/>
                <w:szCs w:val="22"/>
              </w:rPr>
              <w:t>ы</w:t>
            </w:r>
            <w:r w:rsidRPr="0073283B">
              <w:rPr>
                <w:b w:val="0"/>
                <w:sz w:val="22"/>
                <w:szCs w:val="22"/>
              </w:rPr>
              <w:t>ваются:</w:t>
            </w:r>
          </w:p>
          <w:p w:rsidR="00F83C84" w:rsidRPr="0073283B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наименование уполномоченного органа, выдавшего разрешение (</w:t>
            </w:r>
            <w:r w:rsidR="00011BFF">
              <w:rPr>
                <w:b w:val="0"/>
                <w:sz w:val="22"/>
                <w:szCs w:val="22"/>
              </w:rPr>
              <w:t>мин</w:t>
            </w:r>
            <w:r w:rsidR="00011BFF">
              <w:rPr>
                <w:b w:val="0"/>
                <w:sz w:val="22"/>
                <w:szCs w:val="22"/>
              </w:rPr>
              <w:t>и</w:t>
            </w:r>
            <w:r w:rsidR="00011BFF">
              <w:rPr>
                <w:b w:val="0"/>
                <w:sz w:val="22"/>
                <w:szCs w:val="22"/>
              </w:rPr>
              <w:t>стерство</w:t>
            </w:r>
            <w:r w:rsidRPr="0073283B">
              <w:rPr>
                <w:b w:val="0"/>
                <w:sz w:val="22"/>
                <w:szCs w:val="22"/>
              </w:rPr>
              <w:t>);</w:t>
            </w:r>
          </w:p>
          <w:p w:rsidR="00F83C84" w:rsidRPr="0073283B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полное и (в случае если имеется) 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кращенное наим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нование, в том чи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ле фирменное наименование, о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ганизацио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но-правовая форма юридического лица, место его нахо</w:t>
            </w:r>
            <w:r w:rsidRPr="0073283B">
              <w:rPr>
                <w:b w:val="0"/>
                <w:sz w:val="22"/>
                <w:szCs w:val="22"/>
              </w:rPr>
              <w:t>ж</w:t>
            </w:r>
            <w:r w:rsidRPr="0073283B">
              <w:rPr>
                <w:b w:val="0"/>
                <w:sz w:val="22"/>
                <w:szCs w:val="22"/>
              </w:rPr>
              <w:t>дения;</w:t>
            </w:r>
          </w:p>
          <w:p w:rsidR="00F83C84" w:rsidRPr="0073283B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фамилия, имя и (в случае если имее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ся) отчество ИП, место его жител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ства, данные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его ли</w:t>
            </w:r>
            <w:r w:rsidRPr="0073283B"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ность (паспорт);</w:t>
            </w:r>
          </w:p>
          <w:p w:rsidR="00F83C84" w:rsidRPr="0073283B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- марка, модель и государственный регистрационный </w:t>
            </w:r>
            <w:r w:rsidRPr="0073283B">
              <w:rPr>
                <w:b w:val="0"/>
                <w:sz w:val="22"/>
                <w:szCs w:val="22"/>
              </w:rPr>
              <w:lastRenderedPageBreak/>
              <w:t>знак транспортного средства, испол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зуемого в качестве легкового такси;</w:t>
            </w:r>
          </w:p>
          <w:p w:rsidR="00F83C84" w:rsidRPr="0073283B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срок действия разрешения;</w:t>
            </w:r>
          </w:p>
          <w:p w:rsidR="00F83C84" w:rsidRPr="0073283B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номер разрешения;</w:t>
            </w:r>
          </w:p>
          <w:p w:rsidR="00F83C84" w:rsidRDefault="00F83C8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дата выдачи ра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решения.</w:t>
            </w:r>
          </w:p>
          <w:p w:rsidR="00C83711" w:rsidRPr="00C83711" w:rsidRDefault="00C83711" w:rsidP="008D5B05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Разрешение </w:t>
            </w:r>
            <w:r w:rsidR="000D3E00">
              <w:rPr>
                <w:b w:val="0"/>
                <w:sz w:val="22"/>
                <w:szCs w:val="22"/>
              </w:rPr>
              <w:t>печ</w:t>
            </w:r>
            <w:r w:rsidR="000D3E00">
              <w:rPr>
                <w:b w:val="0"/>
                <w:sz w:val="22"/>
                <w:szCs w:val="22"/>
              </w:rPr>
              <w:t>а</w:t>
            </w:r>
            <w:r w:rsidR="000D3E00">
              <w:rPr>
                <w:b w:val="0"/>
                <w:sz w:val="22"/>
                <w:szCs w:val="22"/>
              </w:rPr>
              <w:t>тается</w:t>
            </w:r>
            <w:r>
              <w:rPr>
                <w:b w:val="0"/>
                <w:sz w:val="22"/>
                <w:szCs w:val="22"/>
              </w:rPr>
              <w:t xml:space="preserve"> на бланке, </w:t>
            </w:r>
            <w:r w:rsidRPr="00C83711">
              <w:rPr>
                <w:b w:val="0"/>
                <w:sz w:val="22"/>
                <w:szCs w:val="22"/>
              </w:rPr>
              <w:t>который изготовлен типографическим способом со сп</w:t>
            </w:r>
            <w:r w:rsidRPr="00C83711">
              <w:rPr>
                <w:b w:val="0"/>
                <w:sz w:val="22"/>
                <w:szCs w:val="22"/>
              </w:rPr>
              <w:t>е</w:t>
            </w:r>
            <w:r w:rsidRPr="00C83711">
              <w:rPr>
                <w:b w:val="0"/>
                <w:sz w:val="22"/>
                <w:szCs w:val="22"/>
              </w:rPr>
              <w:t>циальной защитой от подделки и о</w:t>
            </w:r>
            <w:r w:rsidRPr="00C83711">
              <w:rPr>
                <w:b w:val="0"/>
                <w:sz w:val="22"/>
                <w:szCs w:val="22"/>
              </w:rPr>
              <w:t>т</w:t>
            </w:r>
            <w:r w:rsidRPr="00C83711">
              <w:rPr>
                <w:b w:val="0"/>
                <w:sz w:val="22"/>
                <w:szCs w:val="22"/>
              </w:rPr>
              <w:t>носящийся к защ</w:t>
            </w:r>
            <w:r w:rsidRPr="00C83711">
              <w:rPr>
                <w:b w:val="0"/>
                <w:sz w:val="22"/>
                <w:szCs w:val="22"/>
              </w:rPr>
              <w:t>и</w:t>
            </w:r>
            <w:r w:rsidRPr="00C83711">
              <w:rPr>
                <w:b w:val="0"/>
                <w:sz w:val="22"/>
                <w:szCs w:val="22"/>
              </w:rPr>
              <w:t>щенной полигр</w:t>
            </w:r>
            <w:r w:rsidRPr="00C83711">
              <w:rPr>
                <w:b w:val="0"/>
                <w:sz w:val="22"/>
                <w:szCs w:val="22"/>
              </w:rPr>
              <w:t>а</w:t>
            </w:r>
            <w:r w:rsidRPr="00C83711">
              <w:rPr>
                <w:b w:val="0"/>
                <w:sz w:val="22"/>
                <w:szCs w:val="22"/>
              </w:rPr>
              <w:t>фической проду</w:t>
            </w:r>
            <w:r w:rsidRPr="00C83711">
              <w:rPr>
                <w:b w:val="0"/>
                <w:sz w:val="22"/>
                <w:szCs w:val="22"/>
              </w:rPr>
              <w:t>к</w:t>
            </w:r>
            <w:r w:rsidRPr="00C83711">
              <w:rPr>
                <w:b w:val="0"/>
                <w:sz w:val="22"/>
                <w:szCs w:val="22"/>
              </w:rPr>
              <w:t>ции уровня «В».</w:t>
            </w:r>
          </w:p>
          <w:p w:rsidR="00F83C84" w:rsidRPr="0073283B" w:rsidRDefault="00F83C84" w:rsidP="008D5B05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 подписывается заместителем председателя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вительства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 – министром пр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мышленности, транспорта и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родных ресурсов Астраханской 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ласти.</w:t>
            </w:r>
          </w:p>
          <w:p w:rsidR="00EF1CF6" w:rsidRPr="0073283B" w:rsidRDefault="00F83C84" w:rsidP="008D5B05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3. ставится печать </w:t>
            </w:r>
            <w:r w:rsidR="008D5B05">
              <w:rPr>
                <w:b w:val="0"/>
                <w:sz w:val="22"/>
                <w:szCs w:val="22"/>
              </w:rPr>
              <w:t>министерства</w:t>
            </w:r>
            <w:r w:rsidRPr="0073283B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2835" w:type="dxa"/>
          </w:tcPr>
          <w:p w:rsidR="00EF1CF6" w:rsidRPr="00A33BA5" w:rsidRDefault="00537A62" w:rsidP="00B1350A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b w:val="0"/>
                <w:sz w:val="22"/>
                <w:szCs w:val="22"/>
              </w:rPr>
              <w:lastRenderedPageBreak/>
              <w:t>положительный</w:t>
            </w:r>
          </w:p>
        </w:tc>
        <w:tc>
          <w:tcPr>
            <w:tcW w:w="2268" w:type="dxa"/>
          </w:tcPr>
          <w:p w:rsidR="00EF1CF6" w:rsidRPr="00C36FFD" w:rsidRDefault="00C36FFD" w:rsidP="00C36FFD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C36FFD">
              <w:rPr>
                <w:b w:val="0"/>
                <w:sz w:val="22"/>
                <w:szCs w:val="22"/>
              </w:rPr>
              <w:t>Приложение 6 к те</w:t>
            </w:r>
            <w:r w:rsidRPr="00C36FFD">
              <w:rPr>
                <w:b w:val="0"/>
                <w:sz w:val="22"/>
                <w:szCs w:val="22"/>
              </w:rPr>
              <w:t>х</w:t>
            </w:r>
            <w:r w:rsidRPr="00C36FFD">
              <w:rPr>
                <w:b w:val="0"/>
                <w:sz w:val="22"/>
                <w:szCs w:val="22"/>
              </w:rPr>
              <w:t xml:space="preserve">нологической схеме </w:t>
            </w:r>
          </w:p>
        </w:tc>
        <w:tc>
          <w:tcPr>
            <w:tcW w:w="1829" w:type="dxa"/>
          </w:tcPr>
          <w:p w:rsidR="00C36FFD" w:rsidRPr="00C36FFD" w:rsidRDefault="00C36FFD" w:rsidP="00527BF4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C36FFD">
              <w:rPr>
                <w:b w:val="0"/>
                <w:sz w:val="22"/>
                <w:szCs w:val="22"/>
              </w:rPr>
              <w:t xml:space="preserve">Приложение </w:t>
            </w:r>
            <w:r>
              <w:rPr>
                <w:b w:val="0"/>
                <w:sz w:val="22"/>
                <w:szCs w:val="22"/>
              </w:rPr>
              <w:t>7</w:t>
            </w:r>
            <w:r w:rsidRPr="00C36FFD">
              <w:rPr>
                <w:b w:val="0"/>
                <w:sz w:val="22"/>
                <w:szCs w:val="22"/>
              </w:rPr>
              <w:t xml:space="preserve"> к технологической </w:t>
            </w:r>
            <w:r w:rsidRPr="00C36FFD">
              <w:rPr>
                <w:b w:val="0"/>
                <w:sz w:val="22"/>
                <w:szCs w:val="22"/>
              </w:rPr>
              <w:lastRenderedPageBreak/>
              <w:t>схеме</w:t>
            </w:r>
          </w:p>
          <w:p w:rsidR="00EF1CF6" w:rsidRPr="00A33BA5" w:rsidRDefault="00527BF4" w:rsidP="00527BF4">
            <w:pPr>
              <w:pStyle w:val="42"/>
              <w:shd w:val="clear" w:color="auto" w:fill="auto"/>
              <w:spacing w:after="0" w:line="240" w:lineRule="auto"/>
              <w:jc w:val="center"/>
            </w:pPr>
            <w:r>
              <w:t>-</w:t>
            </w:r>
          </w:p>
        </w:tc>
        <w:tc>
          <w:tcPr>
            <w:tcW w:w="1219" w:type="dxa"/>
          </w:tcPr>
          <w:p w:rsidR="003F2303" w:rsidRPr="0073283B" w:rsidRDefault="003F2303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1.разрешение выд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lastRenderedPageBreak/>
              <w:t xml:space="preserve">ется в </w:t>
            </w:r>
            <w:r w:rsidR="00527BF4">
              <w:rPr>
                <w:b w:val="0"/>
                <w:sz w:val="22"/>
                <w:szCs w:val="22"/>
              </w:rPr>
              <w:t>мин</w:t>
            </w:r>
            <w:r w:rsidR="00527BF4">
              <w:rPr>
                <w:b w:val="0"/>
                <w:sz w:val="22"/>
                <w:szCs w:val="22"/>
              </w:rPr>
              <w:t>и</w:t>
            </w:r>
            <w:r w:rsidR="00527BF4">
              <w:rPr>
                <w:b w:val="0"/>
                <w:sz w:val="22"/>
                <w:szCs w:val="22"/>
              </w:rPr>
              <w:t>стерстве</w:t>
            </w:r>
            <w:r w:rsidR="00527BF4" w:rsidRPr="00DE2721">
              <w:rPr>
                <w:b w:val="0"/>
                <w:sz w:val="22"/>
                <w:szCs w:val="22"/>
              </w:rPr>
              <w:t>;</w:t>
            </w:r>
            <w:r w:rsidRPr="0073283B">
              <w:rPr>
                <w:b w:val="0"/>
                <w:sz w:val="22"/>
                <w:szCs w:val="22"/>
              </w:rPr>
              <w:t xml:space="preserve"> </w:t>
            </w:r>
          </w:p>
          <w:p w:rsidR="00EF1CF6" w:rsidRPr="00A33BA5" w:rsidRDefault="003F2303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2. разр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шение направл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ется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казным почтовым</w:t>
            </w:r>
            <w:r w:rsidRPr="00A33BA5">
              <w:t xml:space="preserve"> </w:t>
            </w:r>
            <w:r w:rsidRPr="0073283B">
              <w:rPr>
                <w:b w:val="0"/>
                <w:sz w:val="22"/>
                <w:szCs w:val="22"/>
              </w:rPr>
              <w:t>отпра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</w:t>
            </w:r>
          </w:p>
        </w:tc>
        <w:tc>
          <w:tcPr>
            <w:tcW w:w="1064" w:type="dxa"/>
          </w:tcPr>
          <w:p w:rsidR="00EF1CF6" w:rsidRPr="00A33BA5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lastRenderedPageBreak/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lastRenderedPageBreak/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EF1CF6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lastRenderedPageBreak/>
              <w:t>Не предус</w:t>
            </w:r>
            <w:r w:rsidRPr="0073283B">
              <w:rPr>
                <w:b w:val="0"/>
                <w:sz w:val="22"/>
                <w:szCs w:val="22"/>
              </w:rPr>
              <w:lastRenderedPageBreak/>
              <w:t>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  <w:tr w:rsidR="003F2303" w:rsidRPr="0073283B" w:rsidTr="0073283B">
        <w:trPr>
          <w:jc w:val="center"/>
        </w:trPr>
        <w:tc>
          <w:tcPr>
            <w:tcW w:w="513" w:type="dxa"/>
          </w:tcPr>
          <w:p w:rsidR="003F2303" w:rsidRPr="0073283B" w:rsidRDefault="003F2303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269" w:type="dxa"/>
          </w:tcPr>
          <w:p w:rsidR="003F2303" w:rsidRPr="0073283B" w:rsidRDefault="003F2303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Уведомление об 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казе в предоставл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нии государственной услуги</w:t>
            </w:r>
          </w:p>
        </w:tc>
        <w:tc>
          <w:tcPr>
            <w:tcW w:w="2127" w:type="dxa"/>
          </w:tcPr>
          <w:p w:rsidR="003F2303" w:rsidRPr="0073283B" w:rsidRDefault="003F2303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1.подписывается заместителем председателя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вительства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lastRenderedPageBreak/>
              <w:t>ханской области – министром пр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мышленности, транспорта и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родных ресурсов Астраханской 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ласти;</w:t>
            </w:r>
          </w:p>
          <w:p w:rsidR="003F2303" w:rsidRPr="0073283B" w:rsidRDefault="003F2303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2.указывается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чина отказа в предоставлении государственной услуги.</w:t>
            </w:r>
          </w:p>
        </w:tc>
        <w:tc>
          <w:tcPr>
            <w:tcW w:w="2835" w:type="dxa"/>
          </w:tcPr>
          <w:p w:rsidR="003F2303" w:rsidRPr="0073283B" w:rsidRDefault="003F2303" w:rsidP="00B1350A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отрицательный</w:t>
            </w:r>
          </w:p>
        </w:tc>
        <w:tc>
          <w:tcPr>
            <w:tcW w:w="2268" w:type="dxa"/>
          </w:tcPr>
          <w:p w:rsidR="003F2303" w:rsidRPr="00A33BA5" w:rsidRDefault="00C1339F" w:rsidP="00C1339F">
            <w:pPr>
              <w:pStyle w:val="42"/>
              <w:shd w:val="clear" w:color="auto" w:fill="auto"/>
              <w:spacing w:after="0" w:line="240" w:lineRule="auto"/>
              <w:jc w:val="center"/>
            </w:pPr>
            <w:r>
              <w:t>-</w:t>
            </w:r>
          </w:p>
        </w:tc>
        <w:tc>
          <w:tcPr>
            <w:tcW w:w="1829" w:type="dxa"/>
          </w:tcPr>
          <w:p w:rsidR="003F2303" w:rsidRPr="00A33BA5" w:rsidRDefault="00C1339F" w:rsidP="00C1339F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C1339F">
              <w:t>-</w:t>
            </w:r>
          </w:p>
        </w:tc>
        <w:tc>
          <w:tcPr>
            <w:tcW w:w="1219" w:type="dxa"/>
          </w:tcPr>
          <w:p w:rsidR="003F2303" w:rsidRPr="0073283B" w:rsidRDefault="003F2303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1.выдается в </w:t>
            </w:r>
            <w:r w:rsidR="00A07451">
              <w:rPr>
                <w:b w:val="0"/>
                <w:sz w:val="22"/>
                <w:szCs w:val="22"/>
              </w:rPr>
              <w:t>мин</w:t>
            </w:r>
            <w:r w:rsidR="00A07451">
              <w:rPr>
                <w:b w:val="0"/>
                <w:sz w:val="22"/>
                <w:szCs w:val="22"/>
              </w:rPr>
              <w:t>и</w:t>
            </w:r>
            <w:r w:rsidR="00A07451">
              <w:rPr>
                <w:b w:val="0"/>
                <w:sz w:val="22"/>
                <w:szCs w:val="22"/>
              </w:rPr>
              <w:t>стерстве</w:t>
            </w:r>
            <w:r w:rsidRPr="0073283B">
              <w:rPr>
                <w:b w:val="0"/>
                <w:sz w:val="22"/>
                <w:szCs w:val="22"/>
              </w:rPr>
              <w:t>;</w:t>
            </w:r>
          </w:p>
          <w:p w:rsidR="00DD3F26" w:rsidRPr="0073283B" w:rsidRDefault="003F2303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  <w:r w:rsidR="00A07451">
              <w:rPr>
                <w:b w:val="0"/>
                <w:sz w:val="22"/>
                <w:szCs w:val="22"/>
              </w:rPr>
              <w:t>.</w:t>
            </w:r>
            <w:r w:rsidRPr="0073283B">
              <w:rPr>
                <w:b w:val="0"/>
                <w:sz w:val="22"/>
                <w:szCs w:val="22"/>
              </w:rPr>
              <w:t>направл</w:t>
            </w:r>
            <w:r w:rsidRPr="0073283B">
              <w:rPr>
                <w:b w:val="0"/>
                <w:sz w:val="22"/>
                <w:szCs w:val="22"/>
              </w:rPr>
              <w:lastRenderedPageBreak/>
              <w:t>яется 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казным почтовым отпра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лением с</w:t>
            </w:r>
            <w:r w:rsidR="00DD3F26" w:rsidRPr="0073283B">
              <w:rPr>
                <w:b w:val="0"/>
                <w:sz w:val="22"/>
                <w:szCs w:val="22"/>
              </w:rPr>
              <w:t xml:space="preserve"> уведо</w:t>
            </w:r>
            <w:r w:rsidR="00DD3F26" w:rsidRPr="0073283B">
              <w:rPr>
                <w:b w:val="0"/>
                <w:sz w:val="22"/>
                <w:szCs w:val="22"/>
              </w:rPr>
              <w:t>м</w:t>
            </w:r>
            <w:r w:rsidR="00DD3F26" w:rsidRPr="0073283B">
              <w:rPr>
                <w:b w:val="0"/>
                <w:sz w:val="22"/>
                <w:szCs w:val="22"/>
              </w:rPr>
              <w:t>лением о вручении;</w:t>
            </w:r>
          </w:p>
          <w:p w:rsidR="003F2303" w:rsidRPr="0073283B" w:rsidRDefault="00DD3F26" w:rsidP="00CD7F82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  <w:r w:rsidR="00CD7F82">
              <w:rPr>
                <w:b w:val="0"/>
                <w:sz w:val="22"/>
                <w:szCs w:val="22"/>
              </w:rPr>
              <w:t>.</w:t>
            </w:r>
            <w:r w:rsidRPr="0073283B">
              <w:rPr>
                <w:b w:val="0"/>
                <w:sz w:val="22"/>
                <w:szCs w:val="22"/>
              </w:rPr>
              <w:t>направление ув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домления, подп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санного эле</w:t>
            </w:r>
            <w:r w:rsidRPr="0073283B">
              <w:rPr>
                <w:b w:val="0"/>
                <w:sz w:val="22"/>
                <w:szCs w:val="22"/>
              </w:rPr>
              <w:t>к</w:t>
            </w:r>
            <w:r w:rsidRPr="0073283B">
              <w:rPr>
                <w:b w:val="0"/>
                <w:sz w:val="22"/>
                <w:szCs w:val="22"/>
              </w:rPr>
              <w:t>тронной подписью, на адрес эле</w:t>
            </w:r>
            <w:r w:rsidRPr="0073283B">
              <w:rPr>
                <w:b w:val="0"/>
                <w:sz w:val="22"/>
                <w:szCs w:val="22"/>
              </w:rPr>
              <w:t>к</w:t>
            </w:r>
            <w:r w:rsidRPr="0073283B">
              <w:rPr>
                <w:b w:val="0"/>
                <w:sz w:val="22"/>
                <w:szCs w:val="22"/>
              </w:rPr>
              <w:t>тронной  почты.</w:t>
            </w:r>
          </w:p>
        </w:tc>
        <w:tc>
          <w:tcPr>
            <w:tcW w:w="1064" w:type="dxa"/>
          </w:tcPr>
          <w:p w:rsidR="003F2303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3F2303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предусмо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  <w:tr w:rsidR="00537A62" w:rsidTr="0073283B">
        <w:trPr>
          <w:jc w:val="center"/>
        </w:trPr>
        <w:tc>
          <w:tcPr>
            <w:tcW w:w="15024" w:type="dxa"/>
            <w:gridSpan w:val="9"/>
          </w:tcPr>
          <w:p w:rsidR="00537A62" w:rsidRDefault="00885A28" w:rsidP="0073283B">
            <w:pPr>
              <w:pStyle w:val="42"/>
              <w:shd w:val="clear" w:color="auto" w:fill="auto"/>
              <w:spacing w:after="0" w:line="240" w:lineRule="auto"/>
            </w:pPr>
            <w:r>
              <w:rPr>
                <w:b w:val="0"/>
                <w:color w:val="000000"/>
                <w:sz w:val="22"/>
                <w:szCs w:val="22"/>
              </w:rPr>
              <w:lastRenderedPageBreak/>
              <w:t>3.</w:t>
            </w:r>
            <w:r w:rsidR="00537A62" w:rsidRPr="00830A73">
              <w:rPr>
                <w:b w:val="0"/>
                <w:color w:val="000000"/>
                <w:sz w:val="22"/>
                <w:szCs w:val="22"/>
              </w:rPr>
              <w:t>Выдача дубликата разрешения</w:t>
            </w:r>
            <w:r w:rsidR="00537A62" w:rsidRPr="0073283B">
              <w:rPr>
                <w:b w:val="0"/>
                <w:sz w:val="22"/>
                <w:szCs w:val="22"/>
              </w:rPr>
              <w:t xml:space="preserve">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537A62" w:rsidTr="0073283B">
        <w:trPr>
          <w:jc w:val="center"/>
        </w:trPr>
        <w:tc>
          <w:tcPr>
            <w:tcW w:w="513" w:type="dxa"/>
          </w:tcPr>
          <w:p w:rsidR="00537A62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9" w:type="dxa"/>
          </w:tcPr>
          <w:p w:rsidR="00537A62" w:rsidRPr="00A33BA5" w:rsidRDefault="00537A62" w:rsidP="0073283B">
            <w:pPr>
              <w:pStyle w:val="42"/>
              <w:shd w:val="clear" w:color="auto" w:fill="auto"/>
              <w:spacing w:after="0" w:line="240" w:lineRule="auto"/>
              <w:ind w:right="-20"/>
            </w:pPr>
            <w:r w:rsidRPr="0073283B">
              <w:rPr>
                <w:b w:val="0"/>
                <w:sz w:val="22"/>
                <w:szCs w:val="22"/>
              </w:rPr>
              <w:t>Разрешение на ос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ществление деятел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ности по перевозке пассажиров и багажа легковым такси на территории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</w:t>
            </w:r>
          </w:p>
        </w:tc>
        <w:tc>
          <w:tcPr>
            <w:tcW w:w="2127" w:type="dxa"/>
          </w:tcPr>
          <w:p w:rsidR="00691F26" w:rsidRDefault="00691F26" w:rsidP="00691F26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691F26">
              <w:rPr>
                <w:b w:val="0"/>
                <w:sz w:val="22"/>
                <w:szCs w:val="22"/>
              </w:rPr>
              <w:t>Согласно пост</w:t>
            </w:r>
            <w:r w:rsidRPr="00691F26">
              <w:rPr>
                <w:b w:val="0"/>
                <w:sz w:val="22"/>
                <w:szCs w:val="22"/>
              </w:rPr>
              <w:t>а</w:t>
            </w:r>
            <w:r w:rsidRPr="00691F26">
              <w:rPr>
                <w:b w:val="0"/>
                <w:sz w:val="22"/>
                <w:szCs w:val="22"/>
              </w:rPr>
              <w:t>новлению Прав</w:t>
            </w:r>
            <w:r w:rsidRPr="00691F26">
              <w:rPr>
                <w:b w:val="0"/>
                <w:sz w:val="22"/>
                <w:szCs w:val="22"/>
              </w:rPr>
              <w:t>и</w:t>
            </w:r>
            <w:r w:rsidRPr="00691F26">
              <w:rPr>
                <w:b w:val="0"/>
                <w:sz w:val="22"/>
                <w:szCs w:val="22"/>
              </w:rPr>
              <w:t>тельства Астраха</w:t>
            </w:r>
            <w:r w:rsidRPr="00691F26">
              <w:rPr>
                <w:b w:val="0"/>
                <w:sz w:val="22"/>
                <w:szCs w:val="22"/>
              </w:rPr>
              <w:t>н</w:t>
            </w:r>
            <w:r w:rsidRPr="00691F26">
              <w:rPr>
                <w:b w:val="0"/>
                <w:sz w:val="22"/>
                <w:szCs w:val="22"/>
              </w:rPr>
              <w:t>ской области от 25.08.2011 № 325-П «О деятельности легкового такси на территории Астр</w:t>
            </w:r>
            <w:r w:rsidRPr="00691F26">
              <w:rPr>
                <w:b w:val="0"/>
                <w:sz w:val="22"/>
                <w:szCs w:val="22"/>
              </w:rPr>
              <w:t>а</w:t>
            </w:r>
            <w:r w:rsidRPr="00691F26">
              <w:rPr>
                <w:b w:val="0"/>
                <w:sz w:val="22"/>
                <w:szCs w:val="22"/>
              </w:rPr>
              <w:t>ханской области»:</w:t>
            </w:r>
          </w:p>
          <w:p w:rsidR="00DD3F26" w:rsidRPr="0073283B" w:rsidRDefault="00DD3F26" w:rsidP="00691F26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 </w:t>
            </w:r>
            <w:r w:rsidR="00691F26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азмер разреш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 - формат А5. В разрешении указ</w:t>
            </w:r>
            <w:r w:rsidRPr="0073283B">
              <w:rPr>
                <w:b w:val="0"/>
                <w:sz w:val="22"/>
                <w:szCs w:val="22"/>
              </w:rPr>
              <w:t>ы</w:t>
            </w:r>
            <w:r w:rsidRPr="0073283B">
              <w:rPr>
                <w:b w:val="0"/>
                <w:sz w:val="22"/>
                <w:szCs w:val="22"/>
              </w:rPr>
              <w:t>ваются: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- наименование уполномоченного органа, выдавшего </w:t>
            </w:r>
            <w:r w:rsidRPr="0073283B">
              <w:rPr>
                <w:b w:val="0"/>
                <w:sz w:val="22"/>
                <w:szCs w:val="22"/>
              </w:rPr>
              <w:lastRenderedPageBreak/>
              <w:t>разрешение (</w:t>
            </w:r>
            <w:r w:rsidR="00A0167D">
              <w:rPr>
                <w:b w:val="0"/>
                <w:sz w:val="22"/>
                <w:szCs w:val="22"/>
              </w:rPr>
              <w:t>мин</w:t>
            </w:r>
            <w:r w:rsidR="00A0167D">
              <w:rPr>
                <w:b w:val="0"/>
                <w:sz w:val="22"/>
                <w:szCs w:val="22"/>
              </w:rPr>
              <w:t>и</w:t>
            </w:r>
            <w:r w:rsidR="00A0167D">
              <w:rPr>
                <w:b w:val="0"/>
                <w:sz w:val="22"/>
                <w:szCs w:val="22"/>
              </w:rPr>
              <w:t>стерство</w:t>
            </w:r>
            <w:r w:rsidRPr="0073283B">
              <w:rPr>
                <w:b w:val="0"/>
                <w:sz w:val="22"/>
                <w:szCs w:val="22"/>
              </w:rPr>
              <w:t>);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полное и (в случае если имеется) 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кращенное наим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нование, в том чи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ле фирменное наименование, о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ганизацио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но-правовая форма юридического лица, место его нахо</w:t>
            </w:r>
            <w:r w:rsidRPr="0073283B">
              <w:rPr>
                <w:b w:val="0"/>
                <w:sz w:val="22"/>
                <w:szCs w:val="22"/>
              </w:rPr>
              <w:t>ж</w:t>
            </w:r>
            <w:r w:rsidRPr="0073283B">
              <w:rPr>
                <w:b w:val="0"/>
                <w:sz w:val="22"/>
                <w:szCs w:val="22"/>
              </w:rPr>
              <w:t>дения; - фамилия, имя и (в случае если имеется) отчество ИП, место его ж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тельства, данные документа, удост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веряющего его личность (паспорт);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марка, модель и государственный регистрационный знак транспортного средства, испол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зуемого в качестве легкового такси;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срок действия разрешения;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номер разрешения;</w:t>
            </w:r>
          </w:p>
          <w:p w:rsidR="00DD3F26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- дата выдачи ра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решения.</w:t>
            </w:r>
          </w:p>
          <w:p w:rsidR="001807E4" w:rsidRPr="0073283B" w:rsidRDefault="001807E4" w:rsidP="00996EDD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807E4">
              <w:rPr>
                <w:b w:val="0"/>
                <w:sz w:val="22"/>
                <w:szCs w:val="22"/>
              </w:rPr>
              <w:t>Разрешение печ</w:t>
            </w:r>
            <w:r w:rsidRPr="001807E4">
              <w:rPr>
                <w:b w:val="0"/>
                <w:sz w:val="22"/>
                <w:szCs w:val="22"/>
              </w:rPr>
              <w:t>а</w:t>
            </w:r>
            <w:r w:rsidRPr="001807E4">
              <w:rPr>
                <w:b w:val="0"/>
                <w:sz w:val="22"/>
                <w:szCs w:val="22"/>
              </w:rPr>
              <w:t>тается на бланке, который изготовлен типографическим способом со сп</w:t>
            </w:r>
            <w:r w:rsidRPr="001807E4">
              <w:rPr>
                <w:b w:val="0"/>
                <w:sz w:val="22"/>
                <w:szCs w:val="22"/>
              </w:rPr>
              <w:t>е</w:t>
            </w:r>
            <w:r w:rsidRPr="001807E4">
              <w:rPr>
                <w:b w:val="0"/>
                <w:sz w:val="22"/>
                <w:szCs w:val="22"/>
              </w:rPr>
              <w:t xml:space="preserve">циальной защитой </w:t>
            </w:r>
            <w:r w:rsidRPr="001807E4">
              <w:rPr>
                <w:b w:val="0"/>
                <w:sz w:val="22"/>
                <w:szCs w:val="22"/>
              </w:rPr>
              <w:lastRenderedPageBreak/>
              <w:t>от подделки и о</w:t>
            </w:r>
            <w:r w:rsidRPr="001807E4">
              <w:rPr>
                <w:b w:val="0"/>
                <w:sz w:val="22"/>
                <w:szCs w:val="22"/>
              </w:rPr>
              <w:t>т</w:t>
            </w:r>
            <w:r w:rsidRPr="001807E4">
              <w:rPr>
                <w:b w:val="0"/>
                <w:sz w:val="22"/>
                <w:szCs w:val="22"/>
              </w:rPr>
              <w:t>носящийся к защ</w:t>
            </w:r>
            <w:r w:rsidRPr="001807E4">
              <w:rPr>
                <w:b w:val="0"/>
                <w:sz w:val="22"/>
                <w:szCs w:val="22"/>
              </w:rPr>
              <w:t>и</w:t>
            </w:r>
            <w:r w:rsidRPr="001807E4">
              <w:rPr>
                <w:b w:val="0"/>
                <w:sz w:val="22"/>
                <w:szCs w:val="22"/>
              </w:rPr>
              <w:t>щенной полигр</w:t>
            </w:r>
            <w:r w:rsidRPr="001807E4">
              <w:rPr>
                <w:b w:val="0"/>
                <w:sz w:val="22"/>
                <w:szCs w:val="22"/>
              </w:rPr>
              <w:t>а</w:t>
            </w:r>
            <w:r w:rsidRPr="001807E4">
              <w:rPr>
                <w:b w:val="0"/>
                <w:sz w:val="22"/>
                <w:szCs w:val="22"/>
              </w:rPr>
              <w:t>фической проду</w:t>
            </w:r>
            <w:r w:rsidRPr="001807E4">
              <w:rPr>
                <w:b w:val="0"/>
                <w:sz w:val="22"/>
                <w:szCs w:val="22"/>
              </w:rPr>
              <w:t>к</w:t>
            </w:r>
            <w:r w:rsidRPr="001807E4">
              <w:rPr>
                <w:b w:val="0"/>
                <w:sz w:val="22"/>
                <w:szCs w:val="22"/>
              </w:rPr>
              <w:t>ции уровня «В».</w:t>
            </w:r>
          </w:p>
          <w:p w:rsidR="00DD3F26" w:rsidRPr="0073283B" w:rsidRDefault="00DD3F26" w:rsidP="00996EDD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 подписывается</w:t>
            </w:r>
            <w:r w:rsidRPr="0073283B">
              <w:rPr>
                <w:sz w:val="22"/>
                <w:szCs w:val="22"/>
              </w:rPr>
              <w:t xml:space="preserve"> </w:t>
            </w:r>
            <w:r w:rsidRPr="0073283B">
              <w:rPr>
                <w:b w:val="0"/>
                <w:sz w:val="22"/>
                <w:szCs w:val="22"/>
              </w:rPr>
              <w:t>заместителем председателя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вительства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 – министром пр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мышленности, транспорта и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родных ресурсов Астраханской 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ласти.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3. ставится печать </w:t>
            </w:r>
            <w:r w:rsidR="00581664">
              <w:rPr>
                <w:b w:val="0"/>
                <w:sz w:val="22"/>
                <w:szCs w:val="22"/>
              </w:rPr>
              <w:t>министерства</w:t>
            </w:r>
            <w:r w:rsidRPr="0073283B">
              <w:rPr>
                <w:b w:val="0"/>
                <w:sz w:val="22"/>
                <w:szCs w:val="22"/>
              </w:rPr>
              <w:t>.</w:t>
            </w:r>
          </w:p>
          <w:p w:rsidR="00537A62" w:rsidRPr="0073283B" w:rsidRDefault="00537A62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2835" w:type="dxa"/>
          </w:tcPr>
          <w:p w:rsidR="00537A62" w:rsidRPr="00A33BA5" w:rsidRDefault="00537A62" w:rsidP="00B1350A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b w:val="0"/>
                <w:sz w:val="22"/>
                <w:szCs w:val="22"/>
              </w:rPr>
              <w:lastRenderedPageBreak/>
              <w:t>положительный</w:t>
            </w:r>
          </w:p>
        </w:tc>
        <w:tc>
          <w:tcPr>
            <w:tcW w:w="2268" w:type="dxa"/>
          </w:tcPr>
          <w:p w:rsidR="00537A62" w:rsidRPr="00F630BB" w:rsidRDefault="00F630B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F630BB">
              <w:rPr>
                <w:b w:val="0"/>
                <w:sz w:val="22"/>
                <w:szCs w:val="22"/>
              </w:rPr>
              <w:t>Приложение 6 к те</w:t>
            </w:r>
            <w:r w:rsidRPr="00F630BB">
              <w:rPr>
                <w:b w:val="0"/>
                <w:sz w:val="22"/>
                <w:szCs w:val="22"/>
              </w:rPr>
              <w:t>х</w:t>
            </w:r>
            <w:r w:rsidRPr="00F630BB">
              <w:rPr>
                <w:b w:val="0"/>
                <w:sz w:val="22"/>
                <w:szCs w:val="22"/>
              </w:rPr>
              <w:t>нологической схеме</w:t>
            </w:r>
          </w:p>
        </w:tc>
        <w:tc>
          <w:tcPr>
            <w:tcW w:w="1829" w:type="dxa"/>
          </w:tcPr>
          <w:p w:rsidR="00537A62" w:rsidRPr="00A33BA5" w:rsidRDefault="00F630BB" w:rsidP="00F630BB">
            <w:pPr>
              <w:pStyle w:val="42"/>
              <w:shd w:val="clear" w:color="auto" w:fill="auto"/>
              <w:spacing w:after="0" w:line="240" w:lineRule="auto"/>
            </w:pPr>
            <w:r w:rsidRPr="00F630BB">
              <w:rPr>
                <w:b w:val="0"/>
                <w:sz w:val="22"/>
                <w:szCs w:val="22"/>
              </w:rPr>
              <w:t xml:space="preserve">Приложение </w:t>
            </w:r>
            <w:r>
              <w:rPr>
                <w:b w:val="0"/>
                <w:sz w:val="22"/>
                <w:szCs w:val="22"/>
              </w:rPr>
              <w:t>7</w:t>
            </w:r>
            <w:r w:rsidRPr="00F630BB">
              <w:rPr>
                <w:b w:val="0"/>
                <w:sz w:val="22"/>
                <w:szCs w:val="22"/>
              </w:rPr>
              <w:t xml:space="preserve"> к технологической схеме</w:t>
            </w:r>
          </w:p>
        </w:tc>
        <w:tc>
          <w:tcPr>
            <w:tcW w:w="1219" w:type="dxa"/>
          </w:tcPr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1.разрешение выд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 xml:space="preserve">ется в </w:t>
            </w:r>
            <w:r w:rsidR="00867D76">
              <w:rPr>
                <w:b w:val="0"/>
                <w:sz w:val="22"/>
                <w:szCs w:val="22"/>
              </w:rPr>
              <w:t>мин</w:t>
            </w:r>
            <w:r w:rsidR="00867D76">
              <w:rPr>
                <w:b w:val="0"/>
                <w:sz w:val="22"/>
                <w:szCs w:val="22"/>
              </w:rPr>
              <w:t>и</w:t>
            </w:r>
            <w:r w:rsidR="00867D76">
              <w:rPr>
                <w:b w:val="0"/>
                <w:sz w:val="22"/>
                <w:szCs w:val="22"/>
              </w:rPr>
              <w:t>стерстве</w:t>
            </w:r>
            <w:r w:rsidR="00867D76" w:rsidRPr="00DE2721">
              <w:rPr>
                <w:b w:val="0"/>
                <w:sz w:val="22"/>
                <w:szCs w:val="22"/>
              </w:rPr>
              <w:t>;</w:t>
            </w:r>
            <w:r w:rsidRPr="0073283B">
              <w:rPr>
                <w:b w:val="0"/>
                <w:sz w:val="22"/>
                <w:szCs w:val="22"/>
              </w:rPr>
              <w:t xml:space="preserve"> </w:t>
            </w:r>
          </w:p>
          <w:p w:rsidR="00537A62" w:rsidRPr="0073283B" w:rsidRDefault="00DD3F26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 разр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шение направл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ется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казным почтовым отправл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</w:t>
            </w:r>
          </w:p>
        </w:tc>
        <w:tc>
          <w:tcPr>
            <w:tcW w:w="1064" w:type="dxa"/>
          </w:tcPr>
          <w:p w:rsidR="00537A62" w:rsidRPr="00A33BA5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537A62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Не предусмо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  <w:tr w:rsidR="00DD3F26" w:rsidRPr="0073283B" w:rsidTr="0073283B">
        <w:trPr>
          <w:jc w:val="center"/>
        </w:trPr>
        <w:tc>
          <w:tcPr>
            <w:tcW w:w="513" w:type="dxa"/>
          </w:tcPr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269" w:type="dxa"/>
          </w:tcPr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Уведомление об 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казе в предоставл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нии государственной услуги</w:t>
            </w:r>
          </w:p>
        </w:tc>
        <w:tc>
          <w:tcPr>
            <w:tcW w:w="2127" w:type="dxa"/>
          </w:tcPr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1.подписывается заместителем пре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седателя Прав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тельства Астраха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ской области – м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нистром промы</w:t>
            </w:r>
            <w:r w:rsidRPr="0073283B">
              <w:rPr>
                <w:b w:val="0"/>
                <w:sz w:val="22"/>
                <w:szCs w:val="22"/>
              </w:rPr>
              <w:t>ш</w:t>
            </w:r>
            <w:r w:rsidRPr="0073283B">
              <w:rPr>
                <w:b w:val="0"/>
                <w:sz w:val="22"/>
                <w:szCs w:val="22"/>
              </w:rPr>
              <w:t>ленности, тран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порта и природных ресурсов Астр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ханской области;</w:t>
            </w:r>
          </w:p>
          <w:p w:rsidR="00DD3F26" w:rsidRPr="0073283B" w:rsidRDefault="00DD3F26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2.указывается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чина отказа в предоставлении государственной услуги.</w:t>
            </w:r>
          </w:p>
        </w:tc>
        <w:tc>
          <w:tcPr>
            <w:tcW w:w="2835" w:type="dxa"/>
          </w:tcPr>
          <w:p w:rsidR="00DD3F26" w:rsidRPr="0073283B" w:rsidRDefault="00DD3F26" w:rsidP="00B1350A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отрицательный</w:t>
            </w:r>
          </w:p>
        </w:tc>
        <w:tc>
          <w:tcPr>
            <w:tcW w:w="2268" w:type="dxa"/>
          </w:tcPr>
          <w:p w:rsidR="00DD3F26" w:rsidRPr="00A33BA5" w:rsidRDefault="00031089" w:rsidP="00031089">
            <w:pPr>
              <w:pStyle w:val="42"/>
              <w:shd w:val="clear" w:color="auto" w:fill="auto"/>
              <w:spacing w:after="0" w:line="240" w:lineRule="auto"/>
              <w:jc w:val="center"/>
            </w:pPr>
            <w:r>
              <w:t>-</w:t>
            </w:r>
          </w:p>
        </w:tc>
        <w:tc>
          <w:tcPr>
            <w:tcW w:w="1829" w:type="dxa"/>
          </w:tcPr>
          <w:p w:rsidR="00DD3F26" w:rsidRPr="00A33BA5" w:rsidRDefault="00031089" w:rsidP="00031089">
            <w:pPr>
              <w:pStyle w:val="42"/>
              <w:shd w:val="clear" w:color="auto" w:fill="auto"/>
              <w:spacing w:after="0" w:line="240" w:lineRule="auto"/>
              <w:jc w:val="center"/>
            </w:pPr>
            <w:r>
              <w:t>-</w:t>
            </w:r>
          </w:p>
        </w:tc>
        <w:tc>
          <w:tcPr>
            <w:tcW w:w="1219" w:type="dxa"/>
          </w:tcPr>
          <w:p w:rsidR="00BF3E3D" w:rsidRPr="0073283B" w:rsidRDefault="00BF3E3D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1.выдается в </w:t>
            </w:r>
            <w:r w:rsidR="00031089">
              <w:rPr>
                <w:b w:val="0"/>
                <w:sz w:val="22"/>
                <w:szCs w:val="22"/>
              </w:rPr>
              <w:t>мин</w:t>
            </w:r>
            <w:r w:rsidR="00031089">
              <w:rPr>
                <w:b w:val="0"/>
                <w:sz w:val="22"/>
                <w:szCs w:val="22"/>
              </w:rPr>
              <w:t>и</w:t>
            </w:r>
            <w:r w:rsidR="00031089">
              <w:rPr>
                <w:b w:val="0"/>
                <w:sz w:val="22"/>
                <w:szCs w:val="22"/>
              </w:rPr>
              <w:t>стерстве</w:t>
            </w:r>
            <w:r w:rsidRPr="0073283B">
              <w:rPr>
                <w:b w:val="0"/>
                <w:sz w:val="22"/>
                <w:szCs w:val="22"/>
              </w:rPr>
              <w:t>;</w:t>
            </w:r>
          </w:p>
          <w:p w:rsidR="00BF3E3D" w:rsidRPr="0073283B" w:rsidRDefault="00BF3E3D" w:rsidP="0073283B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  <w:r w:rsidR="002D70F5">
              <w:rPr>
                <w:b w:val="0"/>
                <w:sz w:val="22"/>
                <w:szCs w:val="22"/>
              </w:rPr>
              <w:t>.</w:t>
            </w:r>
            <w:r w:rsidRPr="0073283B">
              <w:rPr>
                <w:b w:val="0"/>
                <w:sz w:val="22"/>
                <w:szCs w:val="22"/>
              </w:rPr>
              <w:t>направляется 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казным почтовым отправл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 о вручении;</w:t>
            </w:r>
          </w:p>
          <w:p w:rsidR="00DD3F26" w:rsidRPr="0073283B" w:rsidRDefault="00BF3E3D" w:rsidP="002D70F5">
            <w:pPr>
              <w:pStyle w:val="42"/>
              <w:shd w:val="clear" w:color="auto" w:fill="auto"/>
              <w:spacing w:after="0" w:line="240" w:lineRule="auto"/>
              <w:ind w:right="-2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  <w:r w:rsidR="002D70F5">
              <w:rPr>
                <w:b w:val="0"/>
                <w:sz w:val="22"/>
                <w:szCs w:val="22"/>
              </w:rPr>
              <w:t>.</w:t>
            </w:r>
            <w:r w:rsidRPr="0073283B">
              <w:rPr>
                <w:b w:val="0"/>
                <w:sz w:val="22"/>
                <w:szCs w:val="22"/>
              </w:rPr>
              <w:t>направление ув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домления, подп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санного электро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lastRenderedPageBreak/>
              <w:t>ной по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писью, на адрес электро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ной 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чты.</w:t>
            </w:r>
          </w:p>
        </w:tc>
        <w:tc>
          <w:tcPr>
            <w:tcW w:w="1064" w:type="dxa"/>
          </w:tcPr>
          <w:p w:rsidR="00DD3F26" w:rsidRPr="0073283B" w:rsidRDefault="00BF3E3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DD3F26" w:rsidRPr="0073283B" w:rsidRDefault="00BF3E3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предусмо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</w:tbl>
    <w:p w:rsidR="00B82EA0" w:rsidRDefault="00B82EA0" w:rsidP="00CC2492">
      <w:pPr>
        <w:pStyle w:val="42"/>
        <w:shd w:val="clear" w:color="auto" w:fill="auto"/>
        <w:spacing w:after="0" w:line="240" w:lineRule="auto"/>
      </w:pPr>
    </w:p>
    <w:p w:rsidR="00535754" w:rsidRDefault="00535754" w:rsidP="00CC2492">
      <w:pPr>
        <w:rPr>
          <w:color w:val="auto"/>
          <w:sz w:val="2"/>
          <w:szCs w:val="2"/>
        </w:rPr>
      </w:pPr>
    </w:p>
    <w:p w:rsidR="00DC1483" w:rsidRDefault="00DC1483" w:rsidP="00CC2492">
      <w:pPr>
        <w:pStyle w:val="42"/>
        <w:shd w:val="clear" w:color="auto" w:fill="auto"/>
        <w:spacing w:after="184" w:line="280" w:lineRule="exact"/>
        <w:sectPr w:rsidR="00DC1483" w:rsidSect="00450430">
          <w:headerReference w:type="even" r:id="rId21"/>
          <w:headerReference w:type="first" r:id="rId22"/>
          <w:type w:val="nextColumn"/>
          <w:pgSz w:w="16837" w:h="11905" w:orient="landscape"/>
          <w:pgMar w:top="1134" w:right="851" w:bottom="1134" w:left="1418" w:header="0" w:footer="6" w:gutter="0"/>
          <w:cols w:space="720"/>
          <w:noEndnote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lastRenderedPageBreak/>
        <w:t>Раздел 7. «Технологические процессы предоставления «</w:t>
      </w:r>
      <w:proofErr w:type="spellStart"/>
      <w:r>
        <w:t>подуслуги</w:t>
      </w:r>
      <w:proofErr w:type="spellEnd"/>
      <w:r>
        <w:t>»</w:t>
      </w:r>
    </w:p>
    <w:p w:rsidR="0027130A" w:rsidRDefault="0027130A" w:rsidP="00CC2492">
      <w:pPr>
        <w:pStyle w:val="42"/>
        <w:shd w:val="clear" w:color="auto" w:fill="auto"/>
        <w:spacing w:after="0" w:line="240" w:lineRule="auto"/>
      </w:pPr>
    </w:p>
    <w:tbl>
      <w:tblPr>
        <w:tblW w:w="13684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3"/>
        <w:gridCol w:w="2028"/>
        <w:gridCol w:w="2545"/>
        <w:gridCol w:w="1864"/>
        <w:gridCol w:w="1914"/>
        <w:gridCol w:w="2695"/>
        <w:gridCol w:w="2125"/>
      </w:tblGrid>
      <w:tr w:rsidR="00FF582A" w:rsidTr="0073283B">
        <w:tc>
          <w:tcPr>
            <w:tcW w:w="513" w:type="dxa"/>
          </w:tcPr>
          <w:p w:rsidR="00E7131B" w:rsidRDefault="00E7131B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b w:val="0"/>
                <w:sz w:val="22"/>
                <w:szCs w:val="22"/>
              </w:rPr>
              <w:t xml:space="preserve">№ </w:t>
            </w:r>
            <w:proofErr w:type="gramStart"/>
            <w:r w:rsidRPr="0073283B">
              <w:rPr>
                <w:b w:val="0"/>
                <w:sz w:val="22"/>
                <w:szCs w:val="22"/>
              </w:rPr>
              <w:t>п</w:t>
            </w:r>
            <w:proofErr w:type="gramEnd"/>
            <w:r w:rsidRPr="0073283B">
              <w:rPr>
                <w:b w:val="0"/>
                <w:sz w:val="22"/>
                <w:szCs w:val="22"/>
              </w:rPr>
              <w:t>/п</w:t>
            </w:r>
          </w:p>
        </w:tc>
        <w:tc>
          <w:tcPr>
            <w:tcW w:w="2028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процедуры пр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цесса</w:t>
            </w:r>
          </w:p>
        </w:tc>
        <w:tc>
          <w:tcPr>
            <w:tcW w:w="2545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Особенности исполн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процедуры процесса</w:t>
            </w:r>
          </w:p>
        </w:tc>
        <w:tc>
          <w:tcPr>
            <w:tcW w:w="1864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Сроки исполн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процедуры (процесса)</w:t>
            </w:r>
          </w:p>
        </w:tc>
        <w:tc>
          <w:tcPr>
            <w:tcW w:w="1914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Исполнитель процедуры пр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цесса</w:t>
            </w:r>
          </w:p>
        </w:tc>
        <w:tc>
          <w:tcPr>
            <w:tcW w:w="2695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Ресурсы, необходимые для выполнения проц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дуры процесса</w:t>
            </w:r>
          </w:p>
        </w:tc>
        <w:tc>
          <w:tcPr>
            <w:tcW w:w="2125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Формы доку</w:t>
            </w:r>
            <w:r w:rsidR="0001434A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ментов, 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еобходимые для</w:t>
            </w:r>
            <w:proofErr w:type="gram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.</w:t>
            </w:r>
            <w:proofErr w:type="gram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выполнения пр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цедуры процесса</w:t>
            </w:r>
          </w:p>
        </w:tc>
      </w:tr>
      <w:tr w:rsidR="00FF582A" w:rsidTr="0073283B">
        <w:tc>
          <w:tcPr>
            <w:tcW w:w="513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545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1864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914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2695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2125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</w:tr>
      <w:tr w:rsidR="0001434A" w:rsidRPr="0073283B" w:rsidTr="0073283B">
        <w:tc>
          <w:tcPr>
            <w:tcW w:w="13684" w:type="dxa"/>
            <w:gridSpan w:val="7"/>
          </w:tcPr>
          <w:p w:rsidR="0001434A" w:rsidRPr="0073283B" w:rsidRDefault="008879C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="004C6E0A" w:rsidRPr="0073283B">
              <w:rPr>
                <w:rFonts w:eastAsia="Batang"/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17257A" w:rsidRPr="0073283B" w:rsidTr="0073283B">
        <w:tc>
          <w:tcPr>
            <w:tcW w:w="13684" w:type="dxa"/>
            <w:gridSpan w:val="7"/>
          </w:tcPr>
          <w:p w:rsidR="0017257A" w:rsidRPr="0073283B" w:rsidRDefault="008879CC" w:rsidP="0073283B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color w:val="FF000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="0017257A" w:rsidRPr="0073283B">
              <w:rPr>
                <w:rFonts w:eastAsia="Batang"/>
                <w:b w:val="0"/>
                <w:sz w:val="22"/>
                <w:szCs w:val="22"/>
              </w:rPr>
              <w:t>Прием и регистрация заявления и документов, необходимых для предоставления государственной услуги</w:t>
            </w:r>
          </w:p>
        </w:tc>
      </w:tr>
      <w:tr w:rsidR="00FF582A" w:rsidTr="0073283B">
        <w:tc>
          <w:tcPr>
            <w:tcW w:w="513" w:type="dxa"/>
          </w:tcPr>
          <w:p w:rsidR="0017257A" w:rsidRPr="0073283B" w:rsidRDefault="0017257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17257A" w:rsidRPr="0073283B" w:rsidRDefault="0017257A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Проверка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 заявителя</w:t>
            </w:r>
          </w:p>
        </w:tc>
        <w:tc>
          <w:tcPr>
            <w:tcW w:w="2545" w:type="dxa"/>
          </w:tcPr>
          <w:p w:rsidR="005625FF" w:rsidRPr="0073283B" w:rsidRDefault="0017257A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Специалист проверяет срок действия докуме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та</w:t>
            </w:r>
            <w:r w:rsidR="005625FF" w:rsidRPr="0073283B">
              <w:rPr>
                <w:b w:val="0"/>
                <w:sz w:val="22"/>
                <w:szCs w:val="22"/>
              </w:rPr>
              <w:t>, а также проверяет представленный док</w:t>
            </w:r>
            <w:r w:rsidR="005625FF" w:rsidRPr="0073283B">
              <w:rPr>
                <w:b w:val="0"/>
                <w:sz w:val="22"/>
                <w:szCs w:val="22"/>
              </w:rPr>
              <w:t>у</w:t>
            </w:r>
            <w:r w:rsidR="005625FF" w:rsidRPr="0073283B">
              <w:rPr>
                <w:b w:val="0"/>
                <w:sz w:val="22"/>
                <w:szCs w:val="22"/>
              </w:rPr>
              <w:t>мент на предмет нал</w:t>
            </w:r>
            <w:r w:rsidR="005625FF" w:rsidRPr="0073283B">
              <w:rPr>
                <w:b w:val="0"/>
                <w:sz w:val="22"/>
                <w:szCs w:val="22"/>
              </w:rPr>
              <w:t>и</w:t>
            </w:r>
            <w:r w:rsidR="005625FF" w:rsidRPr="0073283B">
              <w:rPr>
                <w:b w:val="0"/>
                <w:sz w:val="22"/>
                <w:szCs w:val="22"/>
              </w:rPr>
              <w:t>чия подчисток, допеч</w:t>
            </w:r>
            <w:r w:rsidR="005625FF" w:rsidRPr="0073283B">
              <w:rPr>
                <w:b w:val="0"/>
                <w:sz w:val="22"/>
                <w:szCs w:val="22"/>
              </w:rPr>
              <w:t>а</w:t>
            </w:r>
            <w:r w:rsidR="005625FF" w:rsidRPr="0073283B">
              <w:rPr>
                <w:b w:val="0"/>
                <w:sz w:val="22"/>
                <w:szCs w:val="22"/>
              </w:rPr>
              <w:t>ток.</w:t>
            </w:r>
          </w:p>
          <w:p w:rsidR="005625FF" w:rsidRPr="0073283B" w:rsidRDefault="005625F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 случае несоответствия документа,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ленным требованиям или его отсутствия – информирование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теля/представителя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явителя о необходим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предъявления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удостоверяющего личность, для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ставления 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услуги и предложение обратиться после приведения в 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ответствие с нормативно установленными треб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ваниями документа, удостоверяющего ли</w:t>
            </w:r>
            <w:r w:rsidRPr="0073283B"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ность.</w:t>
            </w:r>
          </w:p>
          <w:p w:rsidR="005625FF" w:rsidRPr="0073283B" w:rsidRDefault="005625F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В случае соответствия документа,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ленным требованиям – переход к выполнению следующего действия.</w:t>
            </w:r>
          </w:p>
        </w:tc>
        <w:tc>
          <w:tcPr>
            <w:tcW w:w="1864" w:type="dxa"/>
          </w:tcPr>
          <w:p w:rsidR="0017257A" w:rsidRPr="0073283B" w:rsidRDefault="00BE2E39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484081">
              <w:rPr>
                <w:b w:val="0"/>
                <w:sz w:val="22"/>
                <w:szCs w:val="22"/>
                <w:lang w:val="en-US"/>
              </w:rPr>
              <w:lastRenderedPageBreak/>
              <w:t xml:space="preserve">1 </w:t>
            </w:r>
            <w:r w:rsidRPr="00484081">
              <w:rPr>
                <w:b w:val="0"/>
                <w:sz w:val="22"/>
                <w:szCs w:val="22"/>
              </w:rPr>
              <w:t>минута</w:t>
            </w:r>
          </w:p>
        </w:tc>
        <w:tc>
          <w:tcPr>
            <w:tcW w:w="1914" w:type="dxa"/>
          </w:tcPr>
          <w:p w:rsidR="0017257A" w:rsidRPr="0073283B" w:rsidRDefault="00BE2E39" w:rsidP="006E4C09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Сотрудник </w:t>
            </w:r>
            <w:r w:rsidR="006E4C09">
              <w:rPr>
                <w:b w:val="0"/>
                <w:sz w:val="22"/>
                <w:szCs w:val="22"/>
              </w:rPr>
              <w:t>м</w:t>
            </w:r>
            <w:r w:rsidR="006E4C09">
              <w:rPr>
                <w:b w:val="0"/>
                <w:sz w:val="22"/>
                <w:szCs w:val="22"/>
              </w:rPr>
              <w:t>и</w:t>
            </w:r>
            <w:r w:rsidR="006E4C09">
              <w:rPr>
                <w:b w:val="0"/>
                <w:sz w:val="22"/>
                <w:szCs w:val="22"/>
              </w:rPr>
              <w:t>нистерства</w:t>
            </w:r>
            <w:r w:rsidRPr="0073283B">
              <w:rPr>
                <w:b w:val="0"/>
                <w:sz w:val="22"/>
                <w:szCs w:val="22"/>
              </w:rPr>
              <w:t>, сп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циалист МФЦ</w:t>
            </w:r>
          </w:p>
        </w:tc>
        <w:tc>
          <w:tcPr>
            <w:tcW w:w="2695" w:type="dxa"/>
          </w:tcPr>
          <w:p w:rsidR="00C10EC6" w:rsidRPr="0073283B" w:rsidRDefault="00C10EC6" w:rsidP="00C10EC6">
            <w:pPr>
              <w:pStyle w:val="42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1.Наличие у заявит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ля/представителя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 документа, удост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веряющего личность.</w:t>
            </w:r>
          </w:p>
          <w:p w:rsidR="0017257A" w:rsidRPr="0073283B" w:rsidRDefault="0017257A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17257A" w:rsidRPr="0073283B" w:rsidRDefault="005A762F" w:rsidP="005A762F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</w:tr>
      <w:tr w:rsidR="00FF582A" w:rsidRPr="0073283B" w:rsidTr="0073283B">
        <w:tc>
          <w:tcPr>
            <w:tcW w:w="513" w:type="dxa"/>
          </w:tcPr>
          <w:p w:rsidR="005C2ACF" w:rsidRPr="0073283B" w:rsidRDefault="005C2ACF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028" w:type="dxa"/>
          </w:tcPr>
          <w:p w:rsidR="005C2ACF" w:rsidRPr="0073283B" w:rsidRDefault="005C2AC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Прием и рег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>страция заявления и документов.</w:t>
            </w:r>
          </w:p>
        </w:tc>
        <w:tc>
          <w:tcPr>
            <w:tcW w:w="2545" w:type="dxa"/>
          </w:tcPr>
          <w:p w:rsidR="005C2ACF" w:rsidRDefault="005C2AC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  <w:r w:rsidRPr="005C2ACF">
              <w:rPr>
                <w:b w:val="0"/>
                <w:sz w:val="22"/>
                <w:szCs w:val="22"/>
                <w:u w:val="single"/>
              </w:rPr>
              <w:t>При личном обращении заявителя в министе</w:t>
            </w:r>
            <w:r w:rsidRPr="005C2ACF">
              <w:rPr>
                <w:b w:val="0"/>
                <w:sz w:val="22"/>
                <w:szCs w:val="22"/>
                <w:u w:val="single"/>
              </w:rPr>
              <w:t>р</w:t>
            </w:r>
            <w:r w:rsidRPr="005C2ACF">
              <w:rPr>
                <w:b w:val="0"/>
                <w:sz w:val="22"/>
                <w:szCs w:val="22"/>
                <w:u w:val="single"/>
              </w:rPr>
              <w:t>ство или МФЦ.</w:t>
            </w:r>
          </w:p>
          <w:p w:rsidR="005C2ACF" w:rsidRPr="005C2ACF" w:rsidRDefault="002A1EE7" w:rsidP="005C2ACF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П</w:t>
            </w:r>
            <w:r w:rsidR="005C2ACF" w:rsidRPr="005C2ACF">
              <w:rPr>
                <w:b w:val="0"/>
                <w:sz w:val="22"/>
                <w:szCs w:val="22"/>
              </w:rPr>
              <w:t>роверка пакета пре</w:t>
            </w:r>
            <w:r w:rsidR="005C2ACF" w:rsidRPr="005C2ACF">
              <w:rPr>
                <w:b w:val="0"/>
                <w:sz w:val="22"/>
                <w:szCs w:val="22"/>
              </w:rPr>
              <w:t>д</w:t>
            </w:r>
            <w:r w:rsidR="005C2ACF" w:rsidRPr="005C2ACF">
              <w:rPr>
                <w:b w:val="0"/>
                <w:sz w:val="22"/>
                <w:szCs w:val="22"/>
              </w:rPr>
              <w:t>ставленных документов по перечню документов, указанных в разделе 4 технологической схемы</w:t>
            </w:r>
            <w:r w:rsidR="008410C5">
              <w:rPr>
                <w:b w:val="0"/>
                <w:sz w:val="22"/>
                <w:szCs w:val="22"/>
              </w:rPr>
              <w:t>.</w:t>
            </w:r>
            <w:r w:rsidR="005C2ACF" w:rsidRPr="005C2ACF">
              <w:rPr>
                <w:b w:val="0"/>
                <w:sz w:val="22"/>
                <w:szCs w:val="22"/>
              </w:rPr>
              <w:t xml:space="preserve"> </w:t>
            </w:r>
          </w:p>
          <w:p w:rsidR="005C2ACF" w:rsidRPr="002A1EE7" w:rsidRDefault="000625A1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В случае соответствия представленных док</w:t>
            </w:r>
            <w:r>
              <w:rPr>
                <w:b w:val="0"/>
                <w:sz w:val="22"/>
                <w:szCs w:val="22"/>
              </w:rPr>
              <w:t>у</w:t>
            </w:r>
            <w:r>
              <w:rPr>
                <w:b w:val="0"/>
                <w:sz w:val="22"/>
                <w:szCs w:val="22"/>
              </w:rPr>
              <w:t>ментов перечню</w:t>
            </w:r>
            <w:r w:rsidR="002A1EE7" w:rsidRPr="002A1EE7">
              <w:rPr>
                <w:b w:val="0"/>
                <w:sz w:val="22"/>
                <w:szCs w:val="22"/>
              </w:rPr>
              <w:t>:</w:t>
            </w:r>
          </w:p>
          <w:p w:rsidR="002A1EE7" w:rsidRDefault="008410C5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  <w:r w:rsidRPr="008410C5">
              <w:rPr>
                <w:b w:val="0"/>
                <w:sz w:val="22"/>
                <w:szCs w:val="22"/>
              </w:rPr>
              <w:t xml:space="preserve"> принятие заявления и представленных док</w:t>
            </w:r>
            <w:r w:rsidRPr="008410C5">
              <w:rPr>
                <w:b w:val="0"/>
                <w:sz w:val="22"/>
                <w:szCs w:val="22"/>
              </w:rPr>
              <w:t>у</w:t>
            </w:r>
            <w:r w:rsidRPr="008410C5">
              <w:rPr>
                <w:b w:val="0"/>
                <w:sz w:val="22"/>
                <w:szCs w:val="22"/>
              </w:rPr>
              <w:t>ментов;</w:t>
            </w:r>
          </w:p>
          <w:p w:rsidR="00511B60" w:rsidRPr="00511B60" w:rsidRDefault="00511B60" w:rsidP="00511B60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  <w:r w:rsidRPr="00511B60">
              <w:rPr>
                <w:b w:val="0"/>
                <w:sz w:val="22"/>
                <w:szCs w:val="22"/>
              </w:rPr>
              <w:t xml:space="preserve"> регистрация заявления в журнале регистрации заявлений (присваив</w:t>
            </w:r>
            <w:r w:rsidRPr="00511B60">
              <w:rPr>
                <w:b w:val="0"/>
                <w:sz w:val="22"/>
                <w:szCs w:val="22"/>
              </w:rPr>
              <w:t>а</w:t>
            </w:r>
            <w:r w:rsidRPr="00511B60">
              <w:rPr>
                <w:b w:val="0"/>
                <w:sz w:val="22"/>
                <w:szCs w:val="22"/>
              </w:rPr>
              <w:t>ется номер и ставится отметка в заявлен</w:t>
            </w:r>
            <w:proofErr w:type="gramStart"/>
            <w:r w:rsidRPr="00511B60">
              <w:rPr>
                <w:b w:val="0"/>
                <w:sz w:val="22"/>
                <w:szCs w:val="22"/>
              </w:rPr>
              <w:t>ии о е</w:t>
            </w:r>
            <w:proofErr w:type="gramEnd"/>
            <w:r w:rsidRPr="00511B60">
              <w:rPr>
                <w:b w:val="0"/>
                <w:sz w:val="22"/>
                <w:szCs w:val="22"/>
              </w:rPr>
              <w:t>го принятии);</w:t>
            </w:r>
          </w:p>
          <w:p w:rsidR="00511B60" w:rsidRDefault="00511B60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В случае обращения з</w:t>
            </w:r>
            <w:r>
              <w:rPr>
                <w:b w:val="0"/>
                <w:sz w:val="22"/>
                <w:szCs w:val="22"/>
              </w:rPr>
              <w:t>а</w:t>
            </w:r>
            <w:r>
              <w:rPr>
                <w:b w:val="0"/>
                <w:sz w:val="22"/>
                <w:szCs w:val="22"/>
              </w:rPr>
              <w:t>явителя в МФЦ</w:t>
            </w:r>
            <w:proofErr w:type="gramStart"/>
            <w:r>
              <w:rPr>
                <w:b w:val="0"/>
                <w:sz w:val="22"/>
                <w:szCs w:val="22"/>
              </w:rPr>
              <w:t xml:space="preserve"> ,</w:t>
            </w:r>
            <w:proofErr w:type="gramEnd"/>
            <w:r>
              <w:rPr>
                <w:b w:val="0"/>
                <w:sz w:val="22"/>
                <w:szCs w:val="22"/>
              </w:rPr>
              <w:t xml:space="preserve"> с</w:t>
            </w:r>
            <w:r>
              <w:rPr>
                <w:b w:val="0"/>
                <w:sz w:val="22"/>
                <w:szCs w:val="22"/>
              </w:rPr>
              <w:t>о</w:t>
            </w:r>
            <w:r>
              <w:rPr>
                <w:b w:val="0"/>
                <w:sz w:val="22"/>
                <w:szCs w:val="22"/>
              </w:rPr>
              <w:t>трудник МФЦ, отве</w:t>
            </w:r>
            <w:r>
              <w:rPr>
                <w:b w:val="0"/>
                <w:sz w:val="22"/>
                <w:szCs w:val="22"/>
              </w:rPr>
              <w:t>т</w:t>
            </w:r>
            <w:r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>
              <w:rPr>
                <w:b w:val="0"/>
                <w:sz w:val="22"/>
                <w:szCs w:val="22"/>
              </w:rPr>
              <w:t>о</w:t>
            </w:r>
            <w:r>
              <w:rPr>
                <w:b w:val="0"/>
                <w:sz w:val="22"/>
                <w:szCs w:val="22"/>
              </w:rPr>
              <w:t xml:space="preserve">кументами, направляет их </w:t>
            </w:r>
            <w:r w:rsidR="00063BE0">
              <w:rPr>
                <w:b w:val="0"/>
                <w:sz w:val="22"/>
                <w:szCs w:val="22"/>
              </w:rPr>
              <w:t xml:space="preserve">курьерской почтой </w:t>
            </w:r>
            <w:r>
              <w:rPr>
                <w:b w:val="0"/>
                <w:sz w:val="22"/>
                <w:szCs w:val="22"/>
              </w:rPr>
              <w:t>в министерство для ра</w:t>
            </w:r>
            <w:r>
              <w:rPr>
                <w:b w:val="0"/>
                <w:sz w:val="22"/>
                <w:szCs w:val="22"/>
              </w:rPr>
              <w:t>с</w:t>
            </w:r>
            <w:r>
              <w:rPr>
                <w:b w:val="0"/>
                <w:sz w:val="22"/>
                <w:szCs w:val="22"/>
              </w:rPr>
              <w:lastRenderedPageBreak/>
              <w:t>смотрения и принятия решения.</w:t>
            </w:r>
          </w:p>
          <w:p w:rsidR="000610F7" w:rsidRDefault="000610F7" w:rsidP="003B0B2D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Основанием для отказа в приеме документов я</w:t>
            </w:r>
            <w:r>
              <w:rPr>
                <w:b w:val="0"/>
                <w:sz w:val="22"/>
                <w:szCs w:val="22"/>
              </w:rPr>
              <w:t>в</w:t>
            </w:r>
            <w:r>
              <w:rPr>
                <w:b w:val="0"/>
                <w:sz w:val="22"/>
                <w:szCs w:val="22"/>
              </w:rPr>
              <w:t>ляется предоставление заявителем неполного перечня документов.</w:t>
            </w:r>
          </w:p>
          <w:p w:rsidR="0090353B" w:rsidRDefault="003B0B2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  <w:r w:rsidRPr="003B0B2D">
              <w:rPr>
                <w:b w:val="0"/>
                <w:sz w:val="22"/>
                <w:szCs w:val="22"/>
                <w:u w:val="single"/>
              </w:rPr>
              <w:t>При поступлении зая</w:t>
            </w:r>
            <w:r w:rsidRPr="003B0B2D">
              <w:rPr>
                <w:b w:val="0"/>
                <w:sz w:val="22"/>
                <w:szCs w:val="22"/>
                <w:u w:val="single"/>
              </w:rPr>
              <w:t>в</w:t>
            </w:r>
            <w:r w:rsidRPr="003B0B2D">
              <w:rPr>
                <w:b w:val="0"/>
                <w:sz w:val="22"/>
                <w:szCs w:val="22"/>
                <w:u w:val="single"/>
              </w:rPr>
              <w:t>ления о предоставлении государственной услуги и документов в</w:t>
            </w:r>
            <w:r>
              <w:rPr>
                <w:b w:val="0"/>
                <w:sz w:val="22"/>
                <w:szCs w:val="22"/>
              </w:rPr>
              <w:t xml:space="preserve"> </w:t>
            </w:r>
            <w:r w:rsidRPr="003B0B2D">
              <w:rPr>
                <w:b w:val="0"/>
                <w:sz w:val="22"/>
                <w:szCs w:val="22"/>
                <w:u w:val="single"/>
              </w:rPr>
              <w:t>эле</w:t>
            </w:r>
            <w:r w:rsidRPr="003B0B2D">
              <w:rPr>
                <w:b w:val="0"/>
                <w:sz w:val="22"/>
                <w:szCs w:val="22"/>
                <w:u w:val="single"/>
              </w:rPr>
              <w:t>к</w:t>
            </w:r>
            <w:r w:rsidRPr="003B0B2D">
              <w:rPr>
                <w:b w:val="0"/>
                <w:sz w:val="22"/>
                <w:szCs w:val="22"/>
                <w:u w:val="single"/>
              </w:rPr>
              <w:t>тронной форме</w:t>
            </w:r>
            <w:r>
              <w:rPr>
                <w:b w:val="0"/>
                <w:sz w:val="22"/>
                <w:szCs w:val="22"/>
                <w:u w:val="single"/>
              </w:rPr>
              <w:t>.</w:t>
            </w:r>
          </w:p>
          <w:p w:rsidR="00081929" w:rsidRDefault="0008192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Д</w:t>
            </w:r>
            <w:r w:rsidR="003B0B2D" w:rsidRPr="003B0B2D">
              <w:rPr>
                <w:b w:val="0"/>
                <w:sz w:val="22"/>
                <w:szCs w:val="22"/>
              </w:rPr>
              <w:t>олжностное лицо м</w:t>
            </w:r>
            <w:r w:rsidR="003B0B2D" w:rsidRPr="003B0B2D">
              <w:rPr>
                <w:b w:val="0"/>
                <w:sz w:val="22"/>
                <w:szCs w:val="22"/>
              </w:rPr>
              <w:t>и</w:t>
            </w:r>
            <w:r w:rsidR="003B0B2D" w:rsidRPr="003B0B2D">
              <w:rPr>
                <w:b w:val="0"/>
                <w:sz w:val="22"/>
                <w:szCs w:val="22"/>
              </w:rPr>
              <w:t>нистерства или</w:t>
            </w:r>
            <w:r w:rsidR="00806E2E">
              <w:rPr>
                <w:b w:val="0"/>
                <w:sz w:val="22"/>
                <w:szCs w:val="22"/>
              </w:rPr>
              <w:t xml:space="preserve"> сотру</w:t>
            </w:r>
            <w:r w:rsidR="00806E2E">
              <w:rPr>
                <w:b w:val="0"/>
                <w:sz w:val="22"/>
                <w:szCs w:val="22"/>
              </w:rPr>
              <w:t>д</w:t>
            </w:r>
            <w:r w:rsidR="00806E2E">
              <w:rPr>
                <w:b w:val="0"/>
                <w:sz w:val="22"/>
                <w:szCs w:val="22"/>
              </w:rPr>
              <w:t>ник</w:t>
            </w:r>
            <w:r w:rsidR="003B0B2D" w:rsidRPr="003B0B2D">
              <w:rPr>
                <w:b w:val="0"/>
                <w:sz w:val="22"/>
                <w:szCs w:val="22"/>
              </w:rPr>
              <w:t xml:space="preserve"> МФЦ</w:t>
            </w:r>
            <w:r w:rsidR="00806E2E">
              <w:rPr>
                <w:b w:val="0"/>
                <w:sz w:val="22"/>
                <w:szCs w:val="22"/>
              </w:rPr>
              <w:t>, ответстве</w:t>
            </w:r>
            <w:r w:rsidR="00806E2E">
              <w:rPr>
                <w:b w:val="0"/>
                <w:sz w:val="22"/>
                <w:szCs w:val="22"/>
              </w:rPr>
              <w:t>н</w:t>
            </w:r>
            <w:r w:rsidR="00806E2E">
              <w:rPr>
                <w:b w:val="0"/>
                <w:sz w:val="22"/>
                <w:szCs w:val="22"/>
              </w:rPr>
              <w:t>ные за прием и рег</w:t>
            </w:r>
            <w:r w:rsidR="00806E2E">
              <w:rPr>
                <w:b w:val="0"/>
                <w:sz w:val="22"/>
                <w:szCs w:val="22"/>
              </w:rPr>
              <w:t>и</w:t>
            </w:r>
            <w:r w:rsidR="00806E2E">
              <w:rPr>
                <w:b w:val="0"/>
                <w:sz w:val="22"/>
                <w:szCs w:val="22"/>
              </w:rPr>
              <w:t>страцию заявления и документов</w:t>
            </w:r>
            <w:r w:rsidRPr="00081929">
              <w:rPr>
                <w:b w:val="0"/>
                <w:sz w:val="22"/>
                <w:szCs w:val="22"/>
              </w:rPr>
              <w:t>:</w:t>
            </w:r>
          </w:p>
          <w:p w:rsidR="008C0994" w:rsidRPr="008C0994" w:rsidRDefault="008C0994" w:rsidP="008C0994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8C0994">
              <w:rPr>
                <w:b w:val="0"/>
                <w:sz w:val="22"/>
                <w:szCs w:val="22"/>
              </w:rPr>
              <w:t>- определяет соблюд</w:t>
            </w:r>
            <w:r w:rsidRPr="008C0994">
              <w:rPr>
                <w:b w:val="0"/>
                <w:sz w:val="22"/>
                <w:szCs w:val="22"/>
              </w:rPr>
              <w:t>е</w:t>
            </w:r>
            <w:r w:rsidRPr="008C0994">
              <w:rPr>
                <w:b w:val="0"/>
                <w:sz w:val="22"/>
                <w:szCs w:val="22"/>
              </w:rPr>
              <w:t>ни</w:t>
            </w:r>
            <w:r w:rsidR="002918EC">
              <w:rPr>
                <w:b w:val="0"/>
                <w:sz w:val="22"/>
                <w:szCs w:val="22"/>
              </w:rPr>
              <w:t>е</w:t>
            </w:r>
            <w:r w:rsidRPr="008C0994">
              <w:rPr>
                <w:b w:val="0"/>
                <w:sz w:val="22"/>
                <w:szCs w:val="22"/>
              </w:rPr>
              <w:t xml:space="preserve"> установленных условий признания действительности ус</w:t>
            </w:r>
            <w:r w:rsidRPr="008C0994">
              <w:rPr>
                <w:b w:val="0"/>
                <w:sz w:val="22"/>
                <w:szCs w:val="22"/>
              </w:rPr>
              <w:t>и</w:t>
            </w:r>
            <w:r w:rsidRPr="008C0994">
              <w:rPr>
                <w:b w:val="0"/>
                <w:sz w:val="22"/>
                <w:szCs w:val="22"/>
              </w:rPr>
              <w:t>ленной квалифицир</w:t>
            </w:r>
            <w:r w:rsidRPr="008C0994">
              <w:rPr>
                <w:b w:val="0"/>
                <w:sz w:val="22"/>
                <w:szCs w:val="22"/>
              </w:rPr>
              <w:t>о</w:t>
            </w:r>
            <w:r w:rsidRPr="008C0994">
              <w:rPr>
                <w:b w:val="0"/>
                <w:sz w:val="22"/>
                <w:szCs w:val="22"/>
              </w:rPr>
              <w:t>ванной электронной подписи;</w:t>
            </w:r>
          </w:p>
          <w:p w:rsidR="003B0B2D" w:rsidRPr="00081929" w:rsidRDefault="00081929" w:rsidP="008C0994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081929">
              <w:rPr>
                <w:b w:val="0"/>
                <w:sz w:val="22"/>
                <w:szCs w:val="22"/>
              </w:rPr>
              <w:t>-</w:t>
            </w:r>
            <w:r w:rsidR="00806E2E">
              <w:rPr>
                <w:b w:val="0"/>
                <w:sz w:val="22"/>
                <w:szCs w:val="22"/>
              </w:rPr>
              <w:t xml:space="preserve"> принимает и распеч</w:t>
            </w:r>
            <w:r w:rsidR="00806E2E">
              <w:rPr>
                <w:b w:val="0"/>
                <w:sz w:val="22"/>
                <w:szCs w:val="22"/>
              </w:rPr>
              <w:t>а</w:t>
            </w:r>
            <w:r w:rsidR="00806E2E">
              <w:rPr>
                <w:b w:val="0"/>
                <w:sz w:val="22"/>
                <w:szCs w:val="22"/>
              </w:rPr>
              <w:t>тывает поступившие заявления и документы</w:t>
            </w:r>
            <w:r w:rsidR="00806E2E" w:rsidRPr="00806E2E">
              <w:rPr>
                <w:b w:val="0"/>
                <w:sz w:val="22"/>
                <w:szCs w:val="22"/>
              </w:rPr>
              <w:t>;</w:t>
            </w:r>
          </w:p>
          <w:p w:rsidR="00081929" w:rsidRPr="00081929" w:rsidRDefault="00081929" w:rsidP="00081929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081929">
              <w:rPr>
                <w:b w:val="0"/>
                <w:sz w:val="22"/>
                <w:szCs w:val="22"/>
              </w:rPr>
              <w:t xml:space="preserve">- </w:t>
            </w:r>
            <w:r>
              <w:rPr>
                <w:b w:val="0"/>
                <w:sz w:val="22"/>
                <w:szCs w:val="22"/>
              </w:rPr>
              <w:t>регистрирует заявл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ние</w:t>
            </w:r>
            <w:r w:rsidRPr="00081929">
              <w:rPr>
                <w:b w:val="0"/>
                <w:sz w:val="22"/>
                <w:szCs w:val="22"/>
              </w:rPr>
              <w:t xml:space="preserve"> в журнале рег</w:t>
            </w:r>
            <w:r w:rsidRPr="00081929">
              <w:rPr>
                <w:b w:val="0"/>
                <w:sz w:val="22"/>
                <w:szCs w:val="22"/>
              </w:rPr>
              <w:t>и</w:t>
            </w:r>
            <w:r w:rsidRPr="00081929">
              <w:rPr>
                <w:b w:val="0"/>
                <w:sz w:val="22"/>
                <w:szCs w:val="22"/>
              </w:rPr>
              <w:t>страции заявлений (присваивается номер и ставится отметка в з</w:t>
            </w:r>
            <w:r w:rsidRPr="00081929">
              <w:rPr>
                <w:b w:val="0"/>
                <w:sz w:val="22"/>
                <w:szCs w:val="22"/>
              </w:rPr>
              <w:t>а</w:t>
            </w:r>
            <w:r w:rsidRPr="00081929">
              <w:rPr>
                <w:b w:val="0"/>
                <w:sz w:val="22"/>
                <w:szCs w:val="22"/>
              </w:rPr>
              <w:t>явлен</w:t>
            </w:r>
            <w:proofErr w:type="gramStart"/>
            <w:r w:rsidRPr="00081929">
              <w:rPr>
                <w:b w:val="0"/>
                <w:sz w:val="22"/>
                <w:szCs w:val="22"/>
              </w:rPr>
              <w:t>ии о е</w:t>
            </w:r>
            <w:proofErr w:type="gramEnd"/>
            <w:r w:rsidRPr="00081929">
              <w:rPr>
                <w:b w:val="0"/>
                <w:sz w:val="22"/>
                <w:szCs w:val="22"/>
              </w:rPr>
              <w:t>го прин</w:t>
            </w:r>
            <w:r w:rsidRPr="00081929">
              <w:rPr>
                <w:b w:val="0"/>
                <w:sz w:val="22"/>
                <w:szCs w:val="22"/>
              </w:rPr>
              <w:t>я</w:t>
            </w:r>
            <w:r w:rsidRPr="00081929">
              <w:rPr>
                <w:b w:val="0"/>
                <w:sz w:val="22"/>
                <w:szCs w:val="22"/>
              </w:rPr>
              <w:t>тии)</w:t>
            </w:r>
            <w:r>
              <w:rPr>
                <w:b w:val="0"/>
                <w:sz w:val="22"/>
                <w:szCs w:val="22"/>
              </w:rPr>
              <w:t>.</w:t>
            </w:r>
          </w:p>
          <w:p w:rsidR="00081929" w:rsidRDefault="00955FBB" w:rsidP="000610F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955FBB">
              <w:rPr>
                <w:b w:val="0"/>
                <w:sz w:val="22"/>
                <w:szCs w:val="22"/>
              </w:rPr>
              <w:t>В случае обращения з</w:t>
            </w:r>
            <w:r w:rsidRPr="00955FBB">
              <w:rPr>
                <w:b w:val="0"/>
                <w:sz w:val="22"/>
                <w:szCs w:val="22"/>
              </w:rPr>
              <w:t>а</w:t>
            </w:r>
            <w:r w:rsidRPr="00955FBB">
              <w:rPr>
                <w:b w:val="0"/>
                <w:sz w:val="22"/>
                <w:szCs w:val="22"/>
              </w:rPr>
              <w:t>явителя в МФЦ, с</w:t>
            </w:r>
            <w:r w:rsidRPr="00955FBB">
              <w:rPr>
                <w:b w:val="0"/>
                <w:sz w:val="22"/>
                <w:szCs w:val="22"/>
              </w:rPr>
              <w:t>о</w:t>
            </w:r>
            <w:r w:rsidRPr="00955FBB">
              <w:rPr>
                <w:b w:val="0"/>
                <w:sz w:val="22"/>
                <w:szCs w:val="22"/>
              </w:rPr>
              <w:t>трудник МФЦ, отве</w:t>
            </w:r>
            <w:r w:rsidRPr="00955FBB">
              <w:rPr>
                <w:b w:val="0"/>
                <w:sz w:val="22"/>
                <w:szCs w:val="22"/>
              </w:rPr>
              <w:t>т</w:t>
            </w:r>
            <w:r w:rsidRPr="00955FBB">
              <w:rPr>
                <w:b w:val="0"/>
                <w:sz w:val="22"/>
                <w:szCs w:val="22"/>
              </w:rPr>
              <w:lastRenderedPageBreak/>
              <w:t>ственный за прием и регистрацию докуме</w:t>
            </w:r>
            <w:r w:rsidRPr="00955FBB">
              <w:rPr>
                <w:b w:val="0"/>
                <w:sz w:val="22"/>
                <w:szCs w:val="22"/>
              </w:rPr>
              <w:t>н</w:t>
            </w:r>
            <w:r w:rsidRPr="00955FBB"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 w:rsidRPr="00955FBB">
              <w:rPr>
                <w:b w:val="0"/>
                <w:sz w:val="22"/>
                <w:szCs w:val="22"/>
              </w:rPr>
              <w:t>о</w:t>
            </w:r>
            <w:r w:rsidRPr="00955FBB">
              <w:rPr>
                <w:b w:val="0"/>
                <w:sz w:val="22"/>
                <w:szCs w:val="22"/>
              </w:rPr>
              <w:t>кументами, направляет их в министерство для рассмотрения и прин</w:t>
            </w:r>
            <w:r w:rsidRPr="00955FBB">
              <w:rPr>
                <w:b w:val="0"/>
                <w:sz w:val="22"/>
                <w:szCs w:val="22"/>
              </w:rPr>
              <w:t>я</w:t>
            </w:r>
            <w:r w:rsidRPr="00955FBB">
              <w:rPr>
                <w:b w:val="0"/>
                <w:sz w:val="22"/>
                <w:szCs w:val="22"/>
              </w:rPr>
              <w:t>тия решения.</w:t>
            </w:r>
          </w:p>
          <w:p w:rsidR="0028692A" w:rsidRPr="00DE2721" w:rsidRDefault="0028692A" w:rsidP="0028692A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28692A">
              <w:rPr>
                <w:b w:val="0"/>
                <w:sz w:val="22"/>
                <w:szCs w:val="22"/>
              </w:rPr>
              <w:t xml:space="preserve">Основаниями для отказа в приеме документов является: </w:t>
            </w:r>
          </w:p>
          <w:p w:rsidR="0028692A" w:rsidRPr="0028692A" w:rsidRDefault="0028692A" w:rsidP="0028692A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28692A">
              <w:rPr>
                <w:b w:val="0"/>
                <w:sz w:val="22"/>
                <w:szCs w:val="22"/>
              </w:rPr>
              <w:t>- предоставление заяв</w:t>
            </w:r>
            <w:r w:rsidRPr="0028692A">
              <w:rPr>
                <w:b w:val="0"/>
                <w:sz w:val="22"/>
                <w:szCs w:val="22"/>
              </w:rPr>
              <w:t>и</w:t>
            </w:r>
            <w:r w:rsidRPr="0028692A">
              <w:rPr>
                <w:b w:val="0"/>
                <w:sz w:val="22"/>
                <w:szCs w:val="22"/>
              </w:rPr>
              <w:t>телем неполного пере</w:t>
            </w:r>
            <w:r w:rsidRPr="0028692A">
              <w:rPr>
                <w:b w:val="0"/>
                <w:sz w:val="22"/>
                <w:szCs w:val="22"/>
              </w:rPr>
              <w:t>ч</w:t>
            </w:r>
            <w:r w:rsidRPr="0028692A">
              <w:rPr>
                <w:b w:val="0"/>
                <w:sz w:val="22"/>
                <w:szCs w:val="22"/>
              </w:rPr>
              <w:t>ня документов;</w:t>
            </w:r>
          </w:p>
          <w:p w:rsidR="0028692A" w:rsidRPr="0028692A" w:rsidRDefault="0028692A" w:rsidP="0028692A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28692A">
              <w:rPr>
                <w:b w:val="0"/>
                <w:sz w:val="22"/>
                <w:szCs w:val="22"/>
              </w:rPr>
              <w:t>- несоблюдение уст</w:t>
            </w:r>
            <w:r w:rsidRPr="0028692A">
              <w:rPr>
                <w:b w:val="0"/>
                <w:sz w:val="22"/>
                <w:szCs w:val="22"/>
              </w:rPr>
              <w:t>а</w:t>
            </w:r>
            <w:r w:rsidRPr="0028692A">
              <w:rPr>
                <w:b w:val="0"/>
                <w:sz w:val="22"/>
                <w:szCs w:val="22"/>
              </w:rPr>
              <w:t>новленных условий признания действ</w:t>
            </w:r>
            <w:r w:rsidRPr="0028692A">
              <w:rPr>
                <w:b w:val="0"/>
                <w:sz w:val="22"/>
                <w:szCs w:val="22"/>
              </w:rPr>
              <w:t>и</w:t>
            </w:r>
            <w:r w:rsidRPr="0028692A">
              <w:rPr>
                <w:b w:val="0"/>
                <w:sz w:val="22"/>
                <w:szCs w:val="22"/>
              </w:rPr>
              <w:t>тельности усиленной квалифицированной</w:t>
            </w:r>
            <w:r>
              <w:rPr>
                <w:sz w:val="22"/>
                <w:szCs w:val="22"/>
              </w:rPr>
              <w:t xml:space="preserve"> </w:t>
            </w:r>
            <w:r w:rsidRPr="0028692A">
              <w:rPr>
                <w:b w:val="0"/>
                <w:sz w:val="22"/>
                <w:szCs w:val="22"/>
              </w:rPr>
              <w:t>электронной подписи.</w:t>
            </w:r>
          </w:p>
          <w:p w:rsidR="00094E77" w:rsidRDefault="00094E77" w:rsidP="00DB5C74">
            <w:pPr>
              <w:pStyle w:val="42"/>
              <w:spacing w:after="0"/>
              <w:rPr>
                <w:b w:val="0"/>
                <w:sz w:val="22"/>
                <w:szCs w:val="22"/>
                <w:u w:val="single"/>
              </w:rPr>
            </w:pPr>
            <w:r w:rsidRPr="00094E77">
              <w:rPr>
                <w:b w:val="0"/>
                <w:sz w:val="22"/>
                <w:szCs w:val="22"/>
                <w:u w:val="single"/>
              </w:rPr>
              <w:t>При поступлении зая</w:t>
            </w:r>
            <w:r w:rsidRPr="00094E77">
              <w:rPr>
                <w:b w:val="0"/>
                <w:sz w:val="22"/>
                <w:szCs w:val="22"/>
                <w:u w:val="single"/>
              </w:rPr>
              <w:t>в</w:t>
            </w:r>
            <w:r w:rsidRPr="00094E77">
              <w:rPr>
                <w:b w:val="0"/>
                <w:sz w:val="22"/>
                <w:szCs w:val="22"/>
                <w:u w:val="single"/>
              </w:rPr>
              <w:t xml:space="preserve">ления о предоставлении государственной услуги и документов </w:t>
            </w:r>
            <w:r>
              <w:rPr>
                <w:b w:val="0"/>
                <w:sz w:val="22"/>
                <w:szCs w:val="22"/>
                <w:u w:val="single"/>
              </w:rPr>
              <w:t>по почте</w:t>
            </w:r>
            <w:r w:rsidRPr="00094E77">
              <w:rPr>
                <w:b w:val="0"/>
                <w:sz w:val="22"/>
                <w:szCs w:val="22"/>
                <w:u w:val="single"/>
              </w:rPr>
              <w:t>.</w:t>
            </w:r>
          </w:p>
          <w:p w:rsidR="00DB5C74" w:rsidRDefault="00DB5C74" w:rsidP="00DB5C7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DB5C74">
              <w:rPr>
                <w:b w:val="0"/>
                <w:sz w:val="22"/>
                <w:szCs w:val="22"/>
              </w:rPr>
              <w:t>Должностное лицо м</w:t>
            </w:r>
            <w:r w:rsidRPr="00DB5C74">
              <w:rPr>
                <w:b w:val="0"/>
                <w:sz w:val="22"/>
                <w:szCs w:val="22"/>
              </w:rPr>
              <w:t>и</w:t>
            </w:r>
            <w:r w:rsidRPr="00DB5C74">
              <w:rPr>
                <w:b w:val="0"/>
                <w:sz w:val="22"/>
                <w:szCs w:val="22"/>
              </w:rPr>
              <w:t>нистерства или сотру</w:t>
            </w:r>
            <w:r w:rsidRPr="00DB5C74">
              <w:rPr>
                <w:b w:val="0"/>
                <w:sz w:val="22"/>
                <w:szCs w:val="22"/>
              </w:rPr>
              <w:t>д</w:t>
            </w:r>
            <w:r w:rsidRPr="00DB5C74">
              <w:rPr>
                <w:b w:val="0"/>
                <w:sz w:val="22"/>
                <w:szCs w:val="22"/>
              </w:rPr>
              <w:t>ник МФЦ, ответстве</w:t>
            </w:r>
            <w:r w:rsidRPr="00DB5C74">
              <w:rPr>
                <w:b w:val="0"/>
                <w:sz w:val="22"/>
                <w:szCs w:val="22"/>
              </w:rPr>
              <w:t>н</w:t>
            </w:r>
            <w:r w:rsidRPr="00DB5C74">
              <w:rPr>
                <w:b w:val="0"/>
                <w:sz w:val="22"/>
                <w:szCs w:val="22"/>
              </w:rPr>
              <w:t>ные за прием и рег</w:t>
            </w:r>
            <w:r w:rsidRPr="00DB5C74">
              <w:rPr>
                <w:b w:val="0"/>
                <w:sz w:val="22"/>
                <w:szCs w:val="22"/>
              </w:rPr>
              <w:t>и</w:t>
            </w:r>
            <w:r w:rsidRPr="00DB5C74">
              <w:rPr>
                <w:b w:val="0"/>
                <w:sz w:val="22"/>
                <w:szCs w:val="22"/>
              </w:rPr>
              <w:t>страцию заявления и документов:</w:t>
            </w:r>
          </w:p>
          <w:p w:rsidR="00DB5C74" w:rsidRPr="00DB5C74" w:rsidRDefault="00DB5C74" w:rsidP="00DB5C7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 вскрывает конверт, проверяет документы на комплектность</w:t>
            </w:r>
            <w:r w:rsidRPr="00DB5C74">
              <w:rPr>
                <w:b w:val="0"/>
                <w:sz w:val="22"/>
                <w:szCs w:val="22"/>
              </w:rPr>
              <w:t>;</w:t>
            </w:r>
          </w:p>
          <w:p w:rsidR="00DB5C74" w:rsidRPr="00DB5C74" w:rsidRDefault="00DB5C74" w:rsidP="00DB5C7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- </w:t>
            </w:r>
            <w:r w:rsidRPr="00DB5C74">
              <w:rPr>
                <w:b w:val="0"/>
                <w:sz w:val="22"/>
                <w:szCs w:val="22"/>
              </w:rPr>
              <w:t>регистрирует заявл</w:t>
            </w:r>
            <w:r w:rsidRPr="00DB5C74">
              <w:rPr>
                <w:b w:val="0"/>
                <w:sz w:val="22"/>
                <w:szCs w:val="22"/>
              </w:rPr>
              <w:t>е</w:t>
            </w:r>
            <w:r w:rsidRPr="00DB5C74">
              <w:rPr>
                <w:b w:val="0"/>
                <w:sz w:val="22"/>
                <w:szCs w:val="22"/>
              </w:rPr>
              <w:t>ние в журнале рег</w:t>
            </w:r>
            <w:r w:rsidRPr="00DB5C74">
              <w:rPr>
                <w:b w:val="0"/>
                <w:sz w:val="22"/>
                <w:szCs w:val="22"/>
              </w:rPr>
              <w:t>и</w:t>
            </w:r>
            <w:r w:rsidRPr="00DB5C74">
              <w:rPr>
                <w:b w:val="0"/>
                <w:sz w:val="22"/>
                <w:szCs w:val="22"/>
              </w:rPr>
              <w:t>страции заявлений (присваивается номер и ставится отметка в з</w:t>
            </w:r>
            <w:r w:rsidRPr="00DB5C74">
              <w:rPr>
                <w:b w:val="0"/>
                <w:sz w:val="22"/>
                <w:szCs w:val="22"/>
              </w:rPr>
              <w:t>а</w:t>
            </w:r>
            <w:r w:rsidRPr="00DB5C74">
              <w:rPr>
                <w:b w:val="0"/>
                <w:sz w:val="22"/>
                <w:szCs w:val="22"/>
              </w:rPr>
              <w:lastRenderedPageBreak/>
              <w:t>явлен</w:t>
            </w:r>
            <w:proofErr w:type="gramStart"/>
            <w:r w:rsidRPr="00DB5C74">
              <w:rPr>
                <w:b w:val="0"/>
                <w:sz w:val="22"/>
                <w:szCs w:val="22"/>
              </w:rPr>
              <w:t>ии о е</w:t>
            </w:r>
            <w:proofErr w:type="gramEnd"/>
            <w:r w:rsidRPr="00DB5C74">
              <w:rPr>
                <w:b w:val="0"/>
                <w:sz w:val="22"/>
                <w:szCs w:val="22"/>
              </w:rPr>
              <w:t>го прин</w:t>
            </w:r>
            <w:r w:rsidRPr="00DB5C74">
              <w:rPr>
                <w:b w:val="0"/>
                <w:sz w:val="22"/>
                <w:szCs w:val="22"/>
              </w:rPr>
              <w:t>я</w:t>
            </w:r>
            <w:r w:rsidRPr="00DB5C74">
              <w:rPr>
                <w:b w:val="0"/>
                <w:sz w:val="22"/>
                <w:szCs w:val="22"/>
              </w:rPr>
              <w:t>тии).</w:t>
            </w:r>
          </w:p>
          <w:p w:rsidR="001C550C" w:rsidRPr="001C550C" w:rsidRDefault="001C550C" w:rsidP="001C550C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1C550C">
              <w:rPr>
                <w:b w:val="0"/>
                <w:sz w:val="22"/>
                <w:szCs w:val="22"/>
              </w:rPr>
              <w:t>В случае обращения з</w:t>
            </w:r>
            <w:r w:rsidRPr="001C550C">
              <w:rPr>
                <w:b w:val="0"/>
                <w:sz w:val="22"/>
                <w:szCs w:val="22"/>
              </w:rPr>
              <w:t>а</w:t>
            </w:r>
            <w:r w:rsidRPr="001C550C">
              <w:rPr>
                <w:b w:val="0"/>
                <w:sz w:val="22"/>
                <w:szCs w:val="22"/>
              </w:rPr>
              <w:t>явителя в МФЦ, с</w:t>
            </w:r>
            <w:r w:rsidRPr="001C550C">
              <w:rPr>
                <w:b w:val="0"/>
                <w:sz w:val="22"/>
                <w:szCs w:val="22"/>
              </w:rPr>
              <w:t>о</w:t>
            </w:r>
            <w:r w:rsidRPr="001C550C">
              <w:rPr>
                <w:b w:val="0"/>
                <w:sz w:val="22"/>
                <w:szCs w:val="22"/>
              </w:rPr>
              <w:t>трудник МФЦ, отве</w:t>
            </w:r>
            <w:r w:rsidRPr="001C550C">
              <w:rPr>
                <w:b w:val="0"/>
                <w:sz w:val="22"/>
                <w:szCs w:val="22"/>
              </w:rPr>
              <w:t>т</w:t>
            </w:r>
            <w:r w:rsidRPr="001C550C"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 w:rsidRPr="001C550C">
              <w:rPr>
                <w:b w:val="0"/>
                <w:sz w:val="22"/>
                <w:szCs w:val="22"/>
              </w:rPr>
              <w:t>н</w:t>
            </w:r>
            <w:r w:rsidRPr="001C550C"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 w:rsidRPr="001C550C">
              <w:rPr>
                <w:b w:val="0"/>
                <w:sz w:val="22"/>
                <w:szCs w:val="22"/>
              </w:rPr>
              <w:t>о</w:t>
            </w:r>
            <w:r w:rsidRPr="001C550C">
              <w:rPr>
                <w:b w:val="0"/>
                <w:sz w:val="22"/>
                <w:szCs w:val="22"/>
              </w:rPr>
              <w:t>кументами, направляет их в министерство для рассмотрения и прин</w:t>
            </w:r>
            <w:r w:rsidRPr="001C550C">
              <w:rPr>
                <w:b w:val="0"/>
                <w:sz w:val="22"/>
                <w:szCs w:val="22"/>
              </w:rPr>
              <w:t>я</w:t>
            </w:r>
            <w:r w:rsidRPr="001C550C">
              <w:rPr>
                <w:b w:val="0"/>
                <w:sz w:val="22"/>
                <w:szCs w:val="22"/>
              </w:rPr>
              <w:t>тия решения.</w:t>
            </w:r>
          </w:p>
          <w:p w:rsidR="001C550C" w:rsidRPr="001C550C" w:rsidRDefault="001C550C" w:rsidP="001C550C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1C550C">
              <w:rPr>
                <w:b w:val="0"/>
                <w:sz w:val="22"/>
                <w:szCs w:val="22"/>
              </w:rPr>
              <w:t>Основанием для отказа в приеме документов я</w:t>
            </w:r>
            <w:r w:rsidRPr="001C550C">
              <w:rPr>
                <w:b w:val="0"/>
                <w:sz w:val="22"/>
                <w:szCs w:val="22"/>
              </w:rPr>
              <w:t>в</w:t>
            </w:r>
            <w:r w:rsidRPr="001C550C">
              <w:rPr>
                <w:b w:val="0"/>
                <w:sz w:val="22"/>
                <w:szCs w:val="22"/>
              </w:rPr>
              <w:t>ляется предоставление заявителем неполного перечня документов.</w:t>
            </w:r>
          </w:p>
          <w:p w:rsidR="005C2ACF" w:rsidRPr="0073283B" w:rsidRDefault="005C2AC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1864" w:type="dxa"/>
          </w:tcPr>
          <w:p w:rsidR="00F06BF6" w:rsidRPr="00F06BF6" w:rsidRDefault="00F06BF6" w:rsidP="00F06BF6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lastRenderedPageBreak/>
              <w:t>не более 1 раб</w:t>
            </w:r>
            <w:r w:rsidRPr="00F06BF6">
              <w:rPr>
                <w:b w:val="0"/>
                <w:sz w:val="22"/>
                <w:szCs w:val="22"/>
              </w:rPr>
              <w:t>о</w:t>
            </w:r>
            <w:r w:rsidRPr="00F06BF6">
              <w:rPr>
                <w:b w:val="0"/>
                <w:sz w:val="22"/>
                <w:szCs w:val="22"/>
              </w:rPr>
              <w:t>чего дня.</w:t>
            </w:r>
          </w:p>
          <w:p w:rsidR="00F06BF6" w:rsidRDefault="00F06BF6" w:rsidP="00F06BF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  <w:p w:rsidR="005C2ACF" w:rsidRPr="0073283B" w:rsidRDefault="00F06BF6" w:rsidP="00F06BF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t>Направление з</w:t>
            </w:r>
            <w:r w:rsidRPr="00F06BF6">
              <w:rPr>
                <w:b w:val="0"/>
                <w:sz w:val="22"/>
                <w:szCs w:val="22"/>
              </w:rPr>
              <w:t>а</w:t>
            </w:r>
            <w:r w:rsidRPr="00F06BF6">
              <w:rPr>
                <w:b w:val="0"/>
                <w:sz w:val="22"/>
                <w:szCs w:val="22"/>
              </w:rPr>
              <w:t>явителю ув</w:t>
            </w:r>
            <w:r w:rsidRPr="00F06BF6">
              <w:rPr>
                <w:b w:val="0"/>
                <w:sz w:val="22"/>
                <w:szCs w:val="22"/>
              </w:rPr>
              <w:t>е</w:t>
            </w:r>
            <w:r w:rsidRPr="00F06BF6">
              <w:rPr>
                <w:b w:val="0"/>
                <w:sz w:val="22"/>
                <w:szCs w:val="22"/>
              </w:rPr>
              <w:t>домления об о</w:t>
            </w:r>
            <w:r w:rsidRPr="00F06BF6">
              <w:rPr>
                <w:b w:val="0"/>
                <w:sz w:val="22"/>
                <w:szCs w:val="22"/>
              </w:rPr>
              <w:t>т</w:t>
            </w:r>
            <w:r w:rsidRPr="00F06BF6">
              <w:rPr>
                <w:b w:val="0"/>
                <w:sz w:val="22"/>
                <w:szCs w:val="22"/>
              </w:rPr>
              <w:t>казе в приеме документов в срок не более 3 рабочих дней.</w:t>
            </w:r>
          </w:p>
        </w:tc>
        <w:tc>
          <w:tcPr>
            <w:tcW w:w="1914" w:type="dxa"/>
          </w:tcPr>
          <w:p w:rsidR="005C2ACF" w:rsidRPr="0073283B" w:rsidRDefault="00F06BF6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t>должностное л</w:t>
            </w:r>
            <w:r w:rsidRPr="00F06BF6">
              <w:rPr>
                <w:b w:val="0"/>
                <w:sz w:val="22"/>
                <w:szCs w:val="22"/>
              </w:rPr>
              <w:t>и</w:t>
            </w:r>
            <w:r w:rsidRPr="00F06BF6">
              <w:rPr>
                <w:b w:val="0"/>
                <w:sz w:val="22"/>
                <w:szCs w:val="22"/>
              </w:rPr>
              <w:t xml:space="preserve">цо  </w:t>
            </w:r>
            <w:r>
              <w:rPr>
                <w:b w:val="0"/>
                <w:sz w:val="22"/>
                <w:szCs w:val="22"/>
              </w:rPr>
              <w:t xml:space="preserve">министерства </w:t>
            </w:r>
            <w:r w:rsidRPr="00F06BF6">
              <w:rPr>
                <w:b w:val="0"/>
                <w:sz w:val="22"/>
                <w:szCs w:val="22"/>
              </w:rPr>
              <w:t>или сотрудник МФЦ</w:t>
            </w:r>
          </w:p>
        </w:tc>
        <w:tc>
          <w:tcPr>
            <w:tcW w:w="2695" w:type="dxa"/>
          </w:tcPr>
          <w:p w:rsidR="00DE4D1A" w:rsidRPr="00DE4D1A" w:rsidRDefault="00DE4D1A" w:rsidP="00DE4D1A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DE4D1A">
              <w:rPr>
                <w:b w:val="0"/>
                <w:sz w:val="22"/>
                <w:szCs w:val="22"/>
              </w:rPr>
              <w:t>1.Предоставление заяв</w:t>
            </w:r>
            <w:r w:rsidRPr="00DE4D1A">
              <w:rPr>
                <w:b w:val="0"/>
                <w:sz w:val="22"/>
                <w:szCs w:val="22"/>
              </w:rPr>
              <w:t>и</w:t>
            </w:r>
            <w:r w:rsidRPr="00DE4D1A">
              <w:rPr>
                <w:b w:val="0"/>
                <w:sz w:val="22"/>
                <w:szCs w:val="22"/>
              </w:rPr>
              <w:t>телем документов, нео</w:t>
            </w:r>
            <w:r w:rsidRPr="00DE4D1A">
              <w:rPr>
                <w:b w:val="0"/>
                <w:sz w:val="22"/>
                <w:szCs w:val="22"/>
              </w:rPr>
              <w:t>б</w:t>
            </w:r>
            <w:r w:rsidRPr="00DE4D1A">
              <w:rPr>
                <w:b w:val="0"/>
                <w:sz w:val="22"/>
                <w:szCs w:val="22"/>
              </w:rPr>
              <w:t>ходимых для предоста</w:t>
            </w:r>
            <w:r w:rsidRPr="00DE4D1A">
              <w:rPr>
                <w:b w:val="0"/>
                <w:sz w:val="22"/>
                <w:szCs w:val="22"/>
              </w:rPr>
              <w:t>в</w:t>
            </w:r>
            <w:r w:rsidRPr="00DE4D1A">
              <w:rPr>
                <w:b w:val="0"/>
                <w:sz w:val="22"/>
                <w:szCs w:val="22"/>
              </w:rPr>
              <w:t>ления государственной услуги</w:t>
            </w:r>
            <w:r>
              <w:rPr>
                <w:b w:val="0"/>
                <w:sz w:val="22"/>
                <w:szCs w:val="22"/>
              </w:rPr>
              <w:t>.</w:t>
            </w:r>
          </w:p>
          <w:p w:rsidR="005C2ACF" w:rsidRDefault="00DE4D1A" w:rsidP="00DE4D1A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DE4D1A">
              <w:rPr>
                <w:b w:val="0"/>
                <w:sz w:val="22"/>
                <w:szCs w:val="22"/>
              </w:rPr>
              <w:t xml:space="preserve">2. Наличие у </w:t>
            </w:r>
            <w:proofErr w:type="gramStart"/>
            <w:r w:rsidRPr="00DE4D1A">
              <w:rPr>
                <w:b w:val="0"/>
                <w:sz w:val="22"/>
                <w:szCs w:val="22"/>
              </w:rPr>
              <w:t>заявителя</w:t>
            </w:r>
            <w:proofErr w:type="gramEnd"/>
            <w:r w:rsidRPr="00DE4D1A">
              <w:rPr>
                <w:b w:val="0"/>
                <w:sz w:val="22"/>
                <w:szCs w:val="22"/>
              </w:rPr>
              <w:t xml:space="preserve"> заполненного по уст</w:t>
            </w:r>
            <w:r w:rsidRPr="00DE4D1A">
              <w:rPr>
                <w:b w:val="0"/>
                <w:sz w:val="22"/>
                <w:szCs w:val="22"/>
              </w:rPr>
              <w:t>а</w:t>
            </w:r>
            <w:r w:rsidRPr="00DE4D1A">
              <w:rPr>
                <w:b w:val="0"/>
                <w:sz w:val="22"/>
                <w:szCs w:val="22"/>
              </w:rPr>
              <w:t>новленной форме зая</w:t>
            </w:r>
            <w:r w:rsidRPr="00DE4D1A">
              <w:rPr>
                <w:b w:val="0"/>
                <w:sz w:val="22"/>
                <w:szCs w:val="22"/>
              </w:rPr>
              <w:t>в</w:t>
            </w:r>
            <w:r w:rsidRPr="00DE4D1A">
              <w:rPr>
                <w:b w:val="0"/>
                <w:sz w:val="22"/>
                <w:szCs w:val="22"/>
              </w:rPr>
              <w:t>ления/предоставление специалистом формы з</w:t>
            </w:r>
            <w:r w:rsidRPr="00DE4D1A">
              <w:rPr>
                <w:b w:val="0"/>
                <w:sz w:val="22"/>
                <w:szCs w:val="22"/>
              </w:rPr>
              <w:t>а</w:t>
            </w:r>
            <w:r w:rsidRPr="00DE4D1A">
              <w:rPr>
                <w:b w:val="0"/>
                <w:sz w:val="22"/>
                <w:szCs w:val="22"/>
              </w:rPr>
              <w:t>явления.</w:t>
            </w:r>
          </w:p>
          <w:p w:rsidR="00DA6505" w:rsidRPr="00DA6505" w:rsidRDefault="00DA6505" w:rsidP="00DA6505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3. Программное </w:t>
            </w:r>
            <w:proofErr w:type="gramStart"/>
            <w:r>
              <w:rPr>
                <w:b w:val="0"/>
                <w:sz w:val="22"/>
                <w:szCs w:val="22"/>
              </w:rPr>
              <w:t>обесп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чение</w:t>
            </w:r>
            <w:proofErr w:type="gramEnd"/>
            <w:r>
              <w:rPr>
                <w:b w:val="0"/>
                <w:sz w:val="22"/>
                <w:szCs w:val="22"/>
              </w:rPr>
              <w:t xml:space="preserve"> определяющее </w:t>
            </w:r>
            <w:r w:rsidRPr="00DA6505">
              <w:rPr>
                <w:b w:val="0"/>
                <w:sz w:val="22"/>
                <w:szCs w:val="22"/>
              </w:rPr>
              <w:t>с</w:t>
            </w:r>
            <w:r w:rsidRPr="00DA6505">
              <w:rPr>
                <w:b w:val="0"/>
                <w:sz w:val="22"/>
                <w:szCs w:val="22"/>
              </w:rPr>
              <w:t>о</w:t>
            </w:r>
            <w:r w:rsidRPr="00DA6505">
              <w:rPr>
                <w:b w:val="0"/>
                <w:sz w:val="22"/>
                <w:szCs w:val="22"/>
              </w:rPr>
              <w:t>блюдение установленных условий признания де</w:t>
            </w:r>
            <w:r w:rsidRPr="00DA6505">
              <w:rPr>
                <w:b w:val="0"/>
                <w:sz w:val="22"/>
                <w:szCs w:val="22"/>
              </w:rPr>
              <w:t>й</w:t>
            </w:r>
            <w:r w:rsidRPr="00DA6505">
              <w:rPr>
                <w:b w:val="0"/>
                <w:sz w:val="22"/>
                <w:szCs w:val="22"/>
              </w:rPr>
              <w:t>ствительности усиленной квалифицированной</w:t>
            </w:r>
            <w:r w:rsidRPr="00DA6505">
              <w:rPr>
                <w:sz w:val="22"/>
                <w:szCs w:val="22"/>
              </w:rPr>
              <w:t xml:space="preserve"> </w:t>
            </w:r>
            <w:r w:rsidRPr="00DA6505">
              <w:rPr>
                <w:b w:val="0"/>
                <w:sz w:val="22"/>
                <w:szCs w:val="22"/>
              </w:rPr>
              <w:t>электронной подписи.</w:t>
            </w:r>
          </w:p>
          <w:p w:rsidR="00DA6505" w:rsidRPr="0073283B" w:rsidRDefault="00DA6505" w:rsidP="00DE4D1A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5C2ACF" w:rsidRPr="0073283B" w:rsidRDefault="00F92ECA" w:rsidP="00F92ECA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</w:tr>
      <w:tr w:rsidR="008879CC" w:rsidRPr="0073283B" w:rsidTr="00CE445E">
        <w:tc>
          <w:tcPr>
            <w:tcW w:w="13684" w:type="dxa"/>
            <w:gridSpan w:val="7"/>
          </w:tcPr>
          <w:p w:rsidR="008879CC" w:rsidRDefault="008879CC" w:rsidP="008879CC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2.</w:t>
            </w:r>
            <w:r w:rsidRPr="008879CC">
              <w:rPr>
                <w:b w:val="0"/>
                <w:sz w:val="22"/>
                <w:szCs w:val="22"/>
              </w:rPr>
              <w:t>Проверка документов на комплектности и их рассмотрение</w:t>
            </w:r>
          </w:p>
        </w:tc>
      </w:tr>
      <w:tr w:rsidR="00FF582A" w:rsidRPr="0073283B" w:rsidTr="0073283B">
        <w:tc>
          <w:tcPr>
            <w:tcW w:w="513" w:type="dxa"/>
          </w:tcPr>
          <w:p w:rsidR="0001434A" w:rsidRPr="0073283B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01434A" w:rsidRPr="0073283B" w:rsidRDefault="008977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Проверка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ментов на ко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плектности и их рассмотрение</w:t>
            </w:r>
          </w:p>
        </w:tc>
        <w:tc>
          <w:tcPr>
            <w:tcW w:w="2545" w:type="dxa"/>
          </w:tcPr>
          <w:p w:rsidR="0001434A" w:rsidRPr="00E151F9" w:rsidRDefault="00E00A1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Pr="00E151F9">
              <w:rPr>
                <w:b w:val="0"/>
                <w:sz w:val="22"/>
                <w:szCs w:val="22"/>
              </w:rPr>
              <w:t xml:space="preserve">Проверка </w:t>
            </w:r>
            <w:r w:rsidR="00FF582A" w:rsidRPr="00E151F9">
              <w:rPr>
                <w:b w:val="0"/>
                <w:sz w:val="22"/>
                <w:szCs w:val="22"/>
              </w:rPr>
              <w:t>правильн</w:t>
            </w:r>
            <w:r w:rsidR="00FF582A" w:rsidRPr="00E151F9">
              <w:rPr>
                <w:b w:val="0"/>
                <w:sz w:val="22"/>
                <w:szCs w:val="22"/>
              </w:rPr>
              <w:t>о</w:t>
            </w:r>
            <w:r w:rsidR="00FF582A" w:rsidRPr="00E151F9">
              <w:rPr>
                <w:b w:val="0"/>
                <w:sz w:val="22"/>
                <w:szCs w:val="22"/>
              </w:rPr>
              <w:t>сти оформления зая</w:t>
            </w:r>
            <w:r w:rsidR="00FF582A" w:rsidRPr="00E151F9">
              <w:rPr>
                <w:b w:val="0"/>
                <w:sz w:val="22"/>
                <w:szCs w:val="22"/>
              </w:rPr>
              <w:t>в</w:t>
            </w:r>
            <w:r w:rsidR="00FF582A" w:rsidRPr="00E151F9">
              <w:rPr>
                <w:b w:val="0"/>
                <w:sz w:val="22"/>
                <w:szCs w:val="22"/>
              </w:rPr>
              <w:t>ления и содержание д</w:t>
            </w:r>
            <w:r w:rsidR="00FF582A" w:rsidRPr="00E151F9">
              <w:rPr>
                <w:b w:val="0"/>
                <w:sz w:val="22"/>
                <w:szCs w:val="22"/>
              </w:rPr>
              <w:t>о</w:t>
            </w:r>
            <w:r w:rsidR="00FF582A" w:rsidRPr="00E151F9">
              <w:rPr>
                <w:b w:val="0"/>
                <w:sz w:val="22"/>
                <w:szCs w:val="22"/>
              </w:rPr>
              <w:t>кументов, указанных в разделе 4 технологич</w:t>
            </w:r>
            <w:r w:rsidR="00FF582A" w:rsidRPr="00E151F9">
              <w:rPr>
                <w:b w:val="0"/>
                <w:sz w:val="22"/>
                <w:szCs w:val="22"/>
              </w:rPr>
              <w:t>е</w:t>
            </w:r>
            <w:r w:rsidR="00FF582A" w:rsidRPr="00E151F9">
              <w:rPr>
                <w:b w:val="0"/>
                <w:sz w:val="22"/>
                <w:szCs w:val="22"/>
              </w:rPr>
              <w:t>ской схемы на предмет соответствия требов</w:t>
            </w:r>
            <w:r w:rsidR="00FF582A" w:rsidRPr="00E151F9">
              <w:rPr>
                <w:b w:val="0"/>
                <w:sz w:val="22"/>
                <w:szCs w:val="22"/>
              </w:rPr>
              <w:t>а</w:t>
            </w:r>
            <w:r w:rsidR="00FF582A" w:rsidRPr="00E151F9">
              <w:rPr>
                <w:b w:val="0"/>
                <w:sz w:val="22"/>
                <w:szCs w:val="22"/>
              </w:rPr>
              <w:t>ниям законодательства</w:t>
            </w:r>
            <w:r w:rsidRPr="00E151F9">
              <w:rPr>
                <w:b w:val="0"/>
                <w:sz w:val="22"/>
                <w:szCs w:val="22"/>
              </w:rPr>
              <w:t>;</w:t>
            </w:r>
          </w:p>
          <w:p w:rsidR="006B4C10" w:rsidRPr="0073283B" w:rsidRDefault="00E93720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E151F9">
              <w:rPr>
                <w:b w:val="0"/>
                <w:sz w:val="22"/>
                <w:szCs w:val="22"/>
              </w:rPr>
              <w:t>2</w:t>
            </w:r>
            <w:r w:rsidR="006B4C10" w:rsidRPr="00E151F9">
              <w:rPr>
                <w:b w:val="0"/>
                <w:sz w:val="22"/>
                <w:szCs w:val="22"/>
              </w:rPr>
              <w:t xml:space="preserve">. </w:t>
            </w:r>
            <w:r w:rsidR="00BB7549" w:rsidRPr="00E151F9">
              <w:rPr>
                <w:b w:val="0"/>
                <w:sz w:val="22"/>
                <w:szCs w:val="22"/>
              </w:rPr>
              <w:t>н</w:t>
            </w:r>
            <w:r w:rsidR="006B4C10" w:rsidRPr="00E151F9">
              <w:rPr>
                <w:b w:val="0"/>
                <w:sz w:val="22"/>
                <w:szCs w:val="22"/>
              </w:rPr>
              <w:t>аправление межв</w:t>
            </w:r>
            <w:r w:rsidR="006B4C10" w:rsidRPr="00E151F9">
              <w:rPr>
                <w:b w:val="0"/>
                <w:sz w:val="22"/>
                <w:szCs w:val="22"/>
              </w:rPr>
              <w:t>е</w:t>
            </w:r>
            <w:r w:rsidR="006B4C10" w:rsidRPr="00E151F9">
              <w:rPr>
                <w:b w:val="0"/>
                <w:sz w:val="22"/>
                <w:szCs w:val="22"/>
              </w:rPr>
              <w:t>домствен</w:t>
            </w:r>
            <w:r w:rsidR="00B6125B" w:rsidRPr="00E151F9">
              <w:rPr>
                <w:b w:val="0"/>
                <w:sz w:val="22"/>
                <w:szCs w:val="22"/>
              </w:rPr>
              <w:t>ного</w:t>
            </w:r>
            <w:r w:rsidR="00B6125B" w:rsidRPr="0073283B">
              <w:rPr>
                <w:b w:val="0"/>
                <w:sz w:val="22"/>
                <w:szCs w:val="22"/>
              </w:rPr>
              <w:t xml:space="preserve"> </w:t>
            </w:r>
            <w:r w:rsidR="006B4C10" w:rsidRPr="0073283B">
              <w:rPr>
                <w:b w:val="0"/>
                <w:sz w:val="22"/>
                <w:szCs w:val="22"/>
              </w:rPr>
              <w:t>запрос</w:t>
            </w:r>
            <w:r w:rsidR="00B6125B" w:rsidRPr="0073283B">
              <w:rPr>
                <w:b w:val="0"/>
                <w:sz w:val="22"/>
                <w:szCs w:val="22"/>
              </w:rPr>
              <w:t>а</w:t>
            </w:r>
            <w:r w:rsidR="006B4C10" w:rsidRPr="0073283B">
              <w:rPr>
                <w:b w:val="0"/>
                <w:sz w:val="22"/>
                <w:szCs w:val="22"/>
              </w:rPr>
              <w:t xml:space="preserve"> </w:t>
            </w:r>
            <w:r w:rsidR="00D06258" w:rsidRPr="0073283B">
              <w:rPr>
                <w:b w:val="0"/>
                <w:sz w:val="22"/>
                <w:szCs w:val="22"/>
              </w:rPr>
              <w:t xml:space="preserve">в ФНС России </w:t>
            </w:r>
            <w:r w:rsidR="006B4C10" w:rsidRPr="0073283B">
              <w:rPr>
                <w:b w:val="0"/>
                <w:sz w:val="22"/>
                <w:szCs w:val="22"/>
              </w:rPr>
              <w:t>о пред</w:t>
            </w:r>
            <w:r w:rsidR="006B4C10" w:rsidRPr="0073283B">
              <w:rPr>
                <w:b w:val="0"/>
                <w:sz w:val="22"/>
                <w:szCs w:val="22"/>
              </w:rPr>
              <w:t>о</w:t>
            </w:r>
            <w:r w:rsidR="006B4C10" w:rsidRPr="0073283B">
              <w:rPr>
                <w:b w:val="0"/>
                <w:sz w:val="22"/>
                <w:szCs w:val="22"/>
              </w:rPr>
              <w:t xml:space="preserve">ставлении </w:t>
            </w:r>
            <w:r w:rsidR="00D06258" w:rsidRPr="0073283B">
              <w:rPr>
                <w:b w:val="0"/>
                <w:sz w:val="22"/>
                <w:szCs w:val="22"/>
              </w:rPr>
              <w:t>сведений о регистрации заявителя в качестве юридического лица или индивидуал</w:t>
            </w:r>
            <w:r w:rsidR="00D06258" w:rsidRPr="0073283B">
              <w:rPr>
                <w:b w:val="0"/>
                <w:sz w:val="22"/>
                <w:szCs w:val="22"/>
              </w:rPr>
              <w:t>ь</w:t>
            </w:r>
            <w:r w:rsidR="00D06258" w:rsidRPr="0073283B">
              <w:rPr>
                <w:b w:val="0"/>
                <w:sz w:val="22"/>
                <w:szCs w:val="22"/>
              </w:rPr>
              <w:t>ного предпринимателя;</w:t>
            </w:r>
          </w:p>
          <w:p w:rsidR="006B4C10" w:rsidRPr="0073283B" w:rsidRDefault="00433E4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="00F04CFC" w:rsidRPr="0073283B">
              <w:rPr>
                <w:b w:val="0"/>
                <w:sz w:val="22"/>
                <w:szCs w:val="22"/>
              </w:rPr>
              <w:t xml:space="preserve">. </w:t>
            </w:r>
            <w:r w:rsidR="00BB7549">
              <w:rPr>
                <w:b w:val="0"/>
                <w:sz w:val="22"/>
                <w:szCs w:val="22"/>
              </w:rPr>
              <w:t>и</w:t>
            </w:r>
            <w:r w:rsidR="00F04CFC" w:rsidRPr="0073283B">
              <w:rPr>
                <w:b w:val="0"/>
                <w:sz w:val="22"/>
                <w:szCs w:val="22"/>
              </w:rPr>
              <w:t>здание распоряж</w:t>
            </w:r>
            <w:r w:rsidR="00F04CFC" w:rsidRPr="0073283B">
              <w:rPr>
                <w:b w:val="0"/>
                <w:sz w:val="22"/>
                <w:szCs w:val="22"/>
              </w:rPr>
              <w:t>е</w:t>
            </w:r>
            <w:r w:rsidR="00F04CFC" w:rsidRPr="0073283B">
              <w:rPr>
                <w:b w:val="0"/>
                <w:sz w:val="22"/>
                <w:szCs w:val="22"/>
              </w:rPr>
              <w:lastRenderedPageBreak/>
              <w:t xml:space="preserve">ния </w:t>
            </w:r>
            <w:r w:rsidR="00DE2721">
              <w:rPr>
                <w:b w:val="0"/>
                <w:sz w:val="22"/>
                <w:szCs w:val="22"/>
              </w:rPr>
              <w:t>министерства</w:t>
            </w:r>
            <w:r w:rsidR="00F04CFC" w:rsidRPr="0073283B">
              <w:rPr>
                <w:b w:val="0"/>
                <w:sz w:val="22"/>
                <w:szCs w:val="22"/>
              </w:rPr>
              <w:t xml:space="preserve"> о в</w:t>
            </w:r>
            <w:r w:rsidR="00F04CFC" w:rsidRPr="0073283B">
              <w:rPr>
                <w:b w:val="0"/>
                <w:sz w:val="22"/>
                <w:szCs w:val="22"/>
              </w:rPr>
              <w:t>ы</w:t>
            </w:r>
            <w:r w:rsidR="00F04CFC" w:rsidRPr="0073283B">
              <w:rPr>
                <w:b w:val="0"/>
                <w:sz w:val="22"/>
                <w:szCs w:val="22"/>
              </w:rPr>
              <w:t>даче разрешения и направление уведомл</w:t>
            </w:r>
            <w:r w:rsidR="00F04CFC" w:rsidRPr="0073283B">
              <w:rPr>
                <w:b w:val="0"/>
                <w:sz w:val="22"/>
                <w:szCs w:val="22"/>
              </w:rPr>
              <w:t>е</w:t>
            </w:r>
            <w:r w:rsidR="00F04CFC" w:rsidRPr="0073283B">
              <w:rPr>
                <w:b w:val="0"/>
                <w:sz w:val="22"/>
                <w:szCs w:val="22"/>
              </w:rPr>
              <w:t>ния заявителю о нео</w:t>
            </w:r>
            <w:r w:rsidR="00F04CFC" w:rsidRPr="0073283B">
              <w:rPr>
                <w:b w:val="0"/>
                <w:sz w:val="22"/>
                <w:szCs w:val="22"/>
              </w:rPr>
              <w:t>б</w:t>
            </w:r>
            <w:r w:rsidR="00F04CFC" w:rsidRPr="0073283B">
              <w:rPr>
                <w:b w:val="0"/>
                <w:sz w:val="22"/>
                <w:szCs w:val="22"/>
              </w:rPr>
              <w:t xml:space="preserve">ходимости </w:t>
            </w:r>
            <w:r w:rsidR="00254AFF" w:rsidRPr="0073283B">
              <w:rPr>
                <w:b w:val="0"/>
                <w:sz w:val="22"/>
                <w:szCs w:val="22"/>
              </w:rPr>
              <w:t>осущест</w:t>
            </w:r>
            <w:r w:rsidR="00254AFF" w:rsidRPr="0073283B">
              <w:rPr>
                <w:b w:val="0"/>
                <w:sz w:val="22"/>
                <w:szCs w:val="22"/>
              </w:rPr>
              <w:t>в</w:t>
            </w:r>
            <w:r w:rsidR="00254AFF" w:rsidRPr="0073283B">
              <w:rPr>
                <w:b w:val="0"/>
                <w:sz w:val="22"/>
                <w:szCs w:val="22"/>
              </w:rPr>
              <w:t>ления платы за выдачу разрешения</w:t>
            </w:r>
            <w:r w:rsidR="00760735" w:rsidRPr="0073283B">
              <w:rPr>
                <w:b w:val="0"/>
                <w:sz w:val="22"/>
                <w:szCs w:val="22"/>
              </w:rPr>
              <w:t>;</w:t>
            </w:r>
          </w:p>
          <w:p w:rsidR="00760735" w:rsidRDefault="00433E4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4</w:t>
            </w:r>
            <w:r w:rsidR="00760735" w:rsidRPr="0073283B">
              <w:rPr>
                <w:b w:val="0"/>
                <w:sz w:val="22"/>
                <w:szCs w:val="22"/>
              </w:rPr>
              <w:t>. в случае выявления оснований для отказа в предоставлении гос</w:t>
            </w:r>
            <w:r w:rsidR="00760735" w:rsidRPr="0073283B">
              <w:rPr>
                <w:b w:val="0"/>
                <w:sz w:val="22"/>
                <w:szCs w:val="22"/>
              </w:rPr>
              <w:t>у</w:t>
            </w:r>
            <w:r w:rsidR="00760735" w:rsidRPr="0073283B">
              <w:rPr>
                <w:b w:val="0"/>
                <w:sz w:val="22"/>
                <w:szCs w:val="22"/>
              </w:rPr>
              <w:t>дарственной услуги направляется (вручае</w:t>
            </w:r>
            <w:r w:rsidR="00760735" w:rsidRPr="0073283B">
              <w:rPr>
                <w:b w:val="0"/>
                <w:sz w:val="22"/>
                <w:szCs w:val="22"/>
              </w:rPr>
              <w:t>т</w:t>
            </w:r>
            <w:r w:rsidR="00760735" w:rsidRPr="0073283B">
              <w:rPr>
                <w:b w:val="0"/>
                <w:sz w:val="22"/>
                <w:szCs w:val="22"/>
              </w:rPr>
              <w:t>ся) уведомление об о</w:t>
            </w:r>
            <w:r w:rsidR="00760735" w:rsidRPr="0073283B">
              <w:rPr>
                <w:b w:val="0"/>
                <w:sz w:val="22"/>
                <w:szCs w:val="22"/>
              </w:rPr>
              <w:t>т</w:t>
            </w:r>
            <w:r w:rsidR="00760735" w:rsidRPr="0073283B">
              <w:rPr>
                <w:b w:val="0"/>
                <w:sz w:val="22"/>
                <w:szCs w:val="22"/>
              </w:rPr>
              <w:t>казе в предоставлении государственной услуги.</w:t>
            </w:r>
          </w:p>
          <w:p w:rsidR="00CC5B6C" w:rsidRPr="0073283B" w:rsidRDefault="00CC5B6C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Основания для отказа отражены в разделе 2 технологической карты.</w:t>
            </w:r>
          </w:p>
        </w:tc>
        <w:tc>
          <w:tcPr>
            <w:tcW w:w="1864" w:type="dxa"/>
          </w:tcPr>
          <w:p w:rsidR="0001434A" w:rsidRDefault="00E93720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не более </w:t>
            </w:r>
            <w:r w:rsidR="00F04CFC" w:rsidRPr="0073283B">
              <w:rPr>
                <w:b w:val="0"/>
                <w:sz w:val="22"/>
                <w:szCs w:val="22"/>
              </w:rPr>
              <w:t xml:space="preserve">24 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бочих дней</w:t>
            </w:r>
          </w:p>
          <w:p w:rsidR="00FD499C" w:rsidRDefault="00FD499C" w:rsidP="00FD499C">
            <w:pPr>
              <w:pStyle w:val="42"/>
              <w:shd w:val="clear" w:color="auto" w:fill="auto"/>
              <w:spacing w:after="184" w:line="280" w:lineRule="exact"/>
            </w:pPr>
            <w:r w:rsidRPr="00FD499C">
              <w:rPr>
                <w:b w:val="0"/>
                <w:sz w:val="22"/>
                <w:szCs w:val="22"/>
              </w:rPr>
              <w:t>Направление з</w:t>
            </w:r>
            <w:r w:rsidRPr="00FD499C">
              <w:rPr>
                <w:b w:val="0"/>
                <w:sz w:val="22"/>
                <w:szCs w:val="22"/>
              </w:rPr>
              <w:t>а</w:t>
            </w:r>
            <w:r w:rsidRPr="00FD499C">
              <w:rPr>
                <w:b w:val="0"/>
                <w:sz w:val="22"/>
                <w:szCs w:val="22"/>
              </w:rPr>
              <w:t>явителю ув</w:t>
            </w:r>
            <w:r w:rsidRPr="00FD499C">
              <w:rPr>
                <w:b w:val="0"/>
                <w:sz w:val="22"/>
                <w:szCs w:val="22"/>
              </w:rPr>
              <w:t>е</w:t>
            </w:r>
            <w:r w:rsidRPr="00FD499C">
              <w:rPr>
                <w:b w:val="0"/>
                <w:sz w:val="22"/>
                <w:szCs w:val="22"/>
              </w:rPr>
              <w:t>домления об о</w:t>
            </w:r>
            <w:r w:rsidRPr="00FD499C">
              <w:rPr>
                <w:b w:val="0"/>
                <w:sz w:val="22"/>
                <w:szCs w:val="22"/>
              </w:rPr>
              <w:t>т</w:t>
            </w:r>
            <w:r w:rsidRPr="00FD499C">
              <w:rPr>
                <w:b w:val="0"/>
                <w:sz w:val="22"/>
                <w:szCs w:val="22"/>
              </w:rPr>
              <w:t xml:space="preserve">казе в </w:t>
            </w:r>
            <w:r>
              <w:rPr>
                <w:b w:val="0"/>
                <w:sz w:val="22"/>
                <w:szCs w:val="22"/>
              </w:rPr>
              <w:t>выдаче разрешения</w:t>
            </w:r>
            <w:r w:rsidRPr="00FD499C">
              <w:rPr>
                <w:b w:val="0"/>
                <w:sz w:val="22"/>
                <w:szCs w:val="22"/>
              </w:rPr>
              <w:t xml:space="preserve">  в срок не более 3 рабочих дней.</w:t>
            </w:r>
          </w:p>
        </w:tc>
        <w:tc>
          <w:tcPr>
            <w:tcW w:w="1914" w:type="dxa"/>
          </w:tcPr>
          <w:p w:rsidR="0001434A" w:rsidRDefault="00760735" w:rsidP="00887ED2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b w:val="0"/>
                <w:sz w:val="22"/>
                <w:szCs w:val="22"/>
              </w:rPr>
              <w:t xml:space="preserve">Должностное лицо </w:t>
            </w:r>
            <w:r w:rsidR="00887ED2">
              <w:rPr>
                <w:b w:val="0"/>
                <w:sz w:val="22"/>
                <w:szCs w:val="22"/>
              </w:rPr>
              <w:t>министе</w:t>
            </w:r>
            <w:r w:rsidR="00887ED2">
              <w:rPr>
                <w:b w:val="0"/>
                <w:sz w:val="22"/>
                <w:szCs w:val="22"/>
              </w:rPr>
              <w:t>р</w:t>
            </w:r>
            <w:r w:rsidR="00887ED2">
              <w:rPr>
                <w:b w:val="0"/>
                <w:sz w:val="22"/>
                <w:szCs w:val="22"/>
              </w:rPr>
              <w:t>ства</w:t>
            </w:r>
            <w:r w:rsidRPr="0073283B">
              <w:rPr>
                <w:b w:val="0"/>
                <w:sz w:val="22"/>
                <w:szCs w:val="22"/>
              </w:rPr>
              <w:t>, ответстве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ное за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ставление гос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дарственной услуги</w:t>
            </w:r>
          </w:p>
        </w:tc>
        <w:tc>
          <w:tcPr>
            <w:tcW w:w="2695" w:type="dxa"/>
          </w:tcPr>
          <w:p w:rsidR="0001434A" w:rsidRPr="00967F61" w:rsidRDefault="00760735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1.Наличие заявления и заверенных копий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ментов, необходимых для предоставления 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услуги</w:t>
            </w:r>
            <w:r w:rsidR="00967F61" w:rsidRPr="00967F61">
              <w:rPr>
                <w:b w:val="0"/>
                <w:sz w:val="22"/>
                <w:szCs w:val="22"/>
              </w:rPr>
              <w:t>;</w:t>
            </w:r>
          </w:p>
          <w:p w:rsidR="00760735" w:rsidRPr="00F47A35" w:rsidRDefault="00760735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</w:t>
            </w:r>
            <w:r w:rsidRPr="0073283B">
              <w:rPr>
                <w:rFonts w:ascii="Calibri" w:hAnsi="Calibri"/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r w:rsidR="00063299" w:rsidRPr="0073283B">
              <w:rPr>
                <w:b w:val="0"/>
                <w:sz w:val="22"/>
                <w:szCs w:val="22"/>
              </w:rPr>
              <w:t>Компьютер, доступ, в типовую ведомственную информационную сист</w:t>
            </w:r>
            <w:r w:rsidR="00063299" w:rsidRPr="0073283B">
              <w:rPr>
                <w:b w:val="0"/>
                <w:sz w:val="22"/>
                <w:szCs w:val="22"/>
              </w:rPr>
              <w:t>е</w:t>
            </w:r>
            <w:r w:rsidR="00063299" w:rsidRPr="0073283B">
              <w:rPr>
                <w:b w:val="0"/>
                <w:sz w:val="22"/>
                <w:szCs w:val="22"/>
              </w:rPr>
              <w:t>му</w:t>
            </w:r>
            <w:r w:rsidR="00F47A35" w:rsidRPr="00F47A35">
              <w:rPr>
                <w:b w:val="0"/>
                <w:sz w:val="22"/>
                <w:szCs w:val="22"/>
              </w:rPr>
              <w:t>;</w:t>
            </w:r>
          </w:p>
          <w:p w:rsidR="00063299" w:rsidRPr="0073283B" w:rsidRDefault="00063299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3.</w:t>
            </w:r>
            <w:r>
              <w:t xml:space="preserve"> </w:t>
            </w:r>
            <w:r w:rsidRPr="0073283B">
              <w:rPr>
                <w:b w:val="0"/>
                <w:sz w:val="22"/>
                <w:szCs w:val="22"/>
              </w:rPr>
              <w:t>Технологическое обеспечение</w:t>
            </w:r>
            <w:r w:rsidR="00632DA9" w:rsidRPr="0073283B">
              <w:rPr>
                <w:b w:val="0"/>
                <w:sz w:val="22"/>
                <w:szCs w:val="22"/>
              </w:rPr>
              <w:t xml:space="preserve"> (доступ к защищенным каналам связи);</w:t>
            </w:r>
          </w:p>
          <w:p w:rsidR="00632DA9" w:rsidRPr="00F47A35" w:rsidRDefault="00632DA9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4. Наличие заверенных копий документов, нео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ходимых для предоста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lastRenderedPageBreak/>
              <w:t>ления государственной услуги</w:t>
            </w:r>
            <w:r w:rsidR="00F47A35" w:rsidRPr="00F47A35">
              <w:rPr>
                <w:b w:val="0"/>
                <w:sz w:val="22"/>
                <w:szCs w:val="22"/>
              </w:rPr>
              <w:t>;</w:t>
            </w:r>
          </w:p>
          <w:p w:rsidR="00632DA9" w:rsidRPr="00F47A35" w:rsidRDefault="00632DA9" w:rsidP="00F47A35">
            <w:pPr>
              <w:pStyle w:val="42"/>
              <w:shd w:val="clear" w:color="auto" w:fill="auto"/>
              <w:spacing w:after="0" w:line="280" w:lineRule="exact"/>
              <w:rPr>
                <w:lang w:val="en-US"/>
              </w:rPr>
            </w:pPr>
            <w:r w:rsidRPr="0073283B">
              <w:rPr>
                <w:b w:val="0"/>
                <w:sz w:val="22"/>
                <w:szCs w:val="22"/>
              </w:rPr>
              <w:t>5.</w:t>
            </w:r>
            <w:r w:rsidRPr="0073283B">
              <w:rPr>
                <w:b w:val="0"/>
                <w:sz w:val="22"/>
                <w:szCs w:val="22"/>
                <w:lang w:val="en-US"/>
              </w:rPr>
              <w:t xml:space="preserve"> </w:t>
            </w:r>
            <w:r w:rsidR="00F47A35">
              <w:rPr>
                <w:b w:val="0"/>
                <w:sz w:val="22"/>
                <w:szCs w:val="22"/>
              </w:rPr>
              <w:t xml:space="preserve">Наличие </w:t>
            </w:r>
            <w:r w:rsidRPr="0073283B">
              <w:rPr>
                <w:b w:val="0"/>
                <w:sz w:val="22"/>
                <w:szCs w:val="22"/>
              </w:rPr>
              <w:t>принтера</w:t>
            </w:r>
            <w:r w:rsidR="00F47A35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2125" w:type="dxa"/>
          </w:tcPr>
          <w:p w:rsidR="0001434A" w:rsidRDefault="00F47A35" w:rsidP="00F47A35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lastRenderedPageBreak/>
              <w:t>-</w:t>
            </w:r>
          </w:p>
        </w:tc>
      </w:tr>
      <w:tr w:rsidR="008879CC" w:rsidRPr="0073283B" w:rsidTr="00791C37">
        <w:tc>
          <w:tcPr>
            <w:tcW w:w="13684" w:type="dxa"/>
            <w:gridSpan w:val="7"/>
          </w:tcPr>
          <w:p w:rsidR="008879CC" w:rsidRDefault="008879CC" w:rsidP="00F47A35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rPr>
                <w:b w:val="0"/>
                <w:sz w:val="22"/>
                <w:szCs w:val="22"/>
              </w:rPr>
              <w:lastRenderedPageBreak/>
              <w:t>3.</w:t>
            </w:r>
            <w:r w:rsidRPr="0073283B">
              <w:rPr>
                <w:b w:val="0"/>
                <w:sz w:val="22"/>
                <w:szCs w:val="22"/>
              </w:rPr>
              <w:t>Выдача заявителю разрешения</w:t>
            </w:r>
          </w:p>
        </w:tc>
      </w:tr>
      <w:tr w:rsidR="00FF582A" w:rsidRPr="0073283B" w:rsidTr="0073283B">
        <w:tc>
          <w:tcPr>
            <w:tcW w:w="513" w:type="dxa"/>
          </w:tcPr>
          <w:p w:rsidR="0087400D" w:rsidRPr="0073283B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87400D" w:rsidRPr="0073283B" w:rsidRDefault="0087400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Выдача заявителю разрешения</w:t>
            </w:r>
          </w:p>
        </w:tc>
        <w:tc>
          <w:tcPr>
            <w:tcW w:w="2545" w:type="dxa"/>
          </w:tcPr>
          <w:p w:rsidR="00175484" w:rsidRDefault="0017548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 Получение подтве</w:t>
            </w:r>
            <w:r>
              <w:rPr>
                <w:b w:val="0"/>
                <w:sz w:val="22"/>
                <w:szCs w:val="22"/>
              </w:rPr>
              <w:t>р</w:t>
            </w:r>
            <w:r>
              <w:rPr>
                <w:b w:val="0"/>
                <w:sz w:val="22"/>
                <w:szCs w:val="22"/>
              </w:rPr>
              <w:t>ждения оплаты заяв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>телем выдачи разреш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ния.</w:t>
            </w:r>
          </w:p>
          <w:p w:rsidR="0087400D" w:rsidRPr="0073283B" w:rsidRDefault="0017548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</w:t>
            </w:r>
            <w:r w:rsidR="002325BD" w:rsidRPr="0073283B">
              <w:rPr>
                <w:b w:val="0"/>
                <w:sz w:val="22"/>
                <w:szCs w:val="22"/>
              </w:rPr>
              <w:t>.</w:t>
            </w:r>
            <w:r>
              <w:rPr>
                <w:b w:val="0"/>
                <w:sz w:val="22"/>
                <w:szCs w:val="22"/>
              </w:rPr>
              <w:t>п</w:t>
            </w:r>
            <w:r w:rsidR="002325BD" w:rsidRPr="0073283B">
              <w:rPr>
                <w:b w:val="0"/>
                <w:sz w:val="22"/>
                <w:szCs w:val="22"/>
              </w:rPr>
              <w:t>одготовка разреш</w:t>
            </w:r>
            <w:r w:rsidR="002325BD" w:rsidRPr="0073283B">
              <w:rPr>
                <w:b w:val="0"/>
                <w:sz w:val="22"/>
                <w:szCs w:val="22"/>
              </w:rPr>
              <w:t>е</w:t>
            </w:r>
            <w:r w:rsidR="002325BD" w:rsidRPr="0073283B">
              <w:rPr>
                <w:b w:val="0"/>
                <w:sz w:val="22"/>
                <w:szCs w:val="22"/>
              </w:rPr>
              <w:t>ния;</w:t>
            </w:r>
          </w:p>
          <w:p w:rsidR="006C1186" w:rsidRPr="0073283B" w:rsidRDefault="0017548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="006C1186" w:rsidRPr="0073283B">
              <w:rPr>
                <w:b w:val="0"/>
                <w:sz w:val="22"/>
                <w:szCs w:val="22"/>
              </w:rPr>
              <w:t>. информирование з</w:t>
            </w:r>
            <w:r w:rsidR="006C1186" w:rsidRPr="0073283B">
              <w:rPr>
                <w:b w:val="0"/>
                <w:sz w:val="22"/>
                <w:szCs w:val="22"/>
              </w:rPr>
              <w:t>а</w:t>
            </w:r>
            <w:r w:rsidR="006C1186" w:rsidRPr="0073283B">
              <w:rPr>
                <w:b w:val="0"/>
                <w:sz w:val="22"/>
                <w:szCs w:val="22"/>
              </w:rPr>
              <w:t>явителя о необходим</w:t>
            </w:r>
            <w:r w:rsidR="006C1186" w:rsidRPr="0073283B">
              <w:rPr>
                <w:b w:val="0"/>
                <w:sz w:val="22"/>
                <w:szCs w:val="22"/>
              </w:rPr>
              <w:t>о</w:t>
            </w:r>
            <w:r w:rsidR="006C1186" w:rsidRPr="0073283B">
              <w:rPr>
                <w:b w:val="0"/>
                <w:sz w:val="22"/>
                <w:szCs w:val="22"/>
              </w:rPr>
              <w:t>сти получения разр</w:t>
            </w:r>
            <w:r w:rsidR="006C1186" w:rsidRPr="0073283B">
              <w:rPr>
                <w:b w:val="0"/>
                <w:sz w:val="22"/>
                <w:szCs w:val="22"/>
              </w:rPr>
              <w:t>е</w:t>
            </w:r>
            <w:r w:rsidR="006C1186" w:rsidRPr="0073283B">
              <w:rPr>
                <w:b w:val="0"/>
                <w:sz w:val="22"/>
                <w:szCs w:val="22"/>
              </w:rPr>
              <w:t>шения</w:t>
            </w:r>
            <w:r w:rsidR="00CF7A42" w:rsidRPr="0073283B">
              <w:rPr>
                <w:b w:val="0"/>
                <w:sz w:val="22"/>
                <w:szCs w:val="22"/>
              </w:rPr>
              <w:t xml:space="preserve"> по номеру тел</w:t>
            </w:r>
            <w:r w:rsidR="00CF7A42" w:rsidRPr="0073283B">
              <w:rPr>
                <w:b w:val="0"/>
                <w:sz w:val="22"/>
                <w:szCs w:val="22"/>
              </w:rPr>
              <w:t>е</w:t>
            </w:r>
            <w:r w:rsidR="00CF7A42" w:rsidRPr="0073283B">
              <w:rPr>
                <w:b w:val="0"/>
                <w:sz w:val="22"/>
                <w:szCs w:val="22"/>
              </w:rPr>
              <w:t>фону, указанному в з</w:t>
            </w:r>
            <w:r w:rsidR="00CF7A42" w:rsidRPr="0073283B">
              <w:rPr>
                <w:b w:val="0"/>
                <w:sz w:val="22"/>
                <w:szCs w:val="22"/>
              </w:rPr>
              <w:t>а</w:t>
            </w:r>
            <w:r w:rsidR="00CF7A42" w:rsidRPr="0073283B">
              <w:rPr>
                <w:b w:val="0"/>
                <w:sz w:val="22"/>
                <w:szCs w:val="22"/>
              </w:rPr>
              <w:t>явлении</w:t>
            </w:r>
            <w:r w:rsidR="006C1186" w:rsidRPr="0073283B">
              <w:rPr>
                <w:b w:val="0"/>
                <w:sz w:val="22"/>
                <w:szCs w:val="22"/>
              </w:rPr>
              <w:t>;</w:t>
            </w:r>
          </w:p>
          <w:p w:rsidR="002325BD" w:rsidRPr="0073283B" w:rsidRDefault="0017548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4</w:t>
            </w:r>
            <w:r w:rsidR="002325BD" w:rsidRPr="0073283B">
              <w:rPr>
                <w:b w:val="0"/>
                <w:sz w:val="22"/>
                <w:szCs w:val="22"/>
              </w:rPr>
              <w:t>.регистрация разреш</w:t>
            </w:r>
            <w:r w:rsidR="002325BD" w:rsidRPr="0073283B">
              <w:rPr>
                <w:b w:val="0"/>
                <w:sz w:val="22"/>
                <w:szCs w:val="22"/>
              </w:rPr>
              <w:t>е</w:t>
            </w:r>
            <w:r w:rsidR="002325BD" w:rsidRPr="0073283B">
              <w:rPr>
                <w:b w:val="0"/>
                <w:sz w:val="22"/>
                <w:szCs w:val="22"/>
              </w:rPr>
              <w:t>ния в журнале выдачи разрешений на ос</w:t>
            </w:r>
            <w:r w:rsidR="002325BD" w:rsidRPr="0073283B">
              <w:rPr>
                <w:b w:val="0"/>
                <w:sz w:val="22"/>
                <w:szCs w:val="22"/>
              </w:rPr>
              <w:t>у</w:t>
            </w:r>
            <w:r w:rsidR="002325BD" w:rsidRPr="0073283B">
              <w:rPr>
                <w:b w:val="0"/>
                <w:sz w:val="22"/>
                <w:szCs w:val="22"/>
              </w:rPr>
              <w:t>ществление деятельн</w:t>
            </w:r>
            <w:r w:rsidR="002325BD" w:rsidRPr="0073283B">
              <w:rPr>
                <w:b w:val="0"/>
                <w:sz w:val="22"/>
                <w:szCs w:val="22"/>
              </w:rPr>
              <w:t>о</w:t>
            </w:r>
            <w:r w:rsidR="002325BD" w:rsidRPr="0073283B">
              <w:rPr>
                <w:b w:val="0"/>
                <w:sz w:val="22"/>
                <w:szCs w:val="22"/>
              </w:rPr>
              <w:t>сти по перевозке па</w:t>
            </w:r>
            <w:r w:rsidR="002325BD" w:rsidRPr="0073283B">
              <w:rPr>
                <w:b w:val="0"/>
                <w:sz w:val="22"/>
                <w:szCs w:val="22"/>
              </w:rPr>
              <w:t>с</w:t>
            </w:r>
            <w:r w:rsidR="002325BD" w:rsidRPr="0073283B">
              <w:rPr>
                <w:b w:val="0"/>
                <w:sz w:val="22"/>
                <w:szCs w:val="22"/>
              </w:rPr>
              <w:t>сажиров и багажа ле</w:t>
            </w:r>
            <w:r w:rsidR="002325BD" w:rsidRPr="0073283B">
              <w:rPr>
                <w:b w:val="0"/>
                <w:sz w:val="22"/>
                <w:szCs w:val="22"/>
              </w:rPr>
              <w:t>г</w:t>
            </w:r>
            <w:r w:rsidR="002325BD" w:rsidRPr="0073283B">
              <w:rPr>
                <w:b w:val="0"/>
                <w:sz w:val="22"/>
                <w:szCs w:val="22"/>
              </w:rPr>
              <w:lastRenderedPageBreak/>
              <w:t>ковым такси на терр</w:t>
            </w:r>
            <w:r w:rsidR="002325BD" w:rsidRPr="0073283B">
              <w:rPr>
                <w:b w:val="0"/>
                <w:sz w:val="22"/>
                <w:szCs w:val="22"/>
              </w:rPr>
              <w:t>и</w:t>
            </w:r>
            <w:r w:rsidR="002325BD" w:rsidRPr="0073283B">
              <w:rPr>
                <w:b w:val="0"/>
                <w:sz w:val="22"/>
                <w:szCs w:val="22"/>
              </w:rPr>
              <w:t>тории Астраханской области;</w:t>
            </w:r>
          </w:p>
          <w:p w:rsidR="006C1186" w:rsidRPr="0073283B" w:rsidRDefault="00175484" w:rsidP="00175484">
            <w:pPr>
              <w:pStyle w:val="ConsPlusNormal"/>
              <w:rPr>
                <w:rFonts w:ascii="Times New Roman" w:hAnsi="Times New Roman" w:cs="Times New Roman"/>
                <w:bCs/>
                <w:szCs w:val="22"/>
              </w:rPr>
            </w:pPr>
            <w:r>
              <w:rPr>
                <w:rFonts w:ascii="Times New Roman" w:hAnsi="Times New Roman" w:cs="Times New Roman"/>
                <w:bCs/>
                <w:szCs w:val="22"/>
              </w:rPr>
              <w:t>5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>. Выдача разрешения заявителю при личном обращении или напра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>в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>ление заказным почт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>о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>вым отправлением с уведомлением.</w:t>
            </w:r>
          </w:p>
        </w:tc>
        <w:tc>
          <w:tcPr>
            <w:tcW w:w="1864" w:type="dxa"/>
          </w:tcPr>
          <w:p w:rsidR="0087400D" w:rsidRPr="0073283B" w:rsidRDefault="00D15E50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не более </w:t>
            </w:r>
            <w:r w:rsidR="002325BD" w:rsidRPr="0073283B">
              <w:rPr>
                <w:b w:val="0"/>
                <w:sz w:val="22"/>
                <w:szCs w:val="22"/>
              </w:rPr>
              <w:t>2</w:t>
            </w:r>
            <w:r w:rsidRPr="0073283B">
              <w:rPr>
                <w:b w:val="0"/>
                <w:sz w:val="22"/>
                <w:szCs w:val="22"/>
              </w:rPr>
              <w:t xml:space="preserve"> раб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чих дней</w:t>
            </w:r>
          </w:p>
        </w:tc>
        <w:tc>
          <w:tcPr>
            <w:tcW w:w="1914" w:type="dxa"/>
          </w:tcPr>
          <w:p w:rsidR="0087400D" w:rsidRPr="0073283B" w:rsidRDefault="002325BD" w:rsidP="000352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должностное 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 xml:space="preserve">цо </w:t>
            </w:r>
            <w:r w:rsidR="0003523B">
              <w:rPr>
                <w:b w:val="0"/>
                <w:sz w:val="22"/>
                <w:szCs w:val="22"/>
              </w:rPr>
              <w:t>министерства</w:t>
            </w:r>
            <w:r w:rsidRPr="0073283B">
              <w:rPr>
                <w:b w:val="0"/>
                <w:sz w:val="22"/>
                <w:szCs w:val="22"/>
              </w:rPr>
              <w:t>, ответственное за предоставление государственной услуги</w:t>
            </w:r>
          </w:p>
        </w:tc>
        <w:tc>
          <w:tcPr>
            <w:tcW w:w="2695" w:type="dxa"/>
          </w:tcPr>
          <w:p w:rsidR="00E63C6D" w:rsidRPr="00E63C6D" w:rsidRDefault="00E63C6D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 наличие бланка разр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шения</w:t>
            </w:r>
            <w:r w:rsidRPr="00E63C6D">
              <w:rPr>
                <w:b w:val="0"/>
                <w:sz w:val="22"/>
                <w:szCs w:val="22"/>
              </w:rPr>
              <w:t>;</w:t>
            </w:r>
          </w:p>
          <w:p w:rsidR="0087400D" w:rsidRPr="0073283B" w:rsidRDefault="00E63C6D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E63C6D">
              <w:rPr>
                <w:b w:val="0"/>
                <w:sz w:val="22"/>
                <w:szCs w:val="22"/>
              </w:rPr>
              <w:t>2</w:t>
            </w:r>
            <w:r w:rsidR="002325BD" w:rsidRPr="0073283B">
              <w:rPr>
                <w:b w:val="0"/>
                <w:sz w:val="22"/>
                <w:szCs w:val="22"/>
              </w:rPr>
              <w:t>. наличие компьютера, принтера;</w:t>
            </w:r>
          </w:p>
          <w:p w:rsidR="006C1186" w:rsidRPr="0073283B" w:rsidRDefault="00E63C6D" w:rsidP="006C1186">
            <w:pPr>
              <w:pStyle w:val="ConsPlusNormal"/>
              <w:rPr>
                <w:rFonts w:ascii="Times New Roman" w:hAnsi="Times New Roman" w:cs="Times New Roman"/>
                <w:bCs/>
                <w:szCs w:val="22"/>
              </w:rPr>
            </w:pPr>
            <w:r w:rsidRPr="00700B77">
              <w:rPr>
                <w:rFonts w:ascii="Times New Roman" w:hAnsi="Times New Roman" w:cs="Times New Roman"/>
                <w:bCs/>
                <w:szCs w:val="22"/>
              </w:rPr>
              <w:t>3</w:t>
            </w:r>
            <w:r w:rsidR="006C1186" w:rsidRPr="0073283B">
              <w:rPr>
                <w:rFonts w:ascii="Times New Roman" w:hAnsi="Times New Roman" w:cs="Times New Roman"/>
                <w:bCs/>
                <w:szCs w:val="22"/>
              </w:rPr>
              <w:t>. телефон;</w:t>
            </w:r>
          </w:p>
          <w:p w:rsidR="006C1186" w:rsidRPr="0073283B" w:rsidRDefault="006C118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наличие контактных данных заявителя</w:t>
            </w:r>
          </w:p>
          <w:p w:rsidR="002325BD" w:rsidRPr="00E63C6D" w:rsidRDefault="00FD659A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  <w:r w:rsidR="002325BD" w:rsidRPr="0073283B">
              <w:rPr>
                <w:b w:val="0"/>
                <w:sz w:val="22"/>
                <w:szCs w:val="22"/>
              </w:rPr>
              <w:t>. журнал выдачи разр</w:t>
            </w:r>
            <w:r w:rsidR="002325BD" w:rsidRPr="0073283B">
              <w:rPr>
                <w:b w:val="0"/>
                <w:sz w:val="22"/>
                <w:szCs w:val="22"/>
              </w:rPr>
              <w:t>е</w:t>
            </w:r>
            <w:r w:rsidR="002325BD" w:rsidRPr="0073283B">
              <w:rPr>
                <w:b w:val="0"/>
                <w:sz w:val="22"/>
                <w:szCs w:val="22"/>
              </w:rPr>
              <w:t>шений на осуществление деятельности по перево</w:t>
            </w:r>
            <w:r w:rsidR="002325BD" w:rsidRPr="0073283B">
              <w:rPr>
                <w:b w:val="0"/>
                <w:sz w:val="22"/>
                <w:szCs w:val="22"/>
              </w:rPr>
              <w:t>з</w:t>
            </w:r>
            <w:r w:rsidR="002325BD" w:rsidRPr="0073283B">
              <w:rPr>
                <w:b w:val="0"/>
                <w:sz w:val="22"/>
                <w:szCs w:val="22"/>
              </w:rPr>
              <w:t>ке пассажиров и багажа легковым такси на те</w:t>
            </w:r>
            <w:r w:rsidR="002325BD" w:rsidRPr="0073283B">
              <w:rPr>
                <w:b w:val="0"/>
                <w:sz w:val="22"/>
                <w:szCs w:val="22"/>
              </w:rPr>
              <w:t>р</w:t>
            </w:r>
            <w:r w:rsidR="002325BD" w:rsidRPr="0073283B">
              <w:rPr>
                <w:b w:val="0"/>
                <w:sz w:val="22"/>
                <w:szCs w:val="22"/>
              </w:rPr>
              <w:t>ритории Астраханской области</w:t>
            </w:r>
            <w:r w:rsidR="00E63C6D" w:rsidRPr="00E63C6D">
              <w:rPr>
                <w:b w:val="0"/>
                <w:sz w:val="22"/>
                <w:szCs w:val="22"/>
              </w:rPr>
              <w:t>.</w:t>
            </w:r>
          </w:p>
          <w:p w:rsidR="006C1186" w:rsidRPr="0073283B" w:rsidRDefault="006C1186" w:rsidP="006C1186">
            <w:pPr>
              <w:pStyle w:val="ConsPlusNormal"/>
              <w:rPr>
                <w:b/>
                <w:szCs w:val="22"/>
              </w:rPr>
            </w:pPr>
          </w:p>
          <w:p w:rsidR="002325BD" w:rsidRPr="0073283B" w:rsidRDefault="002325BD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87400D" w:rsidRPr="00C57B7C" w:rsidRDefault="00C57B7C" w:rsidP="00E63C6D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Приложение 6 к технологической схеме</w:t>
            </w:r>
          </w:p>
        </w:tc>
      </w:tr>
      <w:tr w:rsidR="0001434A" w:rsidRPr="0073283B" w:rsidTr="0073283B">
        <w:tc>
          <w:tcPr>
            <w:tcW w:w="13684" w:type="dxa"/>
            <w:gridSpan w:val="7"/>
          </w:tcPr>
          <w:p w:rsidR="0001434A" w:rsidRPr="0073283B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</w:t>
            </w:r>
            <w:r w:rsidR="008879CC">
              <w:rPr>
                <w:b w:val="0"/>
                <w:sz w:val="22"/>
                <w:szCs w:val="22"/>
              </w:rPr>
              <w:t>.</w:t>
            </w:r>
            <w:r w:rsidR="00C40469" w:rsidRPr="00B03BA4">
              <w:rPr>
                <w:b w:val="0"/>
                <w:sz w:val="22"/>
                <w:szCs w:val="22"/>
              </w:rPr>
              <w:t>Переоформление разрешения на осуществление</w:t>
            </w:r>
            <w:r w:rsidR="00C40469" w:rsidRPr="0073283B">
              <w:rPr>
                <w:b w:val="0"/>
                <w:sz w:val="22"/>
                <w:szCs w:val="22"/>
              </w:rPr>
              <w:t xml:space="preserve"> деятельности по перевозке пассажиров и багажа легковым такси на территории Астраханской области</w:t>
            </w:r>
            <w:r w:rsidR="00C40469" w:rsidRPr="0073283B">
              <w:rPr>
                <w:sz w:val="22"/>
                <w:szCs w:val="22"/>
              </w:rPr>
              <w:t xml:space="preserve"> </w:t>
            </w:r>
          </w:p>
        </w:tc>
      </w:tr>
      <w:tr w:rsidR="008879CC" w:rsidRPr="0073283B" w:rsidTr="0073283B">
        <w:tc>
          <w:tcPr>
            <w:tcW w:w="13684" w:type="dxa"/>
            <w:gridSpan w:val="7"/>
          </w:tcPr>
          <w:p w:rsidR="008879CC" w:rsidRPr="00B03BA4" w:rsidRDefault="008879C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  <w:r w:rsidRPr="0073283B">
              <w:rPr>
                <w:b w:val="0"/>
                <w:sz w:val="22"/>
                <w:szCs w:val="22"/>
              </w:rPr>
              <w:t>Прием и регистрация заявления и документов</w:t>
            </w:r>
          </w:p>
        </w:tc>
      </w:tr>
      <w:tr w:rsidR="00FF582A" w:rsidRPr="0073283B" w:rsidTr="0073283B">
        <w:tc>
          <w:tcPr>
            <w:tcW w:w="513" w:type="dxa"/>
          </w:tcPr>
          <w:p w:rsidR="00D6287B" w:rsidRPr="0073283B" w:rsidRDefault="00D6287B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D6287B" w:rsidRPr="0073283B" w:rsidRDefault="00D6287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Проверка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 заявителя</w:t>
            </w:r>
          </w:p>
        </w:tc>
        <w:tc>
          <w:tcPr>
            <w:tcW w:w="2545" w:type="dxa"/>
          </w:tcPr>
          <w:p w:rsidR="00D2629E" w:rsidRPr="00D2629E" w:rsidRDefault="00D2629E" w:rsidP="00D2629E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D2629E">
              <w:rPr>
                <w:b w:val="0"/>
                <w:sz w:val="22"/>
                <w:szCs w:val="22"/>
              </w:rPr>
              <w:t>Специалист проверяет срок действия докуме</w:t>
            </w:r>
            <w:r w:rsidRPr="00D2629E">
              <w:rPr>
                <w:b w:val="0"/>
                <w:sz w:val="22"/>
                <w:szCs w:val="22"/>
              </w:rPr>
              <w:t>н</w:t>
            </w:r>
            <w:r w:rsidRPr="00D2629E">
              <w:rPr>
                <w:b w:val="0"/>
                <w:sz w:val="22"/>
                <w:szCs w:val="22"/>
              </w:rPr>
              <w:t>та, а также проверяет представленный док</w:t>
            </w:r>
            <w:r w:rsidRPr="00D2629E">
              <w:rPr>
                <w:b w:val="0"/>
                <w:sz w:val="22"/>
                <w:szCs w:val="22"/>
              </w:rPr>
              <w:t>у</w:t>
            </w:r>
            <w:r w:rsidRPr="00D2629E">
              <w:rPr>
                <w:b w:val="0"/>
                <w:sz w:val="22"/>
                <w:szCs w:val="22"/>
              </w:rPr>
              <w:t>мент на предмет нал</w:t>
            </w:r>
            <w:r w:rsidRPr="00D2629E">
              <w:rPr>
                <w:b w:val="0"/>
                <w:sz w:val="22"/>
                <w:szCs w:val="22"/>
              </w:rPr>
              <w:t>и</w:t>
            </w:r>
            <w:r w:rsidRPr="00D2629E">
              <w:rPr>
                <w:b w:val="0"/>
                <w:sz w:val="22"/>
                <w:szCs w:val="22"/>
              </w:rPr>
              <w:t>чия подчисток, допеч</w:t>
            </w:r>
            <w:r w:rsidRPr="00D2629E">
              <w:rPr>
                <w:b w:val="0"/>
                <w:sz w:val="22"/>
                <w:szCs w:val="22"/>
              </w:rPr>
              <w:t>а</w:t>
            </w:r>
            <w:r w:rsidRPr="00D2629E">
              <w:rPr>
                <w:b w:val="0"/>
                <w:sz w:val="22"/>
                <w:szCs w:val="22"/>
              </w:rPr>
              <w:t>ток.</w:t>
            </w:r>
          </w:p>
          <w:p w:rsidR="00D2629E" w:rsidRPr="00D2629E" w:rsidRDefault="00D2629E" w:rsidP="00D2629E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D2629E">
              <w:rPr>
                <w:b w:val="0"/>
                <w:sz w:val="22"/>
                <w:szCs w:val="22"/>
              </w:rPr>
              <w:t>В случае несоответствия документа, удостов</w:t>
            </w:r>
            <w:r w:rsidRPr="00D2629E">
              <w:rPr>
                <w:b w:val="0"/>
                <w:sz w:val="22"/>
                <w:szCs w:val="22"/>
              </w:rPr>
              <w:t>е</w:t>
            </w:r>
            <w:r w:rsidRPr="00D2629E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D2629E">
              <w:rPr>
                <w:b w:val="0"/>
                <w:sz w:val="22"/>
                <w:szCs w:val="22"/>
              </w:rPr>
              <w:t>в</w:t>
            </w:r>
            <w:r w:rsidRPr="00D2629E">
              <w:rPr>
                <w:b w:val="0"/>
                <w:sz w:val="22"/>
                <w:szCs w:val="22"/>
              </w:rPr>
              <w:t>ленным требованиям или его отсутствия</w:t>
            </w:r>
            <w:r w:rsidRPr="00D2629E">
              <w:rPr>
                <w:sz w:val="22"/>
                <w:szCs w:val="22"/>
              </w:rPr>
              <w:t xml:space="preserve"> </w:t>
            </w:r>
            <w:r w:rsidRPr="00D2629E">
              <w:rPr>
                <w:b w:val="0"/>
                <w:sz w:val="22"/>
                <w:szCs w:val="22"/>
              </w:rPr>
              <w:t>– информирование заяв</w:t>
            </w:r>
            <w:r w:rsidRPr="00D2629E">
              <w:rPr>
                <w:b w:val="0"/>
                <w:sz w:val="22"/>
                <w:szCs w:val="22"/>
              </w:rPr>
              <w:t>и</w:t>
            </w:r>
            <w:r w:rsidRPr="00D2629E">
              <w:rPr>
                <w:b w:val="0"/>
                <w:sz w:val="22"/>
                <w:szCs w:val="22"/>
              </w:rPr>
              <w:t>теля/представителя з</w:t>
            </w:r>
            <w:r w:rsidRPr="00D2629E">
              <w:rPr>
                <w:b w:val="0"/>
                <w:sz w:val="22"/>
                <w:szCs w:val="22"/>
              </w:rPr>
              <w:t>а</w:t>
            </w:r>
            <w:r w:rsidRPr="00D2629E">
              <w:rPr>
                <w:b w:val="0"/>
                <w:sz w:val="22"/>
                <w:szCs w:val="22"/>
              </w:rPr>
              <w:t>явителя о необходим</w:t>
            </w:r>
            <w:r w:rsidRPr="00D2629E">
              <w:rPr>
                <w:b w:val="0"/>
                <w:sz w:val="22"/>
                <w:szCs w:val="22"/>
              </w:rPr>
              <w:t>о</w:t>
            </w:r>
            <w:r w:rsidRPr="00D2629E">
              <w:rPr>
                <w:b w:val="0"/>
                <w:sz w:val="22"/>
                <w:szCs w:val="22"/>
              </w:rPr>
              <w:t>сти предъявления док</w:t>
            </w:r>
            <w:r w:rsidRPr="00D2629E">
              <w:rPr>
                <w:b w:val="0"/>
                <w:sz w:val="22"/>
                <w:szCs w:val="22"/>
              </w:rPr>
              <w:t>у</w:t>
            </w:r>
            <w:r w:rsidRPr="00D2629E">
              <w:rPr>
                <w:b w:val="0"/>
                <w:sz w:val="22"/>
                <w:szCs w:val="22"/>
              </w:rPr>
              <w:t>мента, удостоверяющего личность, для пред</w:t>
            </w:r>
            <w:r w:rsidRPr="00D2629E">
              <w:rPr>
                <w:b w:val="0"/>
                <w:sz w:val="22"/>
                <w:szCs w:val="22"/>
              </w:rPr>
              <w:t>о</w:t>
            </w:r>
            <w:r w:rsidRPr="00D2629E">
              <w:rPr>
                <w:b w:val="0"/>
                <w:sz w:val="22"/>
                <w:szCs w:val="22"/>
              </w:rPr>
              <w:t>ставления госуда</w:t>
            </w:r>
            <w:r w:rsidRPr="00D2629E">
              <w:rPr>
                <w:b w:val="0"/>
                <w:sz w:val="22"/>
                <w:szCs w:val="22"/>
              </w:rPr>
              <w:t>р</w:t>
            </w:r>
            <w:r w:rsidRPr="00D2629E">
              <w:rPr>
                <w:b w:val="0"/>
                <w:sz w:val="22"/>
                <w:szCs w:val="22"/>
              </w:rPr>
              <w:t>ственной услуги и предложение обратиться после приведения в с</w:t>
            </w:r>
            <w:r w:rsidRPr="00D2629E">
              <w:rPr>
                <w:b w:val="0"/>
                <w:sz w:val="22"/>
                <w:szCs w:val="22"/>
              </w:rPr>
              <w:t>о</w:t>
            </w:r>
            <w:r w:rsidRPr="00D2629E">
              <w:rPr>
                <w:b w:val="0"/>
                <w:sz w:val="22"/>
                <w:szCs w:val="22"/>
              </w:rPr>
              <w:t>ответствие с нормативно установленными треб</w:t>
            </w:r>
            <w:r w:rsidRPr="00D2629E">
              <w:rPr>
                <w:b w:val="0"/>
                <w:sz w:val="22"/>
                <w:szCs w:val="22"/>
              </w:rPr>
              <w:t>о</w:t>
            </w:r>
            <w:r w:rsidRPr="00D2629E">
              <w:rPr>
                <w:b w:val="0"/>
                <w:sz w:val="22"/>
                <w:szCs w:val="22"/>
              </w:rPr>
              <w:lastRenderedPageBreak/>
              <w:t>ваниями документа, удостоверяющего ли</w:t>
            </w:r>
            <w:r w:rsidRPr="00D2629E">
              <w:rPr>
                <w:b w:val="0"/>
                <w:sz w:val="22"/>
                <w:szCs w:val="22"/>
              </w:rPr>
              <w:t>ч</w:t>
            </w:r>
            <w:r w:rsidRPr="00D2629E">
              <w:rPr>
                <w:b w:val="0"/>
                <w:sz w:val="22"/>
                <w:szCs w:val="22"/>
              </w:rPr>
              <w:t>ность.</w:t>
            </w:r>
          </w:p>
          <w:p w:rsidR="00D6287B" w:rsidRPr="0073283B" w:rsidRDefault="00D2629E" w:rsidP="00D2629E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D2629E">
              <w:rPr>
                <w:b w:val="0"/>
                <w:sz w:val="22"/>
                <w:szCs w:val="22"/>
              </w:rPr>
              <w:t>В случае соответствия документа, удостов</w:t>
            </w:r>
            <w:r w:rsidRPr="00D2629E">
              <w:rPr>
                <w:b w:val="0"/>
                <w:sz w:val="22"/>
                <w:szCs w:val="22"/>
              </w:rPr>
              <w:t>е</w:t>
            </w:r>
            <w:r w:rsidRPr="00D2629E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D2629E">
              <w:rPr>
                <w:b w:val="0"/>
                <w:sz w:val="22"/>
                <w:szCs w:val="22"/>
              </w:rPr>
              <w:t>в</w:t>
            </w:r>
            <w:r w:rsidRPr="00D2629E">
              <w:rPr>
                <w:b w:val="0"/>
                <w:sz w:val="22"/>
                <w:szCs w:val="22"/>
              </w:rPr>
              <w:t>ленным требованиям – переход к выполнению следующего действия.</w:t>
            </w:r>
          </w:p>
        </w:tc>
        <w:tc>
          <w:tcPr>
            <w:tcW w:w="1864" w:type="dxa"/>
          </w:tcPr>
          <w:p w:rsidR="00D6287B" w:rsidRPr="0073283B" w:rsidRDefault="00D6287B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484081">
              <w:rPr>
                <w:b w:val="0"/>
                <w:sz w:val="22"/>
                <w:szCs w:val="22"/>
              </w:rPr>
              <w:lastRenderedPageBreak/>
              <w:t>1 минута</w:t>
            </w:r>
          </w:p>
        </w:tc>
        <w:tc>
          <w:tcPr>
            <w:tcW w:w="1914" w:type="dxa"/>
          </w:tcPr>
          <w:p w:rsidR="00D6287B" w:rsidRPr="0073283B" w:rsidRDefault="00D6287B" w:rsidP="00916E29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Сотрудник </w:t>
            </w:r>
            <w:r w:rsidR="00916E29">
              <w:rPr>
                <w:b w:val="0"/>
                <w:sz w:val="22"/>
                <w:szCs w:val="22"/>
              </w:rPr>
              <w:t>м</w:t>
            </w:r>
            <w:r w:rsidR="00916E29">
              <w:rPr>
                <w:b w:val="0"/>
                <w:sz w:val="22"/>
                <w:szCs w:val="22"/>
              </w:rPr>
              <w:t>и</w:t>
            </w:r>
            <w:r w:rsidR="00916E29">
              <w:rPr>
                <w:b w:val="0"/>
                <w:sz w:val="22"/>
                <w:szCs w:val="22"/>
              </w:rPr>
              <w:t>нистерства</w:t>
            </w:r>
            <w:r w:rsidRPr="0073283B">
              <w:rPr>
                <w:b w:val="0"/>
                <w:sz w:val="22"/>
                <w:szCs w:val="22"/>
              </w:rPr>
              <w:t>, сп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циалист МФЦ</w:t>
            </w:r>
          </w:p>
        </w:tc>
        <w:tc>
          <w:tcPr>
            <w:tcW w:w="2695" w:type="dxa"/>
          </w:tcPr>
          <w:p w:rsidR="00C10EC6" w:rsidRPr="0073283B" w:rsidRDefault="00C10EC6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1.Наличие у заявит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ля/представителя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 документа, удост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веряющего личность.</w:t>
            </w:r>
          </w:p>
          <w:p w:rsidR="00D6287B" w:rsidRPr="0073283B" w:rsidRDefault="00D6287B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D6287B" w:rsidRPr="00916E29" w:rsidRDefault="00916E29" w:rsidP="00916E29">
            <w:pPr>
              <w:pStyle w:val="42"/>
              <w:shd w:val="clear" w:color="auto" w:fill="auto"/>
              <w:spacing w:after="184" w:line="280" w:lineRule="exact"/>
              <w:jc w:val="center"/>
              <w:rPr>
                <w:b w:val="0"/>
                <w:sz w:val="22"/>
                <w:szCs w:val="22"/>
                <w:lang w:val="en-US"/>
              </w:rPr>
            </w:pPr>
            <w:r>
              <w:rPr>
                <w:b w:val="0"/>
                <w:sz w:val="22"/>
                <w:szCs w:val="22"/>
                <w:lang w:val="en-US"/>
              </w:rPr>
              <w:t>-</w:t>
            </w:r>
          </w:p>
        </w:tc>
      </w:tr>
      <w:tr w:rsidR="00FF582A" w:rsidTr="0073283B">
        <w:tc>
          <w:tcPr>
            <w:tcW w:w="513" w:type="dxa"/>
          </w:tcPr>
          <w:p w:rsidR="0001434A" w:rsidRPr="0073283B" w:rsidRDefault="00D6287B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028" w:type="dxa"/>
          </w:tcPr>
          <w:p w:rsidR="0001434A" w:rsidRPr="0073283B" w:rsidRDefault="00C4046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Прием и рег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страция заявления и документов</w:t>
            </w:r>
          </w:p>
        </w:tc>
        <w:tc>
          <w:tcPr>
            <w:tcW w:w="2545" w:type="dxa"/>
          </w:tcPr>
          <w:p w:rsidR="008C0994" w:rsidRPr="008C0994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  <w:u w:val="single"/>
              </w:rPr>
            </w:pPr>
            <w:r w:rsidRPr="008C0994">
              <w:rPr>
                <w:b w:val="0"/>
                <w:sz w:val="22"/>
                <w:szCs w:val="22"/>
                <w:u w:val="single"/>
              </w:rPr>
              <w:t>При личном обращении заявителя в министе</w:t>
            </w:r>
            <w:r w:rsidRPr="008C0994">
              <w:rPr>
                <w:b w:val="0"/>
                <w:sz w:val="22"/>
                <w:szCs w:val="22"/>
                <w:u w:val="single"/>
              </w:rPr>
              <w:t>р</w:t>
            </w:r>
            <w:r w:rsidRPr="008C0994">
              <w:rPr>
                <w:b w:val="0"/>
                <w:sz w:val="22"/>
                <w:szCs w:val="22"/>
                <w:u w:val="single"/>
              </w:rPr>
              <w:t>ство или МФЦ.</w:t>
            </w:r>
          </w:p>
          <w:p w:rsidR="008C0994" w:rsidRPr="008C0994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8C0994">
              <w:rPr>
                <w:b w:val="0"/>
                <w:sz w:val="22"/>
                <w:szCs w:val="22"/>
              </w:rPr>
              <w:t>Проверка пакета пре</w:t>
            </w:r>
            <w:r w:rsidRPr="008C0994">
              <w:rPr>
                <w:b w:val="0"/>
                <w:sz w:val="22"/>
                <w:szCs w:val="22"/>
              </w:rPr>
              <w:t>д</w:t>
            </w:r>
            <w:r w:rsidRPr="008C0994">
              <w:rPr>
                <w:b w:val="0"/>
                <w:sz w:val="22"/>
                <w:szCs w:val="22"/>
              </w:rPr>
              <w:t xml:space="preserve">ставленных документов по перечню документов, указанных в разделе 4 технологической схемы. </w:t>
            </w:r>
          </w:p>
          <w:p w:rsidR="008C0994" w:rsidRPr="008C0994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8C0994">
              <w:rPr>
                <w:b w:val="0"/>
                <w:sz w:val="22"/>
                <w:szCs w:val="22"/>
              </w:rPr>
              <w:t>В случае соответствия представленных док</w:t>
            </w:r>
            <w:r w:rsidRPr="008C0994">
              <w:rPr>
                <w:b w:val="0"/>
                <w:sz w:val="22"/>
                <w:szCs w:val="22"/>
              </w:rPr>
              <w:t>у</w:t>
            </w:r>
            <w:r w:rsidRPr="008C0994">
              <w:rPr>
                <w:b w:val="0"/>
                <w:sz w:val="22"/>
                <w:szCs w:val="22"/>
              </w:rPr>
              <w:t>ментов перечню:</w:t>
            </w:r>
          </w:p>
          <w:p w:rsidR="008C0994" w:rsidRPr="008C0994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8C0994">
              <w:rPr>
                <w:b w:val="0"/>
                <w:sz w:val="22"/>
                <w:szCs w:val="22"/>
              </w:rPr>
              <w:t>- принятие заявления и представленных док</w:t>
            </w:r>
            <w:r w:rsidRPr="008C0994">
              <w:rPr>
                <w:b w:val="0"/>
                <w:sz w:val="22"/>
                <w:szCs w:val="22"/>
              </w:rPr>
              <w:t>у</w:t>
            </w:r>
            <w:r w:rsidRPr="008C0994">
              <w:rPr>
                <w:b w:val="0"/>
                <w:sz w:val="22"/>
                <w:szCs w:val="22"/>
              </w:rPr>
              <w:t>ментов;</w:t>
            </w:r>
          </w:p>
          <w:p w:rsidR="008C0994" w:rsidRPr="008C0994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8C0994">
              <w:rPr>
                <w:b w:val="0"/>
                <w:sz w:val="22"/>
                <w:szCs w:val="22"/>
              </w:rPr>
              <w:t>- регистрация заявления в журнале регистрации заявлений (присваив</w:t>
            </w:r>
            <w:r w:rsidRPr="008C0994">
              <w:rPr>
                <w:b w:val="0"/>
                <w:sz w:val="22"/>
                <w:szCs w:val="22"/>
              </w:rPr>
              <w:t>а</w:t>
            </w:r>
            <w:r w:rsidRPr="008C0994">
              <w:rPr>
                <w:b w:val="0"/>
                <w:sz w:val="22"/>
                <w:szCs w:val="22"/>
              </w:rPr>
              <w:t>ется номер и ставится отметка в заявлен</w:t>
            </w:r>
            <w:proofErr w:type="gramStart"/>
            <w:r w:rsidRPr="008C0994">
              <w:rPr>
                <w:b w:val="0"/>
                <w:sz w:val="22"/>
                <w:szCs w:val="22"/>
              </w:rPr>
              <w:t>ии о е</w:t>
            </w:r>
            <w:proofErr w:type="gramEnd"/>
            <w:r w:rsidRPr="008C0994">
              <w:rPr>
                <w:b w:val="0"/>
                <w:sz w:val="22"/>
                <w:szCs w:val="22"/>
              </w:rPr>
              <w:t>го принятии);</w:t>
            </w:r>
          </w:p>
          <w:p w:rsidR="008C0994" w:rsidRPr="008C0994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8C0994">
              <w:rPr>
                <w:b w:val="0"/>
                <w:sz w:val="22"/>
                <w:szCs w:val="22"/>
              </w:rPr>
              <w:t>В случае обращения з</w:t>
            </w:r>
            <w:r w:rsidRPr="008C0994">
              <w:rPr>
                <w:b w:val="0"/>
                <w:sz w:val="22"/>
                <w:szCs w:val="22"/>
              </w:rPr>
              <w:t>а</w:t>
            </w:r>
            <w:r w:rsidRPr="008C0994">
              <w:rPr>
                <w:b w:val="0"/>
                <w:sz w:val="22"/>
                <w:szCs w:val="22"/>
              </w:rPr>
              <w:t>явителя в МФЦ</w:t>
            </w:r>
            <w:proofErr w:type="gramStart"/>
            <w:r w:rsidRPr="008C0994">
              <w:rPr>
                <w:b w:val="0"/>
                <w:sz w:val="22"/>
                <w:szCs w:val="22"/>
              </w:rPr>
              <w:t xml:space="preserve"> ,</w:t>
            </w:r>
            <w:proofErr w:type="gramEnd"/>
            <w:r w:rsidRPr="008C0994">
              <w:rPr>
                <w:b w:val="0"/>
                <w:sz w:val="22"/>
                <w:szCs w:val="22"/>
              </w:rPr>
              <w:t xml:space="preserve"> с</w:t>
            </w:r>
            <w:r w:rsidRPr="008C0994">
              <w:rPr>
                <w:b w:val="0"/>
                <w:sz w:val="22"/>
                <w:szCs w:val="22"/>
              </w:rPr>
              <w:t>о</w:t>
            </w:r>
            <w:r w:rsidRPr="008C0994">
              <w:rPr>
                <w:b w:val="0"/>
                <w:sz w:val="22"/>
                <w:szCs w:val="22"/>
              </w:rPr>
              <w:t>трудник МФЦ, отве</w:t>
            </w:r>
            <w:r w:rsidRPr="008C0994">
              <w:rPr>
                <w:b w:val="0"/>
                <w:sz w:val="22"/>
                <w:szCs w:val="22"/>
              </w:rPr>
              <w:t>т</w:t>
            </w:r>
            <w:r w:rsidRPr="008C0994"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 w:rsidRPr="008C0994">
              <w:rPr>
                <w:b w:val="0"/>
                <w:sz w:val="22"/>
                <w:szCs w:val="22"/>
              </w:rPr>
              <w:t>н</w:t>
            </w:r>
            <w:r w:rsidRPr="008C0994"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 w:rsidRPr="008C0994">
              <w:rPr>
                <w:b w:val="0"/>
                <w:sz w:val="22"/>
                <w:szCs w:val="22"/>
              </w:rPr>
              <w:t>о</w:t>
            </w:r>
            <w:r w:rsidRPr="008C0994">
              <w:rPr>
                <w:b w:val="0"/>
                <w:sz w:val="22"/>
                <w:szCs w:val="22"/>
              </w:rPr>
              <w:lastRenderedPageBreak/>
              <w:t xml:space="preserve">кументами, направляет их </w:t>
            </w:r>
            <w:r w:rsidR="00EF316A">
              <w:rPr>
                <w:b w:val="0"/>
                <w:sz w:val="22"/>
                <w:szCs w:val="22"/>
              </w:rPr>
              <w:t xml:space="preserve">курьерской почтой </w:t>
            </w:r>
            <w:r w:rsidRPr="008C0994">
              <w:rPr>
                <w:b w:val="0"/>
                <w:sz w:val="22"/>
                <w:szCs w:val="22"/>
              </w:rPr>
              <w:t>в министерство для ра</w:t>
            </w:r>
            <w:r w:rsidRPr="008C0994">
              <w:rPr>
                <w:b w:val="0"/>
                <w:sz w:val="22"/>
                <w:szCs w:val="22"/>
              </w:rPr>
              <w:t>с</w:t>
            </w:r>
            <w:r w:rsidRPr="008C0994">
              <w:rPr>
                <w:b w:val="0"/>
                <w:sz w:val="22"/>
                <w:szCs w:val="22"/>
              </w:rPr>
              <w:t>смотрения и принятия решения.</w:t>
            </w:r>
          </w:p>
          <w:p w:rsidR="008C0994" w:rsidRPr="008C0994" w:rsidRDefault="008C0994" w:rsidP="008C0994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8C0994">
              <w:rPr>
                <w:b w:val="0"/>
                <w:sz w:val="22"/>
                <w:szCs w:val="22"/>
              </w:rPr>
              <w:t>Основанием для отказа в приеме документов я</w:t>
            </w:r>
            <w:r w:rsidRPr="008C0994">
              <w:rPr>
                <w:b w:val="0"/>
                <w:sz w:val="22"/>
                <w:szCs w:val="22"/>
              </w:rPr>
              <w:t>в</w:t>
            </w:r>
            <w:r w:rsidRPr="008C0994">
              <w:rPr>
                <w:b w:val="0"/>
                <w:sz w:val="22"/>
                <w:szCs w:val="22"/>
              </w:rPr>
              <w:t>ляется предоставление заявителем неполного перечня документов.</w:t>
            </w:r>
          </w:p>
          <w:p w:rsidR="008C0994" w:rsidRPr="008C0994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  <w:u w:val="single"/>
              </w:rPr>
            </w:pPr>
            <w:r w:rsidRPr="008C0994">
              <w:rPr>
                <w:b w:val="0"/>
                <w:sz w:val="22"/>
                <w:szCs w:val="22"/>
                <w:u w:val="single"/>
              </w:rPr>
              <w:t>При поступлении зая</w:t>
            </w:r>
            <w:r w:rsidRPr="008C0994">
              <w:rPr>
                <w:b w:val="0"/>
                <w:sz w:val="22"/>
                <w:szCs w:val="22"/>
                <w:u w:val="single"/>
              </w:rPr>
              <w:t>в</w:t>
            </w:r>
            <w:r w:rsidRPr="008C0994">
              <w:rPr>
                <w:b w:val="0"/>
                <w:sz w:val="22"/>
                <w:szCs w:val="22"/>
                <w:u w:val="single"/>
              </w:rPr>
              <w:t>ления о предоставлении государственной услуги и документов в</w:t>
            </w:r>
            <w:r w:rsidRPr="008C0994">
              <w:rPr>
                <w:b w:val="0"/>
                <w:sz w:val="22"/>
                <w:szCs w:val="22"/>
              </w:rPr>
              <w:t xml:space="preserve"> </w:t>
            </w:r>
            <w:r w:rsidRPr="008C0994">
              <w:rPr>
                <w:b w:val="0"/>
                <w:sz w:val="22"/>
                <w:szCs w:val="22"/>
                <w:u w:val="single"/>
              </w:rPr>
              <w:t>эле</w:t>
            </w:r>
            <w:r w:rsidRPr="008C0994">
              <w:rPr>
                <w:b w:val="0"/>
                <w:sz w:val="22"/>
                <w:szCs w:val="22"/>
                <w:u w:val="single"/>
              </w:rPr>
              <w:t>к</w:t>
            </w:r>
            <w:r w:rsidRPr="008C0994">
              <w:rPr>
                <w:b w:val="0"/>
                <w:sz w:val="22"/>
                <w:szCs w:val="22"/>
                <w:u w:val="single"/>
              </w:rPr>
              <w:t>тронной форме.</w:t>
            </w:r>
          </w:p>
          <w:p w:rsidR="008C0994" w:rsidRPr="00C51937" w:rsidRDefault="008C0994" w:rsidP="008C0994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C51937">
              <w:rPr>
                <w:b w:val="0"/>
                <w:sz w:val="22"/>
                <w:szCs w:val="22"/>
              </w:rPr>
              <w:t>Должностное лицо м</w:t>
            </w:r>
            <w:r w:rsidRPr="00C51937">
              <w:rPr>
                <w:b w:val="0"/>
                <w:sz w:val="22"/>
                <w:szCs w:val="22"/>
              </w:rPr>
              <w:t>и</w:t>
            </w:r>
            <w:r w:rsidRPr="00C51937">
              <w:rPr>
                <w:b w:val="0"/>
                <w:sz w:val="22"/>
                <w:szCs w:val="22"/>
              </w:rPr>
              <w:t>нистерства или сотру</w:t>
            </w:r>
            <w:r w:rsidRPr="00C51937">
              <w:rPr>
                <w:b w:val="0"/>
                <w:sz w:val="22"/>
                <w:szCs w:val="22"/>
              </w:rPr>
              <w:t>д</w:t>
            </w:r>
            <w:r w:rsidRPr="00C51937">
              <w:rPr>
                <w:b w:val="0"/>
                <w:sz w:val="22"/>
                <w:szCs w:val="22"/>
              </w:rPr>
              <w:t>ник МФЦ, ответстве</w:t>
            </w:r>
            <w:r w:rsidRPr="00C51937">
              <w:rPr>
                <w:b w:val="0"/>
                <w:sz w:val="22"/>
                <w:szCs w:val="22"/>
              </w:rPr>
              <w:t>н</w:t>
            </w:r>
            <w:r w:rsidRPr="00C51937">
              <w:rPr>
                <w:b w:val="0"/>
                <w:sz w:val="22"/>
                <w:szCs w:val="22"/>
              </w:rPr>
              <w:t>ные за прием и рег</w:t>
            </w:r>
            <w:r w:rsidRPr="00C51937">
              <w:rPr>
                <w:b w:val="0"/>
                <w:sz w:val="22"/>
                <w:szCs w:val="22"/>
              </w:rPr>
              <w:t>и</w:t>
            </w:r>
            <w:r w:rsidRPr="00C51937">
              <w:rPr>
                <w:b w:val="0"/>
                <w:sz w:val="22"/>
                <w:szCs w:val="22"/>
              </w:rPr>
              <w:t>страцию заявления и документов:</w:t>
            </w:r>
          </w:p>
          <w:p w:rsidR="00C51937" w:rsidRPr="00C51937" w:rsidRDefault="00C51937" w:rsidP="00117EFE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C51937">
              <w:rPr>
                <w:b w:val="0"/>
                <w:sz w:val="22"/>
                <w:szCs w:val="22"/>
              </w:rPr>
              <w:t>- определяет соблюд</w:t>
            </w:r>
            <w:r w:rsidRPr="00C51937">
              <w:rPr>
                <w:b w:val="0"/>
                <w:sz w:val="22"/>
                <w:szCs w:val="22"/>
              </w:rPr>
              <w:t>е</w:t>
            </w:r>
            <w:r w:rsidRPr="00C51937">
              <w:rPr>
                <w:b w:val="0"/>
                <w:sz w:val="22"/>
                <w:szCs w:val="22"/>
              </w:rPr>
              <w:t>ние установленных условий признания действительности ус</w:t>
            </w:r>
            <w:r w:rsidRPr="00C51937">
              <w:rPr>
                <w:b w:val="0"/>
                <w:sz w:val="22"/>
                <w:szCs w:val="22"/>
              </w:rPr>
              <w:t>и</w:t>
            </w:r>
            <w:r w:rsidRPr="00C51937">
              <w:rPr>
                <w:b w:val="0"/>
                <w:sz w:val="22"/>
                <w:szCs w:val="22"/>
              </w:rPr>
              <w:t>ленной квалифицир</w:t>
            </w:r>
            <w:r w:rsidRPr="00C51937">
              <w:rPr>
                <w:b w:val="0"/>
                <w:sz w:val="22"/>
                <w:szCs w:val="22"/>
              </w:rPr>
              <w:t>о</w:t>
            </w:r>
            <w:r w:rsidRPr="00C51937">
              <w:rPr>
                <w:b w:val="0"/>
                <w:sz w:val="22"/>
                <w:szCs w:val="22"/>
              </w:rPr>
              <w:t>ванной электронной подписи;</w:t>
            </w:r>
          </w:p>
          <w:p w:rsidR="008C0994" w:rsidRPr="00117EFE" w:rsidRDefault="008C0994" w:rsidP="00117EFE">
            <w:pPr>
              <w:pStyle w:val="42"/>
              <w:spacing w:after="0"/>
              <w:rPr>
                <w:sz w:val="22"/>
                <w:szCs w:val="22"/>
              </w:rPr>
            </w:pPr>
            <w:r w:rsidRPr="00117EFE">
              <w:rPr>
                <w:b w:val="0"/>
                <w:sz w:val="22"/>
                <w:szCs w:val="22"/>
              </w:rPr>
              <w:t>- принимает и распеч</w:t>
            </w:r>
            <w:r w:rsidRPr="00117EFE">
              <w:rPr>
                <w:b w:val="0"/>
                <w:sz w:val="22"/>
                <w:szCs w:val="22"/>
              </w:rPr>
              <w:t>а</w:t>
            </w:r>
            <w:r w:rsidRPr="00117EFE">
              <w:rPr>
                <w:b w:val="0"/>
                <w:sz w:val="22"/>
                <w:szCs w:val="22"/>
              </w:rPr>
              <w:t>тывает поступившие заявления и документы</w:t>
            </w:r>
            <w:r w:rsidRPr="00117EFE">
              <w:rPr>
                <w:sz w:val="22"/>
                <w:szCs w:val="22"/>
              </w:rPr>
              <w:t>;</w:t>
            </w:r>
          </w:p>
          <w:p w:rsidR="008C0994" w:rsidRPr="00117EFE" w:rsidRDefault="008C0994" w:rsidP="00563FFC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117EFE">
              <w:rPr>
                <w:b w:val="0"/>
                <w:sz w:val="22"/>
                <w:szCs w:val="22"/>
              </w:rPr>
              <w:t>- регистрирует заявл</w:t>
            </w:r>
            <w:r w:rsidRPr="00117EFE">
              <w:rPr>
                <w:b w:val="0"/>
                <w:sz w:val="22"/>
                <w:szCs w:val="22"/>
              </w:rPr>
              <w:t>е</w:t>
            </w:r>
            <w:r w:rsidRPr="00117EFE">
              <w:rPr>
                <w:b w:val="0"/>
                <w:sz w:val="22"/>
                <w:szCs w:val="22"/>
              </w:rPr>
              <w:t>ние в журнале рег</w:t>
            </w:r>
            <w:r w:rsidRPr="00117EFE">
              <w:rPr>
                <w:b w:val="0"/>
                <w:sz w:val="22"/>
                <w:szCs w:val="22"/>
              </w:rPr>
              <w:t>и</w:t>
            </w:r>
            <w:r w:rsidRPr="00117EFE">
              <w:rPr>
                <w:b w:val="0"/>
                <w:sz w:val="22"/>
                <w:szCs w:val="22"/>
              </w:rPr>
              <w:t>страции заявлений (присваивается номер и ставится отметка в з</w:t>
            </w:r>
            <w:r w:rsidRPr="00117EFE">
              <w:rPr>
                <w:b w:val="0"/>
                <w:sz w:val="22"/>
                <w:szCs w:val="22"/>
              </w:rPr>
              <w:t>а</w:t>
            </w:r>
            <w:r w:rsidRPr="00117EFE">
              <w:rPr>
                <w:b w:val="0"/>
                <w:sz w:val="22"/>
                <w:szCs w:val="22"/>
              </w:rPr>
              <w:t>явлен</w:t>
            </w:r>
            <w:proofErr w:type="gramStart"/>
            <w:r w:rsidRPr="00117EFE">
              <w:rPr>
                <w:b w:val="0"/>
                <w:sz w:val="22"/>
                <w:szCs w:val="22"/>
              </w:rPr>
              <w:t>ии о е</w:t>
            </w:r>
            <w:proofErr w:type="gramEnd"/>
            <w:r w:rsidRPr="00117EFE">
              <w:rPr>
                <w:b w:val="0"/>
                <w:sz w:val="22"/>
                <w:szCs w:val="22"/>
              </w:rPr>
              <w:t>го прин</w:t>
            </w:r>
            <w:r w:rsidRPr="00117EFE">
              <w:rPr>
                <w:b w:val="0"/>
                <w:sz w:val="22"/>
                <w:szCs w:val="22"/>
              </w:rPr>
              <w:t>я</w:t>
            </w:r>
            <w:r w:rsidRPr="00117EFE">
              <w:rPr>
                <w:b w:val="0"/>
                <w:sz w:val="22"/>
                <w:szCs w:val="22"/>
              </w:rPr>
              <w:t>тии).</w:t>
            </w:r>
          </w:p>
          <w:p w:rsidR="008C0994" w:rsidRPr="00117EFE" w:rsidRDefault="008C0994" w:rsidP="00563FFC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17EFE">
              <w:rPr>
                <w:b w:val="0"/>
                <w:sz w:val="22"/>
                <w:szCs w:val="22"/>
              </w:rPr>
              <w:lastRenderedPageBreak/>
              <w:t>В случае обращения з</w:t>
            </w:r>
            <w:r w:rsidRPr="00117EFE">
              <w:rPr>
                <w:b w:val="0"/>
                <w:sz w:val="22"/>
                <w:szCs w:val="22"/>
              </w:rPr>
              <w:t>а</w:t>
            </w:r>
            <w:r w:rsidRPr="00117EFE">
              <w:rPr>
                <w:b w:val="0"/>
                <w:sz w:val="22"/>
                <w:szCs w:val="22"/>
              </w:rPr>
              <w:t>явителя в МФЦ, с</w:t>
            </w:r>
            <w:r w:rsidRPr="00117EFE">
              <w:rPr>
                <w:b w:val="0"/>
                <w:sz w:val="22"/>
                <w:szCs w:val="22"/>
              </w:rPr>
              <w:t>о</w:t>
            </w:r>
            <w:r w:rsidRPr="00117EFE">
              <w:rPr>
                <w:b w:val="0"/>
                <w:sz w:val="22"/>
                <w:szCs w:val="22"/>
              </w:rPr>
              <w:t>трудник МФЦ, отве</w:t>
            </w:r>
            <w:r w:rsidRPr="00117EFE">
              <w:rPr>
                <w:b w:val="0"/>
                <w:sz w:val="22"/>
                <w:szCs w:val="22"/>
              </w:rPr>
              <w:t>т</w:t>
            </w:r>
            <w:r w:rsidRPr="00117EFE"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 w:rsidRPr="00117EFE">
              <w:rPr>
                <w:b w:val="0"/>
                <w:sz w:val="22"/>
                <w:szCs w:val="22"/>
              </w:rPr>
              <w:t>н</w:t>
            </w:r>
            <w:r w:rsidRPr="00117EFE"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 w:rsidRPr="00117EFE">
              <w:rPr>
                <w:b w:val="0"/>
                <w:sz w:val="22"/>
                <w:szCs w:val="22"/>
              </w:rPr>
              <w:t>о</w:t>
            </w:r>
            <w:r w:rsidRPr="00117EFE">
              <w:rPr>
                <w:b w:val="0"/>
                <w:sz w:val="22"/>
                <w:szCs w:val="22"/>
              </w:rPr>
              <w:t xml:space="preserve">кументами, направляет их </w:t>
            </w:r>
            <w:r w:rsidR="00563FFC">
              <w:rPr>
                <w:b w:val="0"/>
                <w:sz w:val="22"/>
                <w:szCs w:val="22"/>
              </w:rPr>
              <w:t xml:space="preserve">курьерской почтой </w:t>
            </w:r>
            <w:r w:rsidRPr="00117EFE">
              <w:rPr>
                <w:b w:val="0"/>
                <w:sz w:val="22"/>
                <w:szCs w:val="22"/>
              </w:rPr>
              <w:t>в министерство для ра</w:t>
            </w:r>
            <w:r w:rsidRPr="00117EFE">
              <w:rPr>
                <w:b w:val="0"/>
                <w:sz w:val="22"/>
                <w:szCs w:val="22"/>
              </w:rPr>
              <w:t>с</w:t>
            </w:r>
            <w:r w:rsidRPr="00117EFE">
              <w:rPr>
                <w:b w:val="0"/>
                <w:sz w:val="22"/>
                <w:szCs w:val="22"/>
              </w:rPr>
              <w:t>смотрения и принятия решения.</w:t>
            </w:r>
          </w:p>
          <w:p w:rsidR="008C0994" w:rsidRPr="00117EFE" w:rsidRDefault="008C0994" w:rsidP="00117EFE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17EFE">
              <w:rPr>
                <w:b w:val="0"/>
                <w:sz w:val="22"/>
                <w:szCs w:val="22"/>
              </w:rPr>
              <w:t xml:space="preserve">Основаниями для отказа в приеме документов является: </w:t>
            </w:r>
          </w:p>
          <w:p w:rsidR="008C0994" w:rsidRPr="00117EFE" w:rsidRDefault="008C0994" w:rsidP="00117EFE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17EFE">
              <w:rPr>
                <w:b w:val="0"/>
                <w:sz w:val="22"/>
                <w:szCs w:val="22"/>
              </w:rPr>
              <w:t>- предоставление заяв</w:t>
            </w:r>
            <w:r w:rsidRPr="00117EFE">
              <w:rPr>
                <w:b w:val="0"/>
                <w:sz w:val="22"/>
                <w:szCs w:val="22"/>
              </w:rPr>
              <w:t>и</w:t>
            </w:r>
            <w:r w:rsidRPr="00117EFE">
              <w:rPr>
                <w:b w:val="0"/>
                <w:sz w:val="22"/>
                <w:szCs w:val="22"/>
              </w:rPr>
              <w:t>телем неполного пере</w:t>
            </w:r>
            <w:r w:rsidRPr="00117EFE">
              <w:rPr>
                <w:b w:val="0"/>
                <w:sz w:val="22"/>
                <w:szCs w:val="22"/>
              </w:rPr>
              <w:t>ч</w:t>
            </w:r>
            <w:r w:rsidRPr="00117EFE">
              <w:rPr>
                <w:b w:val="0"/>
                <w:sz w:val="22"/>
                <w:szCs w:val="22"/>
              </w:rPr>
              <w:t>ня документов;</w:t>
            </w:r>
          </w:p>
          <w:p w:rsidR="008C0994" w:rsidRPr="00117EFE" w:rsidRDefault="008C0994" w:rsidP="00117EFE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17EFE">
              <w:rPr>
                <w:b w:val="0"/>
                <w:sz w:val="22"/>
                <w:szCs w:val="22"/>
              </w:rPr>
              <w:t>- несоблюдение уст</w:t>
            </w:r>
            <w:r w:rsidRPr="00117EFE">
              <w:rPr>
                <w:b w:val="0"/>
                <w:sz w:val="22"/>
                <w:szCs w:val="22"/>
              </w:rPr>
              <w:t>а</w:t>
            </w:r>
            <w:r w:rsidRPr="00117EFE">
              <w:rPr>
                <w:b w:val="0"/>
                <w:sz w:val="22"/>
                <w:szCs w:val="22"/>
              </w:rPr>
              <w:t>новленных условий признания действ</w:t>
            </w:r>
            <w:r w:rsidRPr="00117EFE">
              <w:rPr>
                <w:b w:val="0"/>
                <w:sz w:val="22"/>
                <w:szCs w:val="22"/>
              </w:rPr>
              <w:t>и</w:t>
            </w:r>
            <w:r w:rsidRPr="00117EFE">
              <w:rPr>
                <w:b w:val="0"/>
                <w:sz w:val="22"/>
                <w:szCs w:val="22"/>
              </w:rPr>
              <w:t>тельности усиленной квалифицированной электронной подписи.</w:t>
            </w:r>
          </w:p>
          <w:p w:rsidR="008C0994" w:rsidRPr="00117EFE" w:rsidRDefault="008C0994" w:rsidP="00117EFE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  <w:r w:rsidRPr="00117EFE">
              <w:rPr>
                <w:b w:val="0"/>
                <w:sz w:val="22"/>
                <w:szCs w:val="22"/>
                <w:u w:val="single"/>
              </w:rPr>
              <w:t>При поступлении зая</w:t>
            </w:r>
            <w:r w:rsidRPr="00117EFE">
              <w:rPr>
                <w:b w:val="0"/>
                <w:sz w:val="22"/>
                <w:szCs w:val="22"/>
                <w:u w:val="single"/>
              </w:rPr>
              <w:t>в</w:t>
            </w:r>
            <w:r w:rsidRPr="00117EFE">
              <w:rPr>
                <w:b w:val="0"/>
                <w:sz w:val="22"/>
                <w:szCs w:val="22"/>
                <w:u w:val="single"/>
              </w:rPr>
              <w:t>ления о предоставлении государственной услуги и документов по почте.</w:t>
            </w:r>
          </w:p>
          <w:p w:rsidR="008C0994" w:rsidRPr="00117EFE" w:rsidRDefault="008C0994" w:rsidP="00117EFE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17EFE">
              <w:rPr>
                <w:b w:val="0"/>
                <w:sz w:val="22"/>
                <w:szCs w:val="22"/>
              </w:rPr>
              <w:t>Должностное лицо м</w:t>
            </w:r>
            <w:r w:rsidRPr="00117EFE">
              <w:rPr>
                <w:b w:val="0"/>
                <w:sz w:val="22"/>
                <w:szCs w:val="22"/>
              </w:rPr>
              <w:t>и</w:t>
            </w:r>
            <w:r w:rsidRPr="00117EFE">
              <w:rPr>
                <w:b w:val="0"/>
                <w:sz w:val="22"/>
                <w:szCs w:val="22"/>
              </w:rPr>
              <w:t>нистерства или сотру</w:t>
            </w:r>
            <w:r w:rsidRPr="00117EFE">
              <w:rPr>
                <w:b w:val="0"/>
                <w:sz w:val="22"/>
                <w:szCs w:val="22"/>
              </w:rPr>
              <w:t>д</w:t>
            </w:r>
            <w:r w:rsidRPr="00117EFE">
              <w:rPr>
                <w:b w:val="0"/>
                <w:sz w:val="22"/>
                <w:szCs w:val="22"/>
              </w:rPr>
              <w:t>ник МФЦ, ответстве</w:t>
            </w:r>
            <w:r w:rsidRPr="00117EFE">
              <w:rPr>
                <w:b w:val="0"/>
                <w:sz w:val="22"/>
                <w:szCs w:val="22"/>
              </w:rPr>
              <w:t>н</w:t>
            </w:r>
            <w:r w:rsidRPr="00117EFE">
              <w:rPr>
                <w:b w:val="0"/>
                <w:sz w:val="22"/>
                <w:szCs w:val="22"/>
              </w:rPr>
              <w:t>ные за прием и рег</w:t>
            </w:r>
            <w:r w:rsidRPr="00117EFE">
              <w:rPr>
                <w:b w:val="0"/>
                <w:sz w:val="22"/>
                <w:szCs w:val="22"/>
              </w:rPr>
              <w:t>и</w:t>
            </w:r>
            <w:r w:rsidRPr="00117EFE">
              <w:rPr>
                <w:b w:val="0"/>
                <w:sz w:val="22"/>
                <w:szCs w:val="22"/>
              </w:rPr>
              <w:t>страцию заявления и документов:</w:t>
            </w:r>
          </w:p>
          <w:p w:rsidR="008C0994" w:rsidRPr="00117EFE" w:rsidRDefault="008C0994" w:rsidP="00117EFE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17EFE">
              <w:rPr>
                <w:b w:val="0"/>
                <w:sz w:val="22"/>
                <w:szCs w:val="22"/>
              </w:rPr>
              <w:t>- вскрывает конверт, проверяет документы на комплектность;</w:t>
            </w:r>
          </w:p>
          <w:p w:rsidR="008C0994" w:rsidRPr="00117EFE" w:rsidRDefault="008C0994" w:rsidP="00117EFE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17EFE">
              <w:rPr>
                <w:b w:val="0"/>
                <w:sz w:val="22"/>
                <w:szCs w:val="22"/>
              </w:rPr>
              <w:t>- регистрирует заявл</w:t>
            </w:r>
            <w:r w:rsidRPr="00117EFE">
              <w:rPr>
                <w:b w:val="0"/>
                <w:sz w:val="22"/>
                <w:szCs w:val="22"/>
              </w:rPr>
              <w:t>е</w:t>
            </w:r>
            <w:r w:rsidRPr="00117EFE">
              <w:rPr>
                <w:b w:val="0"/>
                <w:sz w:val="22"/>
                <w:szCs w:val="22"/>
              </w:rPr>
              <w:lastRenderedPageBreak/>
              <w:t>ние в журнале рег</w:t>
            </w:r>
            <w:r w:rsidRPr="00117EFE">
              <w:rPr>
                <w:b w:val="0"/>
                <w:sz w:val="22"/>
                <w:szCs w:val="22"/>
              </w:rPr>
              <w:t>и</w:t>
            </w:r>
            <w:r w:rsidRPr="00117EFE">
              <w:rPr>
                <w:b w:val="0"/>
                <w:sz w:val="22"/>
                <w:szCs w:val="22"/>
              </w:rPr>
              <w:t>страции заявлений (присваивается номер и ставится отметка в з</w:t>
            </w:r>
            <w:r w:rsidRPr="00117EFE">
              <w:rPr>
                <w:b w:val="0"/>
                <w:sz w:val="22"/>
                <w:szCs w:val="22"/>
              </w:rPr>
              <w:t>а</w:t>
            </w:r>
            <w:r w:rsidRPr="00117EFE">
              <w:rPr>
                <w:b w:val="0"/>
                <w:sz w:val="22"/>
                <w:szCs w:val="22"/>
              </w:rPr>
              <w:t>явлен</w:t>
            </w:r>
            <w:proofErr w:type="gramStart"/>
            <w:r w:rsidRPr="00117EFE">
              <w:rPr>
                <w:b w:val="0"/>
                <w:sz w:val="22"/>
                <w:szCs w:val="22"/>
              </w:rPr>
              <w:t>ии о е</w:t>
            </w:r>
            <w:proofErr w:type="gramEnd"/>
            <w:r w:rsidRPr="00117EFE">
              <w:rPr>
                <w:b w:val="0"/>
                <w:sz w:val="22"/>
                <w:szCs w:val="22"/>
              </w:rPr>
              <w:t>го прин</w:t>
            </w:r>
            <w:r w:rsidRPr="00117EFE">
              <w:rPr>
                <w:b w:val="0"/>
                <w:sz w:val="22"/>
                <w:szCs w:val="22"/>
              </w:rPr>
              <w:t>я</w:t>
            </w:r>
            <w:r w:rsidRPr="00117EFE">
              <w:rPr>
                <w:b w:val="0"/>
                <w:sz w:val="22"/>
                <w:szCs w:val="22"/>
              </w:rPr>
              <w:t>тии).</w:t>
            </w:r>
          </w:p>
          <w:p w:rsidR="008C0994" w:rsidRPr="00117EFE" w:rsidRDefault="008C0994" w:rsidP="00117EFE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17EFE">
              <w:rPr>
                <w:b w:val="0"/>
                <w:sz w:val="22"/>
                <w:szCs w:val="22"/>
              </w:rPr>
              <w:t>В случае обращения з</w:t>
            </w:r>
            <w:r w:rsidRPr="00117EFE">
              <w:rPr>
                <w:b w:val="0"/>
                <w:sz w:val="22"/>
                <w:szCs w:val="22"/>
              </w:rPr>
              <w:t>а</w:t>
            </w:r>
            <w:r w:rsidRPr="00117EFE">
              <w:rPr>
                <w:b w:val="0"/>
                <w:sz w:val="22"/>
                <w:szCs w:val="22"/>
              </w:rPr>
              <w:t>явителя в МФЦ, с</w:t>
            </w:r>
            <w:r w:rsidRPr="00117EFE">
              <w:rPr>
                <w:b w:val="0"/>
                <w:sz w:val="22"/>
                <w:szCs w:val="22"/>
              </w:rPr>
              <w:t>о</w:t>
            </w:r>
            <w:r w:rsidRPr="00117EFE">
              <w:rPr>
                <w:b w:val="0"/>
                <w:sz w:val="22"/>
                <w:szCs w:val="22"/>
              </w:rPr>
              <w:t>трудник МФЦ, отве</w:t>
            </w:r>
            <w:r w:rsidRPr="00117EFE">
              <w:rPr>
                <w:b w:val="0"/>
                <w:sz w:val="22"/>
                <w:szCs w:val="22"/>
              </w:rPr>
              <w:t>т</w:t>
            </w:r>
            <w:r w:rsidRPr="00117EFE"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 w:rsidRPr="00117EFE">
              <w:rPr>
                <w:b w:val="0"/>
                <w:sz w:val="22"/>
                <w:szCs w:val="22"/>
              </w:rPr>
              <w:t>н</w:t>
            </w:r>
            <w:r w:rsidRPr="00117EFE"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 w:rsidRPr="00117EFE">
              <w:rPr>
                <w:b w:val="0"/>
                <w:sz w:val="22"/>
                <w:szCs w:val="22"/>
              </w:rPr>
              <w:t>о</w:t>
            </w:r>
            <w:r w:rsidRPr="00117EFE">
              <w:rPr>
                <w:b w:val="0"/>
                <w:sz w:val="22"/>
                <w:szCs w:val="22"/>
              </w:rPr>
              <w:t xml:space="preserve">кументами, направляет их </w:t>
            </w:r>
            <w:r w:rsidR="00563FFC">
              <w:rPr>
                <w:b w:val="0"/>
                <w:sz w:val="22"/>
                <w:szCs w:val="22"/>
              </w:rPr>
              <w:t xml:space="preserve">курьерской почтой </w:t>
            </w:r>
            <w:r w:rsidRPr="00117EFE">
              <w:rPr>
                <w:b w:val="0"/>
                <w:sz w:val="22"/>
                <w:szCs w:val="22"/>
              </w:rPr>
              <w:t>в министерство для ра</w:t>
            </w:r>
            <w:r w:rsidRPr="00117EFE">
              <w:rPr>
                <w:b w:val="0"/>
                <w:sz w:val="22"/>
                <w:szCs w:val="22"/>
              </w:rPr>
              <w:t>с</w:t>
            </w:r>
            <w:r w:rsidRPr="00117EFE">
              <w:rPr>
                <w:b w:val="0"/>
                <w:sz w:val="22"/>
                <w:szCs w:val="22"/>
              </w:rPr>
              <w:t>смотрения и принятия решения.</w:t>
            </w:r>
          </w:p>
          <w:p w:rsidR="008C0994" w:rsidRPr="00117EFE" w:rsidRDefault="008C0994" w:rsidP="00117EFE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117EFE">
              <w:rPr>
                <w:b w:val="0"/>
                <w:sz w:val="22"/>
                <w:szCs w:val="22"/>
              </w:rPr>
              <w:t>Основанием для отказа в приеме документов я</w:t>
            </w:r>
            <w:r w:rsidRPr="00117EFE">
              <w:rPr>
                <w:b w:val="0"/>
                <w:sz w:val="22"/>
                <w:szCs w:val="22"/>
              </w:rPr>
              <w:t>в</w:t>
            </w:r>
            <w:r w:rsidRPr="00117EFE">
              <w:rPr>
                <w:b w:val="0"/>
                <w:sz w:val="22"/>
                <w:szCs w:val="22"/>
              </w:rPr>
              <w:t>ляется предоставление заявителем неполного перечня документов.</w:t>
            </w:r>
          </w:p>
          <w:p w:rsidR="0001434A" w:rsidRPr="0073283B" w:rsidRDefault="0001434A" w:rsidP="008C0994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1864" w:type="dxa"/>
          </w:tcPr>
          <w:p w:rsidR="0001434A" w:rsidRDefault="00D6287B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  <w:lang w:val="en-US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не более </w:t>
            </w:r>
            <w:r w:rsidR="003E46DA" w:rsidRPr="0073283B">
              <w:rPr>
                <w:b w:val="0"/>
                <w:sz w:val="22"/>
                <w:szCs w:val="22"/>
              </w:rPr>
              <w:t xml:space="preserve">1 </w:t>
            </w:r>
            <w:r w:rsidRPr="0073283B">
              <w:rPr>
                <w:b w:val="0"/>
                <w:sz w:val="22"/>
                <w:szCs w:val="22"/>
              </w:rPr>
              <w:t>раб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чего дня</w:t>
            </w:r>
          </w:p>
          <w:p w:rsidR="00755F48" w:rsidRPr="00755F48" w:rsidRDefault="00755F48" w:rsidP="0073283B">
            <w:pPr>
              <w:pStyle w:val="42"/>
              <w:shd w:val="clear" w:color="auto" w:fill="auto"/>
              <w:spacing w:after="184" w:line="280" w:lineRule="exact"/>
            </w:pPr>
          </w:p>
        </w:tc>
        <w:tc>
          <w:tcPr>
            <w:tcW w:w="1914" w:type="dxa"/>
          </w:tcPr>
          <w:p w:rsidR="0001434A" w:rsidRDefault="003E46DA" w:rsidP="00593BCC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b w:val="0"/>
                <w:sz w:val="22"/>
                <w:szCs w:val="22"/>
              </w:rPr>
              <w:t>должностное 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 xml:space="preserve">цо </w:t>
            </w:r>
            <w:r w:rsidR="00593BCC">
              <w:rPr>
                <w:b w:val="0"/>
                <w:sz w:val="22"/>
                <w:szCs w:val="22"/>
              </w:rPr>
              <w:t>министерства</w:t>
            </w:r>
            <w:r w:rsidRPr="0073283B">
              <w:rPr>
                <w:b w:val="0"/>
                <w:sz w:val="22"/>
                <w:szCs w:val="22"/>
              </w:rPr>
              <w:t xml:space="preserve"> или сотрудник МФЦ</w:t>
            </w:r>
          </w:p>
        </w:tc>
        <w:tc>
          <w:tcPr>
            <w:tcW w:w="2695" w:type="dxa"/>
          </w:tcPr>
          <w:p w:rsidR="003E46DA" w:rsidRPr="0073283B" w:rsidRDefault="00456CDF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  <w:r w:rsidR="003E46DA" w:rsidRPr="0073283B">
              <w:rPr>
                <w:b w:val="0"/>
                <w:sz w:val="22"/>
                <w:szCs w:val="22"/>
              </w:rPr>
              <w:t>.Предоставление заяв</w:t>
            </w:r>
            <w:r w:rsidR="003E46DA" w:rsidRPr="0073283B">
              <w:rPr>
                <w:b w:val="0"/>
                <w:sz w:val="22"/>
                <w:szCs w:val="22"/>
              </w:rPr>
              <w:t>и</w:t>
            </w:r>
            <w:r w:rsidR="003E46DA" w:rsidRPr="0073283B">
              <w:rPr>
                <w:b w:val="0"/>
                <w:sz w:val="22"/>
                <w:szCs w:val="22"/>
              </w:rPr>
              <w:t>телем документов, нео</w:t>
            </w:r>
            <w:r w:rsidR="003E46DA" w:rsidRPr="0073283B">
              <w:rPr>
                <w:b w:val="0"/>
                <w:sz w:val="22"/>
                <w:szCs w:val="22"/>
              </w:rPr>
              <w:t>б</w:t>
            </w:r>
            <w:r w:rsidR="003E46DA" w:rsidRPr="0073283B">
              <w:rPr>
                <w:b w:val="0"/>
                <w:sz w:val="22"/>
                <w:szCs w:val="22"/>
              </w:rPr>
              <w:t>ходимых для предоста</w:t>
            </w:r>
            <w:r w:rsidR="003E46DA" w:rsidRPr="0073283B">
              <w:rPr>
                <w:b w:val="0"/>
                <w:sz w:val="22"/>
                <w:szCs w:val="22"/>
              </w:rPr>
              <w:t>в</w:t>
            </w:r>
            <w:r w:rsidR="003E46DA" w:rsidRPr="0073283B">
              <w:rPr>
                <w:b w:val="0"/>
                <w:sz w:val="22"/>
                <w:szCs w:val="22"/>
              </w:rPr>
              <w:t>ления государственной услуги;</w:t>
            </w:r>
          </w:p>
          <w:p w:rsidR="0001434A" w:rsidRPr="003E46DA" w:rsidRDefault="00456CDF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b w:val="0"/>
                <w:sz w:val="22"/>
                <w:szCs w:val="22"/>
              </w:rPr>
              <w:t>2</w:t>
            </w:r>
            <w:r w:rsidR="003E46DA" w:rsidRPr="0073283B">
              <w:rPr>
                <w:b w:val="0"/>
                <w:sz w:val="22"/>
                <w:szCs w:val="22"/>
              </w:rPr>
              <w:t xml:space="preserve">. Наличие у </w:t>
            </w:r>
            <w:proofErr w:type="gramStart"/>
            <w:r w:rsidR="003E46DA" w:rsidRPr="0073283B">
              <w:rPr>
                <w:b w:val="0"/>
                <w:sz w:val="22"/>
                <w:szCs w:val="22"/>
              </w:rPr>
              <w:t>заявителя</w:t>
            </w:r>
            <w:proofErr w:type="gramEnd"/>
            <w:r w:rsidR="003E46DA" w:rsidRPr="0073283B">
              <w:rPr>
                <w:b w:val="0"/>
                <w:sz w:val="22"/>
                <w:szCs w:val="22"/>
              </w:rPr>
              <w:t xml:space="preserve"> заполненного в прои</w:t>
            </w:r>
            <w:r w:rsidR="003E46DA" w:rsidRPr="0073283B">
              <w:rPr>
                <w:b w:val="0"/>
                <w:sz w:val="22"/>
                <w:szCs w:val="22"/>
              </w:rPr>
              <w:t>з</w:t>
            </w:r>
            <w:r w:rsidR="003E46DA" w:rsidRPr="0073283B">
              <w:rPr>
                <w:b w:val="0"/>
                <w:sz w:val="22"/>
                <w:szCs w:val="22"/>
              </w:rPr>
              <w:t>вольной форме заявления</w:t>
            </w:r>
            <w:r w:rsidR="00D6287B" w:rsidRPr="0073283B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2125" w:type="dxa"/>
          </w:tcPr>
          <w:p w:rsidR="0001434A" w:rsidRDefault="00F56D11" w:rsidP="00F56D11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t>-</w:t>
            </w:r>
          </w:p>
        </w:tc>
      </w:tr>
      <w:tr w:rsidR="00131210" w:rsidTr="00D712C8">
        <w:tc>
          <w:tcPr>
            <w:tcW w:w="13684" w:type="dxa"/>
            <w:gridSpan w:val="7"/>
          </w:tcPr>
          <w:p w:rsidR="00131210" w:rsidRDefault="00131210" w:rsidP="00F56D11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rPr>
                <w:b w:val="0"/>
                <w:sz w:val="22"/>
                <w:szCs w:val="22"/>
              </w:rPr>
              <w:lastRenderedPageBreak/>
              <w:t>2.</w:t>
            </w:r>
            <w:r w:rsidRPr="0073283B">
              <w:rPr>
                <w:b w:val="0"/>
                <w:sz w:val="22"/>
                <w:szCs w:val="22"/>
              </w:rPr>
              <w:t>Проверка документов на комплектности и их рассмотрение</w:t>
            </w:r>
          </w:p>
        </w:tc>
      </w:tr>
      <w:tr w:rsidR="00FF582A" w:rsidTr="0073283B">
        <w:tc>
          <w:tcPr>
            <w:tcW w:w="513" w:type="dxa"/>
          </w:tcPr>
          <w:p w:rsidR="0001434A" w:rsidRPr="00131210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</w:p>
        </w:tc>
        <w:tc>
          <w:tcPr>
            <w:tcW w:w="2028" w:type="dxa"/>
          </w:tcPr>
          <w:p w:rsidR="0001434A" w:rsidRPr="0073283B" w:rsidRDefault="00131210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Проверка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ментов на ко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плектности и их рассмотрение</w:t>
            </w:r>
          </w:p>
        </w:tc>
        <w:tc>
          <w:tcPr>
            <w:tcW w:w="2545" w:type="dxa"/>
          </w:tcPr>
          <w:p w:rsidR="00FC07BD" w:rsidRPr="0073283B" w:rsidRDefault="00FC07B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="00FF582A" w:rsidRPr="00FF582A">
              <w:rPr>
                <w:rFonts w:ascii="Arial Unicode MS" w:hAnsi="Arial Unicode MS" w:cs="Arial Unicode MS"/>
                <w:bCs w:val="0"/>
                <w:color w:val="FF0000"/>
                <w:sz w:val="22"/>
                <w:szCs w:val="22"/>
              </w:rPr>
              <w:t xml:space="preserve"> </w:t>
            </w:r>
            <w:r w:rsidR="00FF582A" w:rsidRPr="00FF582A">
              <w:rPr>
                <w:b w:val="0"/>
                <w:sz w:val="22"/>
                <w:szCs w:val="22"/>
              </w:rPr>
              <w:t>Проверка правильн</w:t>
            </w:r>
            <w:r w:rsidR="00FF582A" w:rsidRPr="00FF582A">
              <w:rPr>
                <w:b w:val="0"/>
                <w:sz w:val="22"/>
                <w:szCs w:val="22"/>
              </w:rPr>
              <w:t>о</w:t>
            </w:r>
            <w:r w:rsidR="00FF582A" w:rsidRPr="00FF582A">
              <w:rPr>
                <w:b w:val="0"/>
                <w:sz w:val="22"/>
                <w:szCs w:val="22"/>
              </w:rPr>
              <w:t>сти оформления зая</w:t>
            </w:r>
            <w:r w:rsidR="00FF582A" w:rsidRPr="00FF582A">
              <w:rPr>
                <w:b w:val="0"/>
                <w:sz w:val="22"/>
                <w:szCs w:val="22"/>
              </w:rPr>
              <w:t>в</w:t>
            </w:r>
            <w:r w:rsidR="00FF582A" w:rsidRPr="00FF582A">
              <w:rPr>
                <w:b w:val="0"/>
                <w:sz w:val="22"/>
                <w:szCs w:val="22"/>
              </w:rPr>
              <w:t>ления и содержание д</w:t>
            </w:r>
            <w:r w:rsidR="00FF582A" w:rsidRPr="00FF582A">
              <w:rPr>
                <w:b w:val="0"/>
                <w:sz w:val="22"/>
                <w:szCs w:val="22"/>
              </w:rPr>
              <w:t>о</w:t>
            </w:r>
            <w:r w:rsidR="00FF582A" w:rsidRPr="00FF582A">
              <w:rPr>
                <w:b w:val="0"/>
                <w:sz w:val="22"/>
                <w:szCs w:val="22"/>
              </w:rPr>
              <w:t>кументов, указанных в разделе 4 технологич</w:t>
            </w:r>
            <w:r w:rsidR="00FF582A" w:rsidRPr="00FF582A">
              <w:rPr>
                <w:b w:val="0"/>
                <w:sz w:val="22"/>
                <w:szCs w:val="22"/>
              </w:rPr>
              <w:t>е</w:t>
            </w:r>
            <w:r w:rsidR="00FF582A" w:rsidRPr="00FF582A">
              <w:rPr>
                <w:b w:val="0"/>
                <w:sz w:val="22"/>
                <w:szCs w:val="22"/>
              </w:rPr>
              <w:t>ской схемы на предмет соответствия требов</w:t>
            </w:r>
            <w:r w:rsidR="00FF582A" w:rsidRPr="00FF582A">
              <w:rPr>
                <w:b w:val="0"/>
                <w:sz w:val="22"/>
                <w:szCs w:val="22"/>
              </w:rPr>
              <w:t>а</w:t>
            </w:r>
            <w:r w:rsidR="00FF582A" w:rsidRPr="00FF582A">
              <w:rPr>
                <w:b w:val="0"/>
                <w:sz w:val="22"/>
                <w:szCs w:val="22"/>
              </w:rPr>
              <w:t>ниям законодательства;</w:t>
            </w:r>
          </w:p>
          <w:p w:rsidR="00FC07BD" w:rsidRPr="0073283B" w:rsidRDefault="00755F48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55F48">
              <w:rPr>
                <w:b w:val="0"/>
                <w:sz w:val="22"/>
                <w:szCs w:val="22"/>
              </w:rPr>
              <w:t>2</w:t>
            </w:r>
            <w:r w:rsidR="00FC07BD" w:rsidRPr="0073283B">
              <w:rPr>
                <w:b w:val="0"/>
                <w:sz w:val="22"/>
                <w:szCs w:val="22"/>
              </w:rPr>
              <w:t xml:space="preserve">. </w:t>
            </w:r>
            <w:r w:rsidR="00FF582A">
              <w:rPr>
                <w:b w:val="0"/>
                <w:sz w:val="22"/>
                <w:szCs w:val="22"/>
              </w:rPr>
              <w:t>н</w:t>
            </w:r>
            <w:r w:rsidR="00FC07BD" w:rsidRPr="0073283B">
              <w:rPr>
                <w:b w:val="0"/>
                <w:sz w:val="22"/>
                <w:szCs w:val="22"/>
              </w:rPr>
              <w:t>аправление межв</w:t>
            </w:r>
            <w:r w:rsidR="00FC07BD" w:rsidRPr="0073283B">
              <w:rPr>
                <w:b w:val="0"/>
                <w:sz w:val="22"/>
                <w:szCs w:val="22"/>
              </w:rPr>
              <w:t>е</w:t>
            </w:r>
            <w:r w:rsidR="00FC07BD" w:rsidRPr="0073283B">
              <w:rPr>
                <w:b w:val="0"/>
                <w:sz w:val="22"/>
                <w:szCs w:val="22"/>
              </w:rPr>
              <w:t>домственного запроса в ФНС России о пред</w:t>
            </w:r>
            <w:r w:rsidR="00FC07BD" w:rsidRPr="0073283B">
              <w:rPr>
                <w:b w:val="0"/>
                <w:sz w:val="22"/>
                <w:szCs w:val="22"/>
              </w:rPr>
              <w:t>о</w:t>
            </w:r>
            <w:r w:rsidR="00FC07BD" w:rsidRPr="0073283B">
              <w:rPr>
                <w:b w:val="0"/>
                <w:sz w:val="22"/>
                <w:szCs w:val="22"/>
              </w:rPr>
              <w:t xml:space="preserve">ставлении сведений об </w:t>
            </w:r>
            <w:r w:rsidR="00FC07BD" w:rsidRPr="0073283B">
              <w:rPr>
                <w:b w:val="0"/>
                <w:sz w:val="22"/>
                <w:szCs w:val="22"/>
              </w:rPr>
              <w:lastRenderedPageBreak/>
              <w:t>изменении наименов</w:t>
            </w:r>
            <w:r w:rsidR="00FC07BD" w:rsidRPr="0073283B">
              <w:rPr>
                <w:b w:val="0"/>
                <w:sz w:val="22"/>
                <w:szCs w:val="22"/>
              </w:rPr>
              <w:t>а</w:t>
            </w:r>
            <w:r w:rsidR="00FC07BD" w:rsidRPr="0073283B">
              <w:rPr>
                <w:b w:val="0"/>
                <w:sz w:val="22"/>
                <w:szCs w:val="22"/>
              </w:rPr>
              <w:t>ния ЮЛ, места его нахождения и о реорг</w:t>
            </w:r>
            <w:r w:rsidR="00FC07BD" w:rsidRPr="0073283B">
              <w:rPr>
                <w:b w:val="0"/>
                <w:sz w:val="22"/>
                <w:szCs w:val="22"/>
              </w:rPr>
              <w:t>а</w:t>
            </w:r>
            <w:r w:rsidR="00FC07BD" w:rsidRPr="0073283B">
              <w:rPr>
                <w:b w:val="0"/>
                <w:sz w:val="22"/>
                <w:szCs w:val="22"/>
              </w:rPr>
              <w:t>низации ЮЛ;</w:t>
            </w:r>
          </w:p>
          <w:p w:rsidR="00FC07BD" w:rsidRPr="0073283B" w:rsidRDefault="000F0EE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="00FC07BD" w:rsidRPr="0073283B">
              <w:rPr>
                <w:b w:val="0"/>
                <w:sz w:val="22"/>
                <w:szCs w:val="22"/>
              </w:rPr>
              <w:t>. издание распоряж</w:t>
            </w:r>
            <w:r w:rsidR="00FC07BD" w:rsidRPr="0073283B">
              <w:rPr>
                <w:b w:val="0"/>
                <w:sz w:val="22"/>
                <w:szCs w:val="22"/>
              </w:rPr>
              <w:t>е</w:t>
            </w:r>
            <w:r w:rsidR="00FC07BD" w:rsidRPr="0073283B">
              <w:rPr>
                <w:b w:val="0"/>
                <w:sz w:val="22"/>
                <w:szCs w:val="22"/>
              </w:rPr>
              <w:t xml:space="preserve">ния </w:t>
            </w:r>
            <w:r w:rsidR="00FA3A9A">
              <w:rPr>
                <w:b w:val="0"/>
                <w:sz w:val="22"/>
                <w:szCs w:val="22"/>
              </w:rPr>
              <w:t>министерства</w:t>
            </w:r>
            <w:r w:rsidR="00FC07BD" w:rsidRPr="0073283B">
              <w:rPr>
                <w:b w:val="0"/>
                <w:sz w:val="22"/>
                <w:szCs w:val="22"/>
              </w:rPr>
              <w:t xml:space="preserve"> о в</w:t>
            </w:r>
            <w:r w:rsidR="00FC07BD" w:rsidRPr="0073283B">
              <w:rPr>
                <w:b w:val="0"/>
                <w:sz w:val="22"/>
                <w:szCs w:val="22"/>
              </w:rPr>
              <w:t>ы</w:t>
            </w:r>
            <w:r w:rsidR="00FC07BD" w:rsidRPr="0073283B">
              <w:rPr>
                <w:b w:val="0"/>
                <w:sz w:val="22"/>
                <w:szCs w:val="22"/>
              </w:rPr>
              <w:t>даче переоформленного разрешения и напра</w:t>
            </w:r>
            <w:r w:rsidR="00FC07BD" w:rsidRPr="0073283B">
              <w:rPr>
                <w:b w:val="0"/>
                <w:sz w:val="22"/>
                <w:szCs w:val="22"/>
              </w:rPr>
              <w:t>в</w:t>
            </w:r>
            <w:r w:rsidR="00FC07BD" w:rsidRPr="0073283B">
              <w:rPr>
                <w:b w:val="0"/>
                <w:sz w:val="22"/>
                <w:szCs w:val="22"/>
              </w:rPr>
              <w:t>ление уведомления з</w:t>
            </w:r>
            <w:r w:rsidR="00FC07BD" w:rsidRPr="0073283B">
              <w:rPr>
                <w:b w:val="0"/>
                <w:sz w:val="22"/>
                <w:szCs w:val="22"/>
              </w:rPr>
              <w:t>а</w:t>
            </w:r>
            <w:r w:rsidR="00FC07BD" w:rsidRPr="0073283B">
              <w:rPr>
                <w:b w:val="0"/>
                <w:sz w:val="22"/>
                <w:szCs w:val="22"/>
              </w:rPr>
              <w:t>явителю о переофор</w:t>
            </w:r>
            <w:r w:rsidR="00FC07BD" w:rsidRPr="0073283B">
              <w:rPr>
                <w:b w:val="0"/>
                <w:sz w:val="22"/>
                <w:szCs w:val="22"/>
              </w:rPr>
              <w:t>м</w:t>
            </w:r>
            <w:r w:rsidR="00FC07BD" w:rsidRPr="0073283B">
              <w:rPr>
                <w:b w:val="0"/>
                <w:sz w:val="22"/>
                <w:szCs w:val="22"/>
              </w:rPr>
              <w:t>лении разрешения;</w:t>
            </w:r>
          </w:p>
          <w:p w:rsidR="00FC07BD" w:rsidRPr="0073283B" w:rsidRDefault="000F0EE4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4</w:t>
            </w:r>
            <w:r w:rsidR="00FC07BD" w:rsidRPr="0073283B">
              <w:rPr>
                <w:b w:val="0"/>
                <w:sz w:val="22"/>
                <w:szCs w:val="22"/>
              </w:rPr>
              <w:t>. в случае выявления оснований для отказа в предоставлении гос</w:t>
            </w:r>
            <w:r w:rsidR="00FC07BD" w:rsidRPr="0073283B">
              <w:rPr>
                <w:b w:val="0"/>
                <w:sz w:val="22"/>
                <w:szCs w:val="22"/>
              </w:rPr>
              <w:t>у</w:t>
            </w:r>
            <w:r w:rsidR="00FC07BD" w:rsidRPr="0073283B">
              <w:rPr>
                <w:b w:val="0"/>
                <w:sz w:val="22"/>
                <w:szCs w:val="22"/>
              </w:rPr>
              <w:t>дарственной услуги направляется (вручае</w:t>
            </w:r>
            <w:r w:rsidR="00FC07BD" w:rsidRPr="0073283B">
              <w:rPr>
                <w:b w:val="0"/>
                <w:sz w:val="22"/>
                <w:szCs w:val="22"/>
              </w:rPr>
              <w:t>т</w:t>
            </w:r>
            <w:r w:rsidR="00FC07BD" w:rsidRPr="0073283B">
              <w:rPr>
                <w:b w:val="0"/>
                <w:sz w:val="22"/>
                <w:szCs w:val="22"/>
              </w:rPr>
              <w:t>ся) уведомление об о</w:t>
            </w:r>
            <w:r w:rsidR="00FC07BD" w:rsidRPr="0073283B">
              <w:rPr>
                <w:b w:val="0"/>
                <w:sz w:val="22"/>
                <w:szCs w:val="22"/>
              </w:rPr>
              <w:t>т</w:t>
            </w:r>
            <w:r w:rsidR="00FC07BD" w:rsidRPr="0073283B">
              <w:rPr>
                <w:b w:val="0"/>
                <w:sz w:val="22"/>
                <w:szCs w:val="22"/>
              </w:rPr>
              <w:t>казе в предоставлении государственной услуги.</w:t>
            </w:r>
          </w:p>
          <w:p w:rsidR="00FC07BD" w:rsidRPr="0073283B" w:rsidRDefault="00FC07B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1864" w:type="dxa"/>
          </w:tcPr>
          <w:p w:rsidR="0001434A" w:rsidRPr="00700B77" w:rsidRDefault="00271780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55F48">
              <w:rPr>
                <w:b w:val="0"/>
                <w:sz w:val="22"/>
                <w:szCs w:val="22"/>
              </w:rPr>
              <w:lastRenderedPageBreak/>
              <w:t xml:space="preserve">не более </w:t>
            </w:r>
            <w:r w:rsidR="00FC07BD" w:rsidRPr="00755F48">
              <w:rPr>
                <w:b w:val="0"/>
                <w:sz w:val="22"/>
                <w:szCs w:val="22"/>
              </w:rPr>
              <w:t>11</w:t>
            </w:r>
            <w:r w:rsidRPr="00755F48">
              <w:rPr>
                <w:b w:val="0"/>
                <w:sz w:val="22"/>
                <w:szCs w:val="22"/>
              </w:rPr>
              <w:t xml:space="preserve"> к</w:t>
            </w:r>
            <w:r w:rsidRPr="00755F48">
              <w:rPr>
                <w:b w:val="0"/>
                <w:sz w:val="22"/>
                <w:szCs w:val="22"/>
              </w:rPr>
              <w:t>а</w:t>
            </w:r>
            <w:r w:rsidRPr="00755F48">
              <w:rPr>
                <w:b w:val="0"/>
                <w:sz w:val="22"/>
                <w:szCs w:val="22"/>
              </w:rPr>
              <w:t>лендарных дней</w:t>
            </w:r>
          </w:p>
          <w:p w:rsidR="00755F48" w:rsidRPr="00755F48" w:rsidRDefault="00755F48" w:rsidP="00B06F6A">
            <w:pPr>
              <w:pStyle w:val="42"/>
              <w:shd w:val="clear" w:color="auto" w:fill="auto"/>
              <w:spacing w:after="184" w:line="280" w:lineRule="exact"/>
              <w:rPr>
                <w:color w:val="FF0000"/>
              </w:rPr>
            </w:pPr>
            <w:r w:rsidRPr="00755F48">
              <w:rPr>
                <w:b w:val="0"/>
                <w:sz w:val="22"/>
                <w:szCs w:val="22"/>
              </w:rPr>
              <w:t>Направление з</w:t>
            </w:r>
            <w:r w:rsidRPr="00755F48">
              <w:rPr>
                <w:b w:val="0"/>
                <w:sz w:val="22"/>
                <w:szCs w:val="22"/>
              </w:rPr>
              <w:t>а</w:t>
            </w:r>
            <w:r w:rsidRPr="00755F48">
              <w:rPr>
                <w:b w:val="0"/>
                <w:sz w:val="22"/>
                <w:szCs w:val="22"/>
              </w:rPr>
              <w:t>явителю ув</w:t>
            </w:r>
            <w:r w:rsidRPr="00755F48">
              <w:rPr>
                <w:b w:val="0"/>
                <w:sz w:val="22"/>
                <w:szCs w:val="22"/>
              </w:rPr>
              <w:t>е</w:t>
            </w:r>
            <w:r w:rsidRPr="00755F48">
              <w:rPr>
                <w:b w:val="0"/>
                <w:sz w:val="22"/>
                <w:szCs w:val="22"/>
              </w:rPr>
              <w:t>домления об о</w:t>
            </w:r>
            <w:r w:rsidRPr="00755F48">
              <w:rPr>
                <w:b w:val="0"/>
                <w:sz w:val="22"/>
                <w:szCs w:val="22"/>
              </w:rPr>
              <w:t>т</w:t>
            </w:r>
            <w:r w:rsidRPr="00755F48">
              <w:rPr>
                <w:b w:val="0"/>
                <w:sz w:val="22"/>
                <w:szCs w:val="22"/>
              </w:rPr>
              <w:t xml:space="preserve">казе в выдаче разрешения  в </w:t>
            </w:r>
            <w:r w:rsidR="00B06F6A">
              <w:rPr>
                <w:b w:val="0"/>
                <w:sz w:val="22"/>
                <w:szCs w:val="22"/>
              </w:rPr>
              <w:t>течени</w:t>
            </w:r>
            <w:proofErr w:type="gramStart"/>
            <w:r w:rsidR="00B06F6A">
              <w:rPr>
                <w:b w:val="0"/>
                <w:sz w:val="22"/>
                <w:szCs w:val="22"/>
              </w:rPr>
              <w:t>и</w:t>
            </w:r>
            <w:proofErr w:type="gramEnd"/>
            <w:r w:rsidR="00B06F6A">
              <w:rPr>
                <w:b w:val="0"/>
                <w:sz w:val="22"/>
                <w:szCs w:val="22"/>
              </w:rPr>
              <w:t xml:space="preserve"> 1 раб</w:t>
            </w:r>
            <w:r w:rsidR="00B06F6A">
              <w:rPr>
                <w:b w:val="0"/>
                <w:sz w:val="22"/>
                <w:szCs w:val="22"/>
              </w:rPr>
              <w:t>о</w:t>
            </w:r>
            <w:r w:rsidR="00B06F6A">
              <w:rPr>
                <w:b w:val="0"/>
                <w:sz w:val="22"/>
                <w:szCs w:val="22"/>
              </w:rPr>
              <w:t>чего дня</w:t>
            </w:r>
            <w:r w:rsidRPr="00755F48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914" w:type="dxa"/>
          </w:tcPr>
          <w:p w:rsidR="0001434A" w:rsidRDefault="00FC07BD" w:rsidP="00FA3A9A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b w:val="0"/>
                <w:sz w:val="22"/>
                <w:szCs w:val="22"/>
              </w:rPr>
              <w:t xml:space="preserve">Должностное лицо </w:t>
            </w:r>
            <w:r w:rsidR="00FA3A9A">
              <w:rPr>
                <w:b w:val="0"/>
                <w:sz w:val="22"/>
                <w:szCs w:val="22"/>
              </w:rPr>
              <w:t>министе</w:t>
            </w:r>
            <w:r w:rsidR="00FA3A9A">
              <w:rPr>
                <w:b w:val="0"/>
                <w:sz w:val="22"/>
                <w:szCs w:val="22"/>
              </w:rPr>
              <w:t>р</w:t>
            </w:r>
            <w:r w:rsidR="00FA3A9A">
              <w:rPr>
                <w:b w:val="0"/>
                <w:sz w:val="22"/>
                <w:szCs w:val="22"/>
              </w:rPr>
              <w:t>ства</w:t>
            </w:r>
            <w:r w:rsidRPr="0073283B">
              <w:rPr>
                <w:b w:val="0"/>
                <w:sz w:val="22"/>
                <w:szCs w:val="22"/>
              </w:rPr>
              <w:t>, ответстве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ное за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ставление гос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дарственной услуги</w:t>
            </w:r>
          </w:p>
        </w:tc>
        <w:tc>
          <w:tcPr>
            <w:tcW w:w="2695" w:type="dxa"/>
          </w:tcPr>
          <w:p w:rsidR="005F4246" w:rsidRPr="005F4246" w:rsidRDefault="00FC07BD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Pr="00D428AE">
              <w:rPr>
                <w:b w:val="0"/>
                <w:sz w:val="22"/>
                <w:szCs w:val="22"/>
              </w:rPr>
              <w:t>Наличие заявления и заверенных копий док</w:t>
            </w:r>
            <w:r w:rsidRPr="00D428AE">
              <w:rPr>
                <w:b w:val="0"/>
                <w:sz w:val="22"/>
                <w:szCs w:val="22"/>
              </w:rPr>
              <w:t>у</w:t>
            </w:r>
            <w:r w:rsidRPr="00D428AE">
              <w:rPr>
                <w:b w:val="0"/>
                <w:sz w:val="22"/>
                <w:szCs w:val="22"/>
              </w:rPr>
              <w:t>ментов, необходимых для</w:t>
            </w:r>
            <w:r w:rsidRPr="0073283B">
              <w:rPr>
                <w:b w:val="0"/>
                <w:sz w:val="22"/>
                <w:szCs w:val="22"/>
              </w:rPr>
              <w:t xml:space="preserve"> предоставления 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услуги</w:t>
            </w:r>
            <w:r w:rsidR="005F4246" w:rsidRPr="005F4246">
              <w:rPr>
                <w:b w:val="0"/>
                <w:sz w:val="22"/>
                <w:szCs w:val="22"/>
              </w:rPr>
              <w:t>;</w:t>
            </w:r>
          </w:p>
          <w:p w:rsidR="00FC07BD" w:rsidRPr="00780428" w:rsidRDefault="00FC07BD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</w:t>
            </w:r>
            <w:r w:rsidRPr="0073283B">
              <w:rPr>
                <w:rFonts w:ascii="Calibri" w:hAnsi="Calibri"/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r w:rsidRPr="0073283B">
              <w:rPr>
                <w:b w:val="0"/>
                <w:sz w:val="22"/>
                <w:szCs w:val="22"/>
              </w:rPr>
              <w:t>Компьютер, доступ, в типовую ведомственную информационную сист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му</w:t>
            </w:r>
            <w:r w:rsidR="00780428" w:rsidRPr="00780428">
              <w:rPr>
                <w:b w:val="0"/>
                <w:sz w:val="22"/>
                <w:szCs w:val="22"/>
              </w:rPr>
              <w:t>;</w:t>
            </w:r>
          </w:p>
          <w:p w:rsidR="00FC07BD" w:rsidRPr="0073283B" w:rsidRDefault="00FC07BD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3.</w:t>
            </w:r>
            <w:r>
              <w:t xml:space="preserve"> </w:t>
            </w:r>
            <w:r w:rsidRPr="0073283B">
              <w:rPr>
                <w:b w:val="0"/>
                <w:sz w:val="22"/>
                <w:szCs w:val="22"/>
              </w:rPr>
              <w:t xml:space="preserve">Технологическое </w:t>
            </w:r>
            <w:r w:rsidRPr="0073283B">
              <w:rPr>
                <w:b w:val="0"/>
                <w:sz w:val="22"/>
                <w:szCs w:val="22"/>
              </w:rPr>
              <w:lastRenderedPageBreak/>
              <w:t>обеспечение (доступ к защищенным каналам связи);</w:t>
            </w:r>
          </w:p>
          <w:p w:rsidR="00FC07BD" w:rsidRPr="00780428" w:rsidRDefault="00FC07BD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4. Наличие заверенных копий документов, нео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ходимых для предоста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ления государственной услуги</w:t>
            </w:r>
            <w:r w:rsidR="00780428" w:rsidRPr="00780428">
              <w:rPr>
                <w:b w:val="0"/>
                <w:sz w:val="22"/>
                <w:szCs w:val="22"/>
              </w:rPr>
              <w:t>;</w:t>
            </w:r>
          </w:p>
          <w:p w:rsidR="0001434A" w:rsidRPr="00780428" w:rsidRDefault="00FC07BD" w:rsidP="0073283B">
            <w:pPr>
              <w:pStyle w:val="42"/>
              <w:shd w:val="clear" w:color="auto" w:fill="auto"/>
              <w:spacing w:after="184" w:line="280" w:lineRule="exact"/>
              <w:rPr>
                <w:lang w:val="en-US"/>
              </w:rPr>
            </w:pPr>
            <w:r w:rsidRPr="0073283B">
              <w:rPr>
                <w:b w:val="0"/>
                <w:sz w:val="22"/>
                <w:szCs w:val="22"/>
              </w:rPr>
              <w:t>5.</w:t>
            </w:r>
            <w:r w:rsidRPr="0073283B">
              <w:rPr>
                <w:b w:val="0"/>
                <w:sz w:val="22"/>
                <w:szCs w:val="22"/>
                <w:lang w:val="en-US"/>
              </w:rPr>
              <w:t xml:space="preserve"> </w:t>
            </w:r>
            <w:r w:rsidRPr="0073283B">
              <w:rPr>
                <w:b w:val="0"/>
                <w:sz w:val="22"/>
                <w:szCs w:val="22"/>
              </w:rPr>
              <w:t>наличие компьютера, принтера</w:t>
            </w:r>
            <w:r w:rsidR="00780428">
              <w:rPr>
                <w:b w:val="0"/>
                <w:sz w:val="22"/>
                <w:szCs w:val="22"/>
                <w:lang w:val="en-US"/>
              </w:rPr>
              <w:t>.</w:t>
            </w:r>
          </w:p>
        </w:tc>
        <w:tc>
          <w:tcPr>
            <w:tcW w:w="2125" w:type="dxa"/>
          </w:tcPr>
          <w:p w:rsidR="0001434A" w:rsidRPr="00780428" w:rsidRDefault="00780428" w:rsidP="00780428">
            <w:pPr>
              <w:pStyle w:val="42"/>
              <w:shd w:val="clear" w:color="auto" w:fill="auto"/>
              <w:spacing w:after="184" w:line="280" w:lineRule="exact"/>
              <w:jc w:val="center"/>
              <w:rPr>
                <w:lang w:val="en-US"/>
              </w:rPr>
            </w:pPr>
            <w:r>
              <w:rPr>
                <w:lang w:val="en-US"/>
              </w:rPr>
              <w:lastRenderedPageBreak/>
              <w:t>-</w:t>
            </w:r>
          </w:p>
        </w:tc>
      </w:tr>
      <w:tr w:rsidR="00131210" w:rsidTr="00DC7951">
        <w:tc>
          <w:tcPr>
            <w:tcW w:w="13684" w:type="dxa"/>
            <w:gridSpan w:val="7"/>
          </w:tcPr>
          <w:p w:rsidR="00131210" w:rsidRDefault="00131210" w:rsidP="00780428">
            <w:pPr>
              <w:pStyle w:val="42"/>
              <w:shd w:val="clear" w:color="auto" w:fill="auto"/>
              <w:spacing w:after="184" w:line="280" w:lineRule="exact"/>
              <w:jc w:val="center"/>
              <w:rPr>
                <w:lang w:val="en-US"/>
              </w:rPr>
            </w:pPr>
            <w:r>
              <w:rPr>
                <w:b w:val="0"/>
                <w:sz w:val="22"/>
                <w:szCs w:val="22"/>
              </w:rPr>
              <w:lastRenderedPageBreak/>
              <w:t>3.</w:t>
            </w:r>
            <w:r w:rsidRPr="0073283B">
              <w:rPr>
                <w:b w:val="0"/>
                <w:sz w:val="22"/>
                <w:szCs w:val="22"/>
              </w:rPr>
              <w:t>Выдача заявителю переоформленного разрешения</w:t>
            </w:r>
          </w:p>
        </w:tc>
      </w:tr>
      <w:tr w:rsidR="00FF582A" w:rsidTr="0073283B">
        <w:tc>
          <w:tcPr>
            <w:tcW w:w="513" w:type="dxa"/>
          </w:tcPr>
          <w:p w:rsidR="00287938" w:rsidRPr="0073283B" w:rsidRDefault="00131210" w:rsidP="008377EA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</w:p>
        </w:tc>
        <w:tc>
          <w:tcPr>
            <w:tcW w:w="2028" w:type="dxa"/>
          </w:tcPr>
          <w:p w:rsidR="00287938" w:rsidRPr="0073283B" w:rsidRDefault="00287938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Выдача заявителю переоформленного разрешения</w:t>
            </w:r>
          </w:p>
        </w:tc>
        <w:tc>
          <w:tcPr>
            <w:tcW w:w="2545" w:type="dxa"/>
          </w:tcPr>
          <w:p w:rsidR="00287938" w:rsidRPr="0073283B" w:rsidRDefault="00287938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1. </w:t>
            </w:r>
            <w:r w:rsidR="00B03BA4">
              <w:rPr>
                <w:b w:val="0"/>
                <w:sz w:val="22"/>
                <w:szCs w:val="22"/>
              </w:rPr>
              <w:t>И</w:t>
            </w:r>
            <w:r w:rsidR="00C15F7B" w:rsidRPr="0073283B">
              <w:rPr>
                <w:b w:val="0"/>
                <w:sz w:val="22"/>
                <w:szCs w:val="22"/>
              </w:rPr>
              <w:t>нформирование з</w:t>
            </w:r>
            <w:r w:rsidR="00C15F7B" w:rsidRPr="0073283B">
              <w:rPr>
                <w:b w:val="0"/>
                <w:sz w:val="22"/>
                <w:szCs w:val="22"/>
              </w:rPr>
              <w:t>а</w:t>
            </w:r>
            <w:r w:rsidR="00C15F7B" w:rsidRPr="0073283B">
              <w:rPr>
                <w:b w:val="0"/>
                <w:sz w:val="22"/>
                <w:szCs w:val="22"/>
              </w:rPr>
              <w:t>явителя</w:t>
            </w:r>
            <w:r w:rsidRPr="0073283B">
              <w:rPr>
                <w:b w:val="0"/>
                <w:sz w:val="22"/>
                <w:szCs w:val="22"/>
              </w:rPr>
              <w:t xml:space="preserve"> о необходим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возврата ранее в</w:t>
            </w:r>
            <w:r w:rsidRPr="0073283B">
              <w:rPr>
                <w:b w:val="0"/>
                <w:sz w:val="22"/>
                <w:szCs w:val="22"/>
              </w:rPr>
              <w:t>ы</w:t>
            </w:r>
            <w:r w:rsidRPr="0073283B">
              <w:rPr>
                <w:b w:val="0"/>
                <w:sz w:val="22"/>
                <w:szCs w:val="22"/>
              </w:rPr>
              <w:t>данного разрешения;</w:t>
            </w:r>
          </w:p>
          <w:p w:rsidR="00287938" w:rsidRPr="0073283B" w:rsidRDefault="00287938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</w:t>
            </w:r>
            <w:r w:rsidR="00B03BA4">
              <w:rPr>
                <w:b w:val="0"/>
                <w:sz w:val="22"/>
                <w:szCs w:val="22"/>
              </w:rPr>
              <w:t>п</w:t>
            </w:r>
            <w:r w:rsidRPr="0073283B">
              <w:rPr>
                <w:b w:val="0"/>
                <w:sz w:val="22"/>
                <w:szCs w:val="22"/>
              </w:rPr>
              <w:t xml:space="preserve">одготовка </w:t>
            </w:r>
            <w:r w:rsidR="002E6BBF" w:rsidRPr="0073283B">
              <w:rPr>
                <w:b w:val="0"/>
                <w:sz w:val="22"/>
                <w:szCs w:val="22"/>
              </w:rPr>
              <w:t>пер</w:t>
            </w:r>
            <w:r w:rsidR="002E6BBF" w:rsidRPr="0073283B">
              <w:rPr>
                <w:b w:val="0"/>
                <w:sz w:val="22"/>
                <w:szCs w:val="22"/>
              </w:rPr>
              <w:t>е</w:t>
            </w:r>
            <w:r w:rsidR="002E6BBF" w:rsidRPr="0073283B">
              <w:rPr>
                <w:b w:val="0"/>
                <w:sz w:val="22"/>
                <w:szCs w:val="22"/>
              </w:rPr>
              <w:t xml:space="preserve">оформленного </w:t>
            </w:r>
            <w:r w:rsidRPr="0073283B">
              <w:rPr>
                <w:b w:val="0"/>
                <w:sz w:val="22"/>
                <w:szCs w:val="22"/>
              </w:rPr>
              <w:t>разр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шения;</w:t>
            </w:r>
          </w:p>
          <w:p w:rsidR="00287938" w:rsidRPr="0073283B" w:rsidRDefault="00BB759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  <w:r w:rsidR="00287938" w:rsidRPr="0073283B">
              <w:rPr>
                <w:b w:val="0"/>
                <w:sz w:val="22"/>
                <w:szCs w:val="22"/>
              </w:rPr>
              <w:t>. информирование з</w:t>
            </w:r>
            <w:r w:rsidR="00287938" w:rsidRPr="0073283B">
              <w:rPr>
                <w:b w:val="0"/>
                <w:sz w:val="22"/>
                <w:szCs w:val="22"/>
              </w:rPr>
              <w:t>а</w:t>
            </w:r>
            <w:r w:rsidR="00287938" w:rsidRPr="0073283B">
              <w:rPr>
                <w:b w:val="0"/>
                <w:sz w:val="22"/>
                <w:szCs w:val="22"/>
              </w:rPr>
              <w:t>явителя о необходим</w:t>
            </w:r>
            <w:r w:rsidR="00287938" w:rsidRPr="0073283B">
              <w:rPr>
                <w:b w:val="0"/>
                <w:sz w:val="22"/>
                <w:szCs w:val="22"/>
              </w:rPr>
              <w:t>о</w:t>
            </w:r>
            <w:r w:rsidR="00287938" w:rsidRPr="0073283B">
              <w:rPr>
                <w:b w:val="0"/>
                <w:sz w:val="22"/>
                <w:szCs w:val="22"/>
              </w:rPr>
              <w:t xml:space="preserve">сти получения </w:t>
            </w:r>
            <w:r w:rsidR="002E6BBF" w:rsidRPr="0073283B">
              <w:rPr>
                <w:b w:val="0"/>
                <w:sz w:val="22"/>
                <w:szCs w:val="22"/>
              </w:rPr>
              <w:t>пер</w:t>
            </w:r>
            <w:r w:rsidR="002E6BBF" w:rsidRPr="0073283B">
              <w:rPr>
                <w:b w:val="0"/>
                <w:sz w:val="22"/>
                <w:szCs w:val="22"/>
              </w:rPr>
              <w:t>е</w:t>
            </w:r>
            <w:r w:rsidR="002E6BBF" w:rsidRPr="0073283B">
              <w:rPr>
                <w:b w:val="0"/>
                <w:sz w:val="22"/>
                <w:szCs w:val="22"/>
              </w:rPr>
              <w:t xml:space="preserve">оформленного </w:t>
            </w:r>
            <w:r w:rsidR="00287938" w:rsidRPr="0073283B">
              <w:rPr>
                <w:b w:val="0"/>
                <w:sz w:val="22"/>
                <w:szCs w:val="22"/>
              </w:rPr>
              <w:t>разр</w:t>
            </w:r>
            <w:r w:rsidR="00287938" w:rsidRPr="0073283B">
              <w:rPr>
                <w:b w:val="0"/>
                <w:sz w:val="22"/>
                <w:szCs w:val="22"/>
              </w:rPr>
              <w:t>е</w:t>
            </w:r>
            <w:r w:rsidR="00287938" w:rsidRPr="0073283B">
              <w:rPr>
                <w:b w:val="0"/>
                <w:sz w:val="22"/>
                <w:szCs w:val="22"/>
              </w:rPr>
              <w:t>шения;</w:t>
            </w:r>
          </w:p>
          <w:p w:rsidR="00287938" w:rsidRPr="0073283B" w:rsidRDefault="00BB759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  <w:r w:rsidR="00287938" w:rsidRPr="0073283B">
              <w:rPr>
                <w:b w:val="0"/>
                <w:sz w:val="22"/>
                <w:szCs w:val="22"/>
              </w:rPr>
              <w:t xml:space="preserve">.регистрация </w:t>
            </w:r>
            <w:r w:rsidR="002E6BBF" w:rsidRPr="0073283B">
              <w:rPr>
                <w:b w:val="0"/>
                <w:sz w:val="22"/>
                <w:szCs w:val="22"/>
              </w:rPr>
              <w:t>пер</w:t>
            </w:r>
            <w:r w:rsidR="002E6BBF" w:rsidRPr="0073283B">
              <w:rPr>
                <w:b w:val="0"/>
                <w:sz w:val="22"/>
                <w:szCs w:val="22"/>
              </w:rPr>
              <w:t>е</w:t>
            </w:r>
            <w:r w:rsidR="002E6BBF" w:rsidRPr="0073283B">
              <w:rPr>
                <w:b w:val="0"/>
                <w:sz w:val="22"/>
                <w:szCs w:val="22"/>
              </w:rPr>
              <w:t xml:space="preserve">оформленного </w:t>
            </w:r>
            <w:r w:rsidR="00287938" w:rsidRPr="0073283B">
              <w:rPr>
                <w:b w:val="0"/>
                <w:sz w:val="22"/>
                <w:szCs w:val="22"/>
              </w:rPr>
              <w:t>разр</w:t>
            </w:r>
            <w:r w:rsidR="00287938" w:rsidRPr="0073283B">
              <w:rPr>
                <w:b w:val="0"/>
                <w:sz w:val="22"/>
                <w:szCs w:val="22"/>
              </w:rPr>
              <w:t>е</w:t>
            </w:r>
            <w:r w:rsidR="00287938" w:rsidRPr="0073283B">
              <w:rPr>
                <w:b w:val="0"/>
                <w:sz w:val="22"/>
                <w:szCs w:val="22"/>
              </w:rPr>
              <w:t>шения в журнале выдачи разрешений на ос</w:t>
            </w:r>
            <w:r w:rsidR="00287938" w:rsidRPr="0073283B">
              <w:rPr>
                <w:b w:val="0"/>
                <w:sz w:val="22"/>
                <w:szCs w:val="22"/>
              </w:rPr>
              <w:t>у</w:t>
            </w:r>
            <w:r w:rsidR="00287938" w:rsidRPr="0073283B">
              <w:rPr>
                <w:b w:val="0"/>
                <w:sz w:val="22"/>
                <w:szCs w:val="22"/>
              </w:rPr>
              <w:lastRenderedPageBreak/>
              <w:t>ществление деятельн</w:t>
            </w:r>
            <w:r w:rsidR="00287938" w:rsidRPr="0073283B">
              <w:rPr>
                <w:b w:val="0"/>
                <w:sz w:val="22"/>
                <w:szCs w:val="22"/>
              </w:rPr>
              <w:t>о</w:t>
            </w:r>
            <w:r w:rsidR="00287938" w:rsidRPr="0073283B">
              <w:rPr>
                <w:b w:val="0"/>
                <w:sz w:val="22"/>
                <w:szCs w:val="22"/>
              </w:rPr>
              <w:t>сти по перевозке па</w:t>
            </w:r>
            <w:r w:rsidR="00287938" w:rsidRPr="0073283B">
              <w:rPr>
                <w:b w:val="0"/>
                <w:sz w:val="22"/>
                <w:szCs w:val="22"/>
              </w:rPr>
              <w:t>с</w:t>
            </w:r>
            <w:r w:rsidR="00287938" w:rsidRPr="0073283B">
              <w:rPr>
                <w:b w:val="0"/>
                <w:sz w:val="22"/>
                <w:szCs w:val="22"/>
              </w:rPr>
              <w:t>сажиров и багажа ле</w:t>
            </w:r>
            <w:r w:rsidR="00287938" w:rsidRPr="0073283B">
              <w:rPr>
                <w:b w:val="0"/>
                <w:sz w:val="22"/>
                <w:szCs w:val="22"/>
              </w:rPr>
              <w:t>г</w:t>
            </w:r>
            <w:r w:rsidR="00287938" w:rsidRPr="0073283B">
              <w:rPr>
                <w:b w:val="0"/>
                <w:sz w:val="22"/>
                <w:szCs w:val="22"/>
              </w:rPr>
              <w:t>ковым такси на терр</w:t>
            </w:r>
            <w:r w:rsidR="00287938" w:rsidRPr="0073283B">
              <w:rPr>
                <w:b w:val="0"/>
                <w:sz w:val="22"/>
                <w:szCs w:val="22"/>
              </w:rPr>
              <w:t>и</w:t>
            </w:r>
            <w:r w:rsidR="00287938" w:rsidRPr="0073283B">
              <w:rPr>
                <w:b w:val="0"/>
                <w:sz w:val="22"/>
                <w:szCs w:val="22"/>
              </w:rPr>
              <w:t>тории Астраханской области;</w:t>
            </w:r>
          </w:p>
          <w:p w:rsidR="00287938" w:rsidRPr="0073283B" w:rsidRDefault="00BB759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  <w:r w:rsidR="00287938" w:rsidRPr="0073283B">
              <w:rPr>
                <w:b w:val="0"/>
                <w:sz w:val="22"/>
                <w:szCs w:val="22"/>
              </w:rPr>
              <w:t xml:space="preserve">. Выдача </w:t>
            </w:r>
            <w:r w:rsidR="002E6BBF" w:rsidRPr="0073283B">
              <w:rPr>
                <w:b w:val="0"/>
                <w:sz w:val="22"/>
                <w:szCs w:val="22"/>
              </w:rPr>
              <w:t>переофор</w:t>
            </w:r>
            <w:r w:rsidR="002E6BBF" w:rsidRPr="0073283B">
              <w:rPr>
                <w:b w:val="0"/>
                <w:sz w:val="22"/>
                <w:szCs w:val="22"/>
              </w:rPr>
              <w:t>м</w:t>
            </w:r>
            <w:r w:rsidR="002E6BBF" w:rsidRPr="0073283B">
              <w:rPr>
                <w:b w:val="0"/>
                <w:sz w:val="22"/>
                <w:szCs w:val="22"/>
              </w:rPr>
              <w:t xml:space="preserve">ленного </w:t>
            </w:r>
            <w:r w:rsidR="00287938" w:rsidRPr="0073283B">
              <w:rPr>
                <w:b w:val="0"/>
                <w:sz w:val="22"/>
                <w:szCs w:val="22"/>
              </w:rPr>
              <w:t>разрешения заявителю при личном обращении или напра</w:t>
            </w:r>
            <w:r w:rsidR="00287938" w:rsidRPr="0073283B">
              <w:rPr>
                <w:b w:val="0"/>
                <w:sz w:val="22"/>
                <w:szCs w:val="22"/>
              </w:rPr>
              <w:t>в</w:t>
            </w:r>
            <w:r w:rsidR="00287938" w:rsidRPr="0073283B">
              <w:rPr>
                <w:b w:val="0"/>
                <w:sz w:val="22"/>
                <w:szCs w:val="22"/>
              </w:rPr>
              <w:t>ление заказным почт</w:t>
            </w:r>
            <w:r w:rsidR="00287938" w:rsidRPr="0073283B">
              <w:rPr>
                <w:b w:val="0"/>
                <w:sz w:val="22"/>
                <w:szCs w:val="22"/>
              </w:rPr>
              <w:t>о</w:t>
            </w:r>
            <w:r w:rsidR="00287938" w:rsidRPr="0073283B">
              <w:rPr>
                <w:b w:val="0"/>
                <w:sz w:val="22"/>
                <w:szCs w:val="22"/>
              </w:rPr>
              <w:t>вым отправлением с уведомлением.</w:t>
            </w:r>
          </w:p>
        </w:tc>
        <w:tc>
          <w:tcPr>
            <w:tcW w:w="1864" w:type="dxa"/>
          </w:tcPr>
          <w:p w:rsidR="00287938" w:rsidRPr="0073283B" w:rsidRDefault="00272573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не более </w:t>
            </w:r>
            <w:r w:rsidR="00BB759B" w:rsidRPr="0073283B">
              <w:rPr>
                <w:b w:val="0"/>
                <w:sz w:val="22"/>
                <w:szCs w:val="22"/>
              </w:rPr>
              <w:t xml:space="preserve">2 </w:t>
            </w:r>
            <w:r w:rsidRPr="0073283B">
              <w:rPr>
                <w:b w:val="0"/>
                <w:sz w:val="22"/>
                <w:szCs w:val="22"/>
              </w:rPr>
              <w:t>раб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чих дней</w:t>
            </w:r>
            <w:r w:rsidR="00BB759B"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1914" w:type="dxa"/>
          </w:tcPr>
          <w:p w:rsidR="00287938" w:rsidRPr="0073283B" w:rsidRDefault="00BB759B" w:rsidP="00B03BA4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Должностное лицо </w:t>
            </w:r>
            <w:r w:rsidR="00B03BA4">
              <w:rPr>
                <w:b w:val="0"/>
                <w:sz w:val="22"/>
                <w:szCs w:val="22"/>
              </w:rPr>
              <w:t>министе</w:t>
            </w:r>
            <w:r w:rsidR="00B03BA4">
              <w:rPr>
                <w:b w:val="0"/>
                <w:sz w:val="22"/>
                <w:szCs w:val="22"/>
              </w:rPr>
              <w:t>р</w:t>
            </w:r>
            <w:r w:rsidR="00B03BA4">
              <w:rPr>
                <w:b w:val="0"/>
                <w:sz w:val="22"/>
                <w:szCs w:val="22"/>
              </w:rPr>
              <w:t>ства</w:t>
            </w:r>
            <w:r w:rsidRPr="0073283B">
              <w:rPr>
                <w:b w:val="0"/>
                <w:sz w:val="22"/>
                <w:szCs w:val="22"/>
              </w:rPr>
              <w:t>, ответстве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ное за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ставление гос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дарственной услуги</w:t>
            </w:r>
          </w:p>
        </w:tc>
        <w:tc>
          <w:tcPr>
            <w:tcW w:w="2695" w:type="dxa"/>
          </w:tcPr>
          <w:p w:rsidR="00B03BA4" w:rsidRDefault="00B03BA4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B03BA4">
              <w:rPr>
                <w:b w:val="0"/>
                <w:sz w:val="22"/>
                <w:szCs w:val="22"/>
              </w:rPr>
              <w:t>1. наличие бланка разр</w:t>
            </w:r>
            <w:r w:rsidRPr="00B03BA4">
              <w:rPr>
                <w:b w:val="0"/>
                <w:sz w:val="22"/>
                <w:szCs w:val="22"/>
              </w:rPr>
              <w:t>е</w:t>
            </w:r>
            <w:r w:rsidRPr="00B03BA4">
              <w:rPr>
                <w:b w:val="0"/>
                <w:sz w:val="22"/>
                <w:szCs w:val="22"/>
              </w:rPr>
              <w:t>шения</w:t>
            </w:r>
          </w:p>
          <w:p w:rsidR="00BB759B" w:rsidRPr="00B03BA4" w:rsidRDefault="00B03BA4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</w:t>
            </w:r>
            <w:r w:rsidR="00BB759B" w:rsidRPr="0073283B">
              <w:rPr>
                <w:b w:val="0"/>
                <w:sz w:val="22"/>
                <w:szCs w:val="22"/>
              </w:rPr>
              <w:t xml:space="preserve">. </w:t>
            </w:r>
            <w:r w:rsidR="00BB759B" w:rsidRPr="00B03BA4">
              <w:rPr>
                <w:b w:val="0"/>
                <w:sz w:val="22"/>
                <w:szCs w:val="22"/>
              </w:rPr>
              <w:t>наличие компьютера, принтера;</w:t>
            </w:r>
          </w:p>
          <w:p w:rsidR="00BB759B" w:rsidRPr="0073283B" w:rsidRDefault="00B03BA4" w:rsidP="00BB759B">
            <w:pPr>
              <w:pStyle w:val="ConsPlusNormal"/>
              <w:rPr>
                <w:rFonts w:ascii="Times New Roman" w:hAnsi="Times New Roman" w:cs="Times New Roman"/>
                <w:bCs/>
                <w:szCs w:val="22"/>
              </w:rPr>
            </w:pPr>
            <w:r>
              <w:rPr>
                <w:rFonts w:ascii="Times New Roman" w:hAnsi="Times New Roman" w:cs="Times New Roman"/>
                <w:bCs/>
                <w:szCs w:val="22"/>
              </w:rPr>
              <w:t>3</w:t>
            </w:r>
            <w:r w:rsidR="00BB759B" w:rsidRPr="0073283B">
              <w:rPr>
                <w:rFonts w:ascii="Times New Roman" w:hAnsi="Times New Roman" w:cs="Times New Roman"/>
                <w:bCs/>
                <w:szCs w:val="22"/>
              </w:rPr>
              <w:t>. телефон;</w:t>
            </w:r>
          </w:p>
          <w:p w:rsidR="00BB759B" w:rsidRPr="0073283B" w:rsidRDefault="00BB759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наличие контактных данных заявителя</w:t>
            </w:r>
          </w:p>
          <w:p w:rsidR="00BB759B" w:rsidRPr="0073283B" w:rsidRDefault="00BB759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4. журнал выдачи разр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шений на осуществление деятельности по перево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ке пассажиров и багажа легковым такси на те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ритории Астраханской области;</w:t>
            </w:r>
          </w:p>
          <w:p w:rsidR="00287938" w:rsidRPr="0073283B" w:rsidRDefault="00287938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287938" w:rsidRPr="00B03BA4" w:rsidRDefault="00B03BA4" w:rsidP="00B03BA4">
            <w:pPr>
              <w:pStyle w:val="42"/>
              <w:shd w:val="clear" w:color="auto" w:fill="auto"/>
              <w:spacing w:after="184" w:line="280" w:lineRule="exact"/>
              <w:jc w:val="center"/>
              <w:rPr>
                <w:b w:val="0"/>
                <w:sz w:val="22"/>
                <w:szCs w:val="22"/>
              </w:rPr>
            </w:pPr>
            <w:r w:rsidRPr="00B03BA4">
              <w:rPr>
                <w:b w:val="0"/>
                <w:sz w:val="22"/>
                <w:szCs w:val="22"/>
              </w:rPr>
              <w:t>-</w:t>
            </w:r>
          </w:p>
        </w:tc>
      </w:tr>
      <w:tr w:rsidR="0001434A" w:rsidTr="0073283B">
        <w:tc>
          <w:tcPr>
            <w:tcW w:w="13684" w:type="dxa"/>
            <w:gridSpan w:val="7"/>
          </w:tcPr>
          <w:p w:rsidR="0001434A" w:rsidRPr="0073283B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3.</w:t>
            </w:r>
            <w:r w:rsidR="001F1223" w:rsidRPr="00653E05">
              <w:rPr>
                <w:b w:val="0"/>
                <w:sz w:val="22"/>
                <w:szCs w:val="22"/>
              </w:rPr>
              <w:t>Выдача дубликата разрешения на осуществление деятельности по перевозке пассажиров и багажа легковым такси на территории Астраха</w:t>
            </w:r>
            <w:r w:rsidR="001F1223" w:rsidRPr="00653E05">
              <w:rPr>
                <w:b w:val="0"/>
                <w:sz w:val="22"/>
                <w:szCs w:val="22"/>
              </w:rPr>
              <w:t>н</w:t>
            </w:r>
            <w:r w:rsidR="001F1223" w:rsidRPr="00653E05">
              <w:rPr>
                <w:b w:val="0"/>
                <w:sz w:val="22"/>
                <w:szCs w:val="22"/>
              </w:rPr>
              <w:t>ской</w:t>
            </w:r>
            <w:r w:rsidR="001F1223" w:rsidRPr="0073283B">
              <w:rPr>
                <w:b w:val="0"/>
                <w:sz w:val="22"/>
                <w:szCs w:val="22"/>
              </w:rPr>
              <w:t xml:space="preserve"> области.</w:t>
            </w:r>
          </w:p>
        </w:tc>
      </w:tr>
      <w:tr w:rsidR="00131210" w:rsidTr="0073283B">
        <w:tc>
          <w:tcPr>
            <w:tcW w:w="13684" w:type="dxa"/>
            <w:gridSpan w:val="7"/>
          </w:tcPr>
          <w:p w:rsidR="00131210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  <w:r w:rsidRPr="00700B77">
              <w:rPr>
                <w:b w:val="0"/>
                <w:sz w:val="22"/>
                <w:szCs w:val="22"/>
              </w:rPr>
              <w:t>Прием и регистрация заявления и документов</w:t>
            </w:r>
          </w:p>
        </w:tc>
      </w:tr>
      <w:tr w:rsidR="00FF582A" w:rsidRPr="0073283B" w:rsidTr="0073283B">
        <w:tc>
          <w:tcPr>
            <w:tcW w:w="513" w:type="dxa"/>
          </w:tcPr>
          <w:p w:rsidR="00C10EC6" w:rsidRPr="0073283B" w:rsidRDefault="00C10EC6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  <w:r w:rsidR="00131210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2028" w:type="dxa"/>
          </w:tcPr>
          <w:p w:rsidR="00C10EC6" w:rsidRPr="0073283B" w:rsidRDefault="00C10EC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Проверка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 заявителя</w:t>
            </w:r>
          </w:p>
        </w:tc>
        <w:tc>
          <w:tcPr>
            <w:tcW w:w="2545" w:type="dxa"/>
          </w:tcPr>
          <w:p w:rsidR="00C10EC6" w:rsidRPr="0073283B" w:rsidRDefault="00C10EC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Специалист проверяет срок действия докуме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та, а также проверяет представленный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 на предмет нал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чия подчисток, допеч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ток.</w:t>
            </w:r>
          </w:p>
          <w:p w:rsidR="00C10EC6" w:rsidRDefault="00C10EC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 случае несоответствия документа,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ленным требованиям или его отсутствия – информирование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теля/представителя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явителя о необходим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предъявления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удостоверяющего личность, для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ставления 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 xml:space="preserve">ственной услуги и </w:t>
            </w:r>
            <w:r w:rsidRPr="0073283B">
              <w:rPr>
                <w:b w:val="0"/>
                <w:sz w:val="22"/>
                <w:szCs w:val="22"/>
              </w:rPr>
              <w:lastRenderedPageBreak/>
              <w:t>предложение обратиться после приведения в 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ответствие с нормативно установленными треб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ваниями документа, удостоверяющего ли</w:t>
            </w:r>
            <w:r w:rsidRPr="0073283B"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ность.</w:t>
            </w:r>
          </w:p>
          <w:p w:rsidR="00C10EC6" w:rsidRPr="0073283B" w:rsidRDefault="00C10EC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 случае соответствия документа,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ленным требованиям – переход к выполнению следующего действия.</w:t>
            </w:r>
          </w:p>
        </w:tc>
        <w:tc>
          <w:tcPr>
            <w:tcW w:w="1864" w:type="dxa"/>
          </w:tcPr>
          <w:p w:rsidR="00C10EC6" w:rsidRPr="0073283B" w:rsidRDefault="00C10EC6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 минута</w:t>
            </w:r>
          </w:p>
        </w:tc>
        <w:tc>
          <w:tcPr>
            <w:tcW w:w="1914" w:type="dxa"/>
          </w:tcPr>
          <w:p w:rsidR="00C10EC6" w:rsidRPr="0073283B" w:rsidRDefault="00C10EC6" w:rsidP="00653E05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сотрудник </w:t>
            </w:r>
            <w:r w:rsidR="00653E05">
              <w:rPr>
                <w:b w:val="0"/>
                <w:sz w:val="22"/>
                <w:szCs w:val="22"/>
              </w:rPr>
              <w:t>мин</w:t>
            </w:r>
            <w:r w:rsidR="00653E05">
              <w:rPr>
                <w:b w:val="0"/>
                <w:sz w:val="22"/>
                <w:szCs w:val="22"/>
              </w:rPr>
              <w:t>и</w:t>
            </w:r>
            <w:r w:rsidR="00653E05">
              <w:rPr>
                <w:b w:val="0"/>
                <w:sz w:val="22"/>
                <w:szCs w:val="22"/>
              </w:rPr>
              <w:t>стерства</w:t>
            </w:r>
            <w:r w:rsidRPr="0073283B">
              <w:rPr>
                <w:b w:val="0"/>
                <w:sz w:val="22"/>
                <w:szCs w:val="22"/>
              </w:rPr>
              <w:t>, спец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алист МФЦ</w:t>
            </w:r>
          </w:p>
        </w:tc>
        <w:tc>
          <w:tcPr>
            <w:tcW w:w="2695" w:type="dxa"/>
          </w:tcPr>
          <w:p w:rsidR="00C10EC6" w:rsidRPr="0073283B" w:rsidRDefault="00C10EC6" w:rsidP="00C10EC6">
            <w:pPr>
              <w:pStyle w:val="42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1.Наличие у заявит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ля/представителя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 документа, удост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веряющего личность;</w:t>
            </w:r>
          </w:p>
          <w:p w:rsidR="00C10EC6" w:rsidRPr="0073283B" w:rsidRDefault="00C10EC6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C10EC6" w:rsidRPr="00653E05" w:rsidRDefault="00653E05" w:rsidP="00653E05">
            <w:pPr>
              <w:pStyle w:val="42"/>
              <w:shd w:val="clear" w:color="auto" w:fill="auto"/>
              <w:spacing w:after="184" w:line="280" w:lineRule="exact"/>
              <w:jc w:val="center"/>
              <w:rPr>
                <w:b w:val="0"/>
                <w:sz w:val="22"/>
                <w:szCs w:val="22"/>
              </w:rPr>
            </w:pPr>
            <w:r w:rsidRPr="00653E05">
              <w:rPr>
                <w:b w:val="0"/>
                <w:sz w:val="22"/>
                <w:szCs w:val="22"/>
              </w:rPr>
              <w:t>-</w:t>
            </w:r>
          </w:p>
        </w:tc>
      </w:tr>
      <w:tr w:rsidR="00FF582A" w:rsidTr="0073283B">
        <w:tc>
          <w:tcPr>
            <w:tcW w:w="513" w:type="dxa"/>
          </w:tcPr>
          <w:p w:rsidR="00700B77" w:rsidRPr="0073283B" w:rsidRDefault="00700B77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</w:t>
            </w:r>
            <w:r w:rsidR="00131210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2028" w:type="dxa"/>
          </w:tcPr>
          <w:p w:rsidR="00700B77" w:rsidRPr="00700B77" w:rsidRDefault="00700B77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Прием и рег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страция заявления и документов</w:t>
            </w:r>
          </w:p>
        </w:tc>
        <w:tc>
          <w:tcPr>
            <w:tcW w:w="2545" w:type="dxa"/>
          </w:tcPr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  <w:r w:rsidRPr="00700B77">
              <w:rPr>
                <w:b w:val="0"/>
                <w:sz w:val="22"/>
                <w:szCs w:val="22"/>
                <w:u w:val="single"/>
              </w:rPr>
              <w:t>При личном обращении заявителя в министе</w:t>
            </w:r>
            <w:r w:rsidRPr="00700B77">
              <w:rPr>
                <w:b w:val="0"/>
                <w:sz w:val="22"/>
                <w:szCs w:val="22"/>
                <w:u w:val="single"/>
              </w:rPr>
              <w:t>р</w:t>
            </w:r>
            <w:r w:rsidRPr="00700B77">
              <w:rPr>
                <w:b w:val="0"/>
                <w:sz w:val="22"/>
                <w:szCs w:val="22"/>
                <w:u w:val="single"/>
              </w:rPr>
              <w:t>ство или МФЦ.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Проверка пакета пре</w:t>
            </w:r>
            <w:r w:rsidRPr="00700B77">
              <w:rPr>
                <w:b w:val="0"/>
                <w:sz w:val="22"/>
                <w:szCs w:val="22"/>
              </w:rPr>
              <w:t>д</w:t>
            </w:r>
            <w:r w:rsidRPr="00700B77">
              <w:rPr>
                <w:b w:val="0"/>
                <w:sz w:val="22"/>
                <w:szCs w:val="22"/>
              </w:rPr>
              <w:t xml:space="preserve">ставленных документов по перечню документов, указанных в разделе 4 технологической схемы. 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В случае соответствия представленных док</w:t>
            </w:r>
            <w:r w:rsidRPr="00700B77">
              <w:rPr>
                <w:b w:val="0"/>
                <w:sz w:val="22"/>
                <w:szCs w:val="22"/>
              </w:rPr>
              <w:t>у</w:t>
            </w:r>
            <w:r w:rsidRPr="00700B77">
              <w:rPr>
                <w:b w:val="0"/>
                <w:sz w:val="22"/>
                <w:szCs w:val="22"/>
              </w:rPr>
              <w:t>ментов перечню: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- принятие заявления и представленных док</w:t>
            </w:r>
            <w:r w:rsidRPr="00700B77">
              <w:rPr>
                <w:b w:val="0"/>
                <w:sz w:val="22"/>
                <w:szCs w:val="22"/>
              </w:rPr>
              <w:t>у</w:t>
            </w:r>
            <w:r w:rsidRPr="00700B77">
              <w:rPr>
                <w:b w:val="0"/>
                <w:sz w:val="22"/>
                <w:szCs w:val="22"/>
              </w:rPr>
              <w:t>ментов;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- регистрация заявления в журнале регистрации заявлений (присваив</w:t>
            </w:r>
            <w:r w:rsidRPr="00700B77">
              <w:rPr>
                <w:b w:val="0"/>
                <w:sz w:val="22"/>
                <w:szCs w:val="22"/>
              </w:rPr>
              <w:t>а</w:t>
            </w:r>
            <w:r w:rsidRPr="00700B77">
              <w:rPr>
                <w:b w:val="0"/>
                <w:sz w:val="22"/>
                <w:szCs w:val="22"/>
              </w:rPr>
              <w:t>ется номер и ставится отметка в заявлен</w:t>
            </w:r>
            <w:proofErr w:type="gramStart"/>
            <w:r w:rsidRPr="00700B77">
              <w:rPr>
                <w:b w:val="0"/>
                <w:sz w:val="22"/>
                <w:szCs w:val="22"/>
              </w:rPr>
              <w:t>ии о е</w:t>
            </w:r>
            <w:proofErr w:type="gramEnd"/>
            <w:r w:rsidRPr="00700B77">
              <w:rPr>
                <w:b w:val="0"/>
                <w:sz w:val="22"/>
                <w:szCs w:val="22"/>
              </w:rPr>
              <w:t>го принятии);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  <w:u w:val="single"/>
              </w:rPr>
              <w:t>В случае обращения з</w:t>
            </w:r>
            <w:r w:rsidRPr="00700B77">
              <w:rPr>
                <w:b w:val="0"/>
                <w:sz w:val="22"/>
                <w:szCs w:val="22"/>
                <w:u w:val="single"/>
              </w:rPr>
              <w:t>а</w:t>
            </w:r>
            <w:r w:rsidRPr="00700B77">
              <w:rPr>
                <w:b w:val="0"/>
                <w:sz w:val="22"/>
                <w:szCs w:val="22"/>
                <w:u w:val="single"/>
              </w:rPr>
              <w:t>явителя в МФЦ</w:t>
            </w:r>
            <w:proofErr w:type="gramStart"/>
            <w:r w:rsidRPr="00700B77">
              <w:rPr>
                <w:b w:val="0"/>
                <w:sz w:val="22"/>
                <w:szCs w:val="22"/>
                <w:u w:val="single"/>
              </w:rPr>
              <w:t xml:space="preserve"> ,</w:t>
            </w:r>
            <w:proofErr w:type="gramEnd"/>
            <w:r w:rsidRPr="00700B77">
              <w:rPr>
                <w:b w:val="0"/>
                <w:sz w:val="22"/>
                <w:szCs w:val="22"/>
              </w:rPr>
              <w:t xml:space="preserve"> с</w:t>
            </w:r>
            <w:r w:rsidRPr="00700B77">
              <w:rPr>
                <w:b w:val="0"/>
                <w:sz w:val="22"/>
                <w:szCs w:val="22"/>
              </w:rPr>
              <w:t>о</w:t>
            </w:r>
            <w:r w:rsidRPr="00700B77">
              <w:rPr>
                <w:b w:val="0"/>
                <w:sz w:val="22"/>
                <w:szCs w:val="22"/>
              </w:rPr>
              <w:t>трудник МФЦ, отве</w:t>
            </w:r>
            <w:r w:rsidRPr="00700B77">
              <w:rPr>
                <w:b w:val="0"/>
                <w:sz w:val="22"/>
                <w:szCs w:val="22"/>
              </w:rPr>
              <w:t>т</w:t>
            </w:r>
            <w:r w:rsidRPr="00700B77">
              <w:rPr>
                <w:b w:val="0"/>
                <w:sz w:val="22"/>
                <w:szCs w:val="22"/>
              </w:rPr>
              <w:lastRenderedPageBreak/>
              <w:t>ственный за прием и регистрацию докуме</w:t>
            </w:r>
            <w:r w:rsidRPr="00700B77">
              <w:rPr>
                <w:b w:val="0"/>
                <w:sz w:val="22"/>
                <w:szCs w:val="22"/>
              </w:rPr>
              <w:t>н</w:t>
            </w:r>
            <w:r w:rsidRPr="00700B77"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 w:rsidRPr="00700B77">
              <w:rPr>
                <w:b w:val="0"/>
                <w:sz w:val="22"/>
                <w:szCs w:val="22"/>
              </w:rPr>
              <w:t>о</w:t>
            </w:r>
            <w:r w:rsidRPr="00700B77">
              <w:rPr>
                <w:b w:val="0"/>
                <w:sz w:val="22"/>
                <w:szCs w:val="22"/>
              </w:rPr>
              <w:t>кументами, направляет их курьерской почтой в министерство для ра</w:t>
            </w:r>
            <w:r w:rsidRPr="00700B77">
              <w:rPr>
                <w:b w:val="0"/>
                <w:sz w:val="22"/>
                <w:szCs w:val="22"/>
              </w:rPr>
              <w:t>с</w:t>
            </w:r>
            <w:r w:rsidRPr="00700B77">
              <w:rPr>
                <w:b w:val="0"/>
                <w:sz w:val="22"/>
                <w:szCs w:val="22"/>
              </w:rPr>
              <w:t>смотрения и принятия решения.</w:t>
            </w:r>
          </w:p>
          <w:p w:rsidR="00700B77" w:rsidRPr="00700B77" w:rsidRDefault="00700B77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Основанием для отказа в приеме документов я</w:t>
            </w:r>
            <w:r w:rsidRPr="00700B77">
              <w:rPr>
                <w:b w:val="0"/>
                <w:sz w:val="22"/>
                <w:szCs w:val="22"/>
              </w:rPr>
              <w:t>в</w:t>
            </w:r>
            <w:r w:rsidRPr="00700B77">
              <w:rPr>
                <w:b w:val="0"/>
                <w:sz w:val="22"/>
                <w:szCs w:val="22"/>
              </w:rPr>
              <w:t>ляется предоставление заявителем неполного перечня документов.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  <w:r w:rsidRPr="00700B77">
              <w:rPr>
                <w:b w:val="0"/>
                <w:sz w:val="22"/>
                <w:szCs w:val="22"/>
                <w:u w:val="single"/>
              </w:rPr>
              <w:t>При поступлении зая</w:t>
            </w:r>
            <w:r w:rsidRPr="00700B77">
              <w:rPr>
                <w:b w:val="0"/>
                <w:sz w:val="22"/>
                <w:szCs w:val="22"/>
                <w:u w:val="single"/>
              </w:rPr>
              <w:t>в</w:t>
            </w:r>
            <w:r w:rsidRPr="00700B77">
              <w:rPr>
                <w:b w:val="0"/>
                <w:sz w:val="22"/>
                <w:szCs w:val="22"/>
                <w:u w:val="single"/>
              </w:rPr>
              <w:t>ления о предоставлении государственной услуги и документов в</w:t>
            </w:r>
            <w:r w:rsidRPr="00700B77">
              <w:rPr>
                <w:b w:val="0"/>
                <w:sz w:val="22"/>
                <w:szCs w:val="22"/>
              </w:rPr>
              <w:t xml:space="preserve"> </w:t>
            </w:r>
            <w:r w:rsidRPr="00700B77">
              <w:rPr>
                <w:b w:val="0"/>
                <w:sz w:val="22"/>
                <w:szCs w:val="22"/>
                <w:u w:val="single"/>
              </w:rPr>
              <w:t>эле</w:t>
            </w:r>
            <w:r w:rsidRPr="00700B77">
              <w:rPr>
                <w:b w:val="0"/>
                <w:sz w:val="22"/>
                <w:szCs w:val="22"/>
                <w:u w:val="single"/>
              </w:rPr>
              <w:t>к</w:t>
            </w:r>
            <w:r w:rsidRPr="00700B77">
              <w:rPr>
                <w:b w:val="0"/>
                <w:sz w:val="22"/>
                <w:szCs w:val="22"/>
                <w:u w:val="single"/>
              </w:rPr>
              <w:t>тронной форме.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Должностное лицо м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нистерства или сотру</w:t>
            </w:r>
            <w:r w:rsidRPr="00700B77">
              <w:rPr>
                <w:b w:val="0"/>
                <w:sz w:val="22"/>
                <w:szCs w:val="22"/>
              </w:rPr>
              <w:t>д</w:t>
            </w:r>
            <w:r w:rsidRPr="00700B77">
              <w:rPr>
                <w:b w:val="0"/>
                <w:sz w:val="22"/>
                <w:szCs w:val="22"/>
              </w:rPr>
              <w:t>ник МФЦ, ответстве</w:t>
            </w:r>
            <w:r w:rsidRPr="00700B77">
              <w:rPr>
                <w:b w:val="0"/>
                <w:sz w:val="22"/>
                <w:szCs w:val="22"/>
              </w:rPr>
              <w:t>н</w:t>
            </w:r>
            <w:r w:rsidRPr="00700B77">
              <w:rPr>
                <w:b w:val="0"/>
                <w:sz w:val="22"/>
                <w:szCs w:val="22"/>
              </w:rPr>
              <w:t>ные за прием и рег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страцию заявления и документов: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- определяет соблюд</w:t>
            </w:r>
            <w:r w:rsidRPr="00700B77">
              <w:rPr>
                <w:b w:val="0"/>
                <w:sz w:val="22"/>
                <w:szCs w:val="22"/>
              </w:rPr>
              <w:t>е</w:t>
            </w:r>
            <w:r w:rsidRPr="00700B77">
              <w:rPr>
                <w:b w:val="0"/>
                <w:sz w:val="22"/>
                <w:szCs w:val="22"/>
              </w:rPr>
              <w:t>ние установленных условий признания действительности ус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ленной квалифицир</w:t>
            </w:r>
            <w:r w:rsidRPr="00700B77">
              <w:rPr>
                <w:b w:val="0"/>
                <w:sz w:val="22"/>
                <w:szCs w:val="22"/>
              </w:rPr>
              <w:t>о</w:t>
            </w:r>
            <w:r w:rsidRPr="00700B77">
              <w:rPr>
                <w:b w:val="0"/>
                <w:sz w:val="22"/>
                <w:szCs w:val="22"/>
              </w:rPr>
              <w:t>ванной электронной подписи;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sz w:val="22"/>
                <w:szCs w:val="22"/>
              </w:rPr>
            </w:pPr>
            <w:r w:rsidRPr="00700B77">
              <w:rPr>
                <w:sz w:val="22"/>
                <w:szCs w:val="22"/>
              </w:rPr>
              <w:t xml:space="preserve">- </w:t>
            </w:r>
            <w:r w:rsidRPr="00700B77">
              <w:rPr>
                <w:b w:val="0"/>
                <w:sz w:val="22"/>
                <w:szCs w:val="22"/>
              </w:rPr>
              <w:t>принимает и распеч</w:t>
            </w:r>
            <w:r w:rsidRPr="00700B77">
              <w:rPr>
                <w:b w:val="0"/>
                <w:sz w:val="22"/>
                <w:szCs w:val="22"/>
              </w:rPr>
              <w:t>а</w:t>
            </w:r>
            <w:r w:rsidRPr="00700B77">
              <w:rPr>
                <w:b w:val="0"/>
                <w:sz w:val="22"/>
                <w:szCs w:val="22"/>
              </w:rPr>
              <w:t>тывает поступившие заявления и документы</w:t>
            </w:r>
            <w:r w:rsidRPr="00700B77">
              <w:rPr>
                <w:sz w:val="22"/>
                <w:szCs w:val="22"/>
              </w:rPr>
              <w:t>;</w:t>
            </w:r>
          </w:p>
          <w:p w:rsidR="00700B77" w:rsidRPr="00700B77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00B77">
              <w:rPr>
                <w:sz w:val="22"/>
                <w:szCs w:val="22"/>
              </w:rPr>
              <w:t xml:space="preserve">- </w:t>
            </w:r>
            <w:r w:rsidRPr="00700B77">
              <w:rPr>
                <w:b w:val="0"/>
                <w:sz w:val="22"/>
                <w:szCs w:val="22"/>
              </w:rPr>
              <w:t>регистрирует заявл</w:t>
            </w:r>
            <w:r w:rsidRPr="00700B77">
              <w:rPr>
                <w:b w:val="0"/>
                <w:sz w:val="22"/>
                <w:szCs w:val="22"/>
              </w:rPr>
              <w:t>е</w:t>
            </w:r>
            <w:r w:rsidRPr="00700B77">
              <w:rPr>
                <w:b w:val="0"/>
                <w:sz w:val="22"/>
                <w:szCs w:val="22"/>
              </w:rPr>
              <w:t>ние в журнале рег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 xml:space="preserve">страции заявлений </w:t>
            </w:r>
            <w:r w:rsidRPr="00700B77">
              <w:rPr>
                <w:b w:val="0"/>
                <w:sz w:val="22"/>
                <w:szCs w:val="22"/>
              </w:rPr>
              <w:lastRenderedPageBreak/>
              <w:t>(присваивается номер и ставится отметка в з</w:t>
            </w:r>
            <w:r w:rsidRPr="00700B77">
              <w:rPr>
                <w:b w:val="0"/>
                <w:sz w:val="22"/>
                <w:szCs w:val="22"/>
              </w:rPr>
              <w:t>а</w:t>
            </w:r>
            <w:r w:rsidRPr="00700B77">
              <w:rPr>
                <w:b w:val="0"/>
                <w:sz w:val="22"/>
                <w:szCs w:val="22"/>
              </w:rPr>
              <w:t>явлен</w:t>
            </w:r>
            <w:proofErr w:type="gramStart"/>
            <w:r w:rsidRPr="00700B77">
              <w:rPr>
                <w:b w:val="0"/>
                <w:sz w:val="22"/>
                <w:szCs w:val="22"/>
              </w:rPr>
              <w:t>ии о е</w:t>
            </w:r>
            <w:proofErr w:type="gramEnd"/>
            <w:r w:rsidRPr="00700B77">
              <w:rPr>
                <w:b w:val="0"/>
                <w:sz w:val="22"/>
                <w:szCs w:val="22"/>
              </w:rPr>
              <w:t>го прин</w:t>
            </w:r>
            <w:r w:rsidRPr="00700B77">
              <w:rPr>
                <w:b w:val="0"/>
                <w:sz w:val="22"/>
                <w:szCs w:val="22"/>
              </w:rPr>
              <w:t>я</w:t>
            </w:r>
            <w:r w:rsidRPr="00700B77">
              <w:rPr>
                <w:b w:val="0"/>
                <w:sz w:val="22"/>
                <w:szCs w:val="22"/>
              </w:rPr>
              <w:t>тии).</w:t>
            </w:r>
          </w:p>
          <w:p w:rsidR="00700B77" w:rsidRPr="00700B77" w:rsidRDefault="00700B77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В случае обращения з</w:t>
            </w:r>
            <w:r w:rsidRPr="00700B77">
              <w:rPr>
                <w:b w:val="0"/>
                <w:sz w:val="22"/>
                <w:szCs w:val="22"/>
              </w:rPr>
              <w:t>а</w:t>
            </w:r>
            <w:r w:rsidRPr="00700B77">
              <w:rPr>
                <w:b w:val="0"/>
                <w:sz w:val="22"/>
                <w:szCs w:val="22"/>
              </w:rPr>
              <w:t>явителя в МФЦ, с</w:t>
            </w:r>
            <w:r w:rsidRPr="00700B77">
              <w:rPr>
                <w:b w:val="0"/>
                <w:sz w:val="22"/>
                <w:szCs w:val="22"/>
              </w:rPr>
              <w:t>о</w:t>
            </w:r>
            <w:r w:rsidRPr="00700B77">
              <w:rPr>
                <w:b w:val="0"/>
                <w:sz w:val="22"/>
                <w:szCs w:val="22"/>
              </w:rPr>
              <w:t>трудник МФЦ, отве</w:t>
            </w:r>
            <w:r w:rsidRPr="00700B77">
              <w:rPr>
                <w:b w:val="0"/>
                <w:sz w:val="22"/>
                <w:szCs w:val="22"/>
              </w:rPr>
              <w:t>т</w:t>
            </w:r>
            <w:r w:rsidRPr="00700B77"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 w:rsidRPr="00700B77">
              <w:rPr>
                <w:b w:val="0"/>
                <w:sz w:val="22"/>
                <w:szCs w:val="22"/>
              </w:rPr>
              <w:t>н</w:t>
            </w:r>
            <w:r w:rsidRPr="00700B77"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 w:rsidRPr="00700B77">
              <w:rPr>
                <w:b w:val="0"/>
                <w:sz w:val="22"/>
                <w:szCs w:val="22"/>
              </w:rPr>
              <w:t>о</w:t>
            </w:r>
            <w:r w:rsidRPr="00700B77">
              <w:rPr>
                <w:b w:val="0"/>
                <w:sz w:val="22"/>
                <w:szCs w:val="22"/>
              </w:rPr>
              <w:t>кументами, направляет их курьерской почтой в министерство для ра</w:t>
            </w:r>
            <w:r w:rsidRPr="00700B77">
              <w:rPr>
                <w:b w:val="0"/>
                <w:sz w:val="22"/>
                <w:szCs w:val="22"/>
              </w:rPr>
              <w:t>с</w:t>
            </w:r>
            <w:r w:rsidRPr="00700B77">
              <w:rPr>
                <w:b w:val="0"/>
                <w:sz w:val="22"/>
                <w:szCs w:val="22"/>
              </w:rPr>
              <w:t>смотрения и принятия решения.</w:t>
            </w:r>
          </w:p>
          <w:p w:rsidR="00700B77" w:rsidRPr="00700B77" w:rsidRDefault="00700B77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 xml:space="preserve">Основаниями для отказа в приеме документов является: </w:t>
            </w:r>
          </w:p>
          <w:p w:rsidR="00700B77" w:rsidRPr="00700B77" w:rsidRDefault="00700B77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- предоставление заяв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телем неполного пере</w:t>
            </w:r>
            <w:r w:rsidRPr="00700B77">
              <w:rPr>
                <w:b w:val="0"/>
                <w:sz w:val="22"/>
                <w:szCs w:val="22"/>
              </w:rPr>
              <w:t>ч</w:t>
            </w:r>
            <w:r w:rsidRPr="00700B77">
              <w:rPr>
                <w:b w:val="0"/>
                <w:sz w:val="22"/>
                <w:szCs w:val="22"/>
              </w:rPr>
              <w:t>ня документов;</w:t>
            </w:r>
          </w:p>
          <w:p w:rsidR="00700B77" w:rsidRPr="00700B77" w:rsidRDefault="00700B77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- несоблюдение уст</w:t>
            </w:r>
            <w:r w:rsidRPr="00700B77">
              <w:rPr>
                <w:b w:val="0"/>
                <w:sz w:val="22"/>
                <w:szCs w:val="22"/>
              </w:rPr>
              <w:t>а</w:t>
            </w:r>
            <w:r w:rsidRPr="00700B77">
              <w:rPr>
                <w:b w:val="0"/>
                <w:sz w:val="22"/>
                <w:szCs w:val="22"/>
              </w:rPr>
              <w:t>новленных условий признания действ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тельности усиленной квалифицированной электронной подписи.</w:t>
            </w:r>
          </w:p>
          <w:p w:rsidR="00700B77" w:rsidRPr="00700B77" w:rsidRDefault="00700B77" w:rsidP="00700B77">
            <w:pPr>
              <w:pStyle w:val="42"/>
              <w:spacing w:after="0"/>
              <w:rPr>
                <w:b w:val="0"/>
                <w:sz w:val="22"/>
                <w:szCs w:val="22"/>
                <w:u w:val="single"/>
              </w:rPr>
            </w:pPr>
            <w:r w:rsidRPr="00700B77">
              <w:rPr>
                <w:b w:val="0"/>
                <w:sz w:val="22"/>
                <w:szCs w:val="22"/>
                <w:u w:val="single"/>
              </w:rPr>
              <w:t>При поступлении зая</w:t>
            </w:r>
            <w:r w:rsidRPr="00700B77">
              <w:rPr>
                <w:b w:val="0"/>
                <w:sz w:val="22"/>
                <w:szCs w:val="22"/>
                <w:u w:val="single"/>
              </w:rPr>
              <w:t>в</w:t>
            </w:r>
            <w:r w:rsidRPr="00700B77">
              <w:rPr>
                <w:b w:val="0"/>
                <w:sz w:val="22"/>
                <w:szCs w:val="22"/>
                <w:u w:val="single"/>
              </w:rPr>
              <w:t>ления о предоставлении государственной услуги и документов по почте.</w:t>
            </w:r>
          </w:p>
          <w:p w:rsidR="00700B77" w:rsidRPr="00700B77" w:rsidRDefault="00700B77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Должностное лицо м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нистерства или сотру</w:t>
            </w:r>
            <w:r w:rsidRPr="00700B77">
              <w:rPr>
                <w:b w:val="0"/>
                <w:sz w:val="22"/>
                <w:szCs w:val="22"/>
              </w:rPr>
              <w:t>д</w:t>
            </w:r>
            <w:r w:rsidRPr="00700B77">
              <w:rPr>
                <w:b w:val="0"/>
                <w:sz w:val="22"/>
                <w:szCs w:val="22"/>
              </w:rPr>
              <w:t>ник МФЦ, ответстве</w:t>
            </w:r>
            <w:r w:rsidRPr="00700B77">
              <w:rPr>
                <w:b w:val="0"/>
                <w:sz w:val="22"/>
                <w:szCs w:val="22"/>
              </w:rPr>
              <w:t>н</w:t>
            </w:r>
            <w:r w:rsidRPr="00700B77">
              <w:rPr>
                <w:b w:val="0"/>
                <w:sz w:val="22"/>
                <w:szCs w:val="22"/>
              </w:rPr>
              <w:t>ные за прием и рег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страцию заявления и документов:</w:t>
            </w:r>
          </w:p>
          <w:p w:rsidR="00700B77" w:rsidRPr="00700B77" w:rsidRDefault="00700B77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lastRenderedPageBreak/>
              <w:t>- вскрывает конверт, проверяет документы на комплектность;</w:t>
            </w:r>
          </w:p>
          <w:p w:rsidR="00700B77" w:rsidRPr="00700B77" w:rsidRDefault="00700B77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- регистрирует заявл</w:t>
            </w:r>
            <w:r w:rsidRPr="00700B77">
              <w:rPr>
                <w:b w:val="0"/>
                <w:sz w:val="22"/>
                <w:szCs w:val="22"/>
              </w:rPr>
              <w:t>е</w:t>
            </w:r>
            <w:r w:rsidRPr="00700B77">
              <w:rPr>
                <w:b w:val="0"/>
                <w:sz w:val="22"/>
                <w:szCs w:val="22"/>
              </w:rPr>
              <w:t>ние в журнале рег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страции заявлений (присваивается номер и ставится отметка в з</w:t>
            </w:r>
            <w:r w:rsidRPr="00700B77">
              <w:rPr>
                <w:b w:val="0"/>
                <w:sz w:val="22"/>
                <w:szCs w:val="22"/>
              </w:rPr>
              <w:t>а</w:t>
            </w:r>
            <w:r w:rsidRPr="00700B77">
              <w:rPr>
                <w:b w:val="0"/>
                <w:sz w:val="22"/>
                <w:szCs w:val="22"/>
              </w:rPr>
              <w:t>явлен</w:t>
            </w:r>
            <w:proofErr w:type="gramStart"/>
            <w:r w:rsidRPr="00700B77">
              <w:rPr>
                <w:b w:val="0"/>
                <w:sz w:val="22"/>
                <w:szCs w:val="22"/>
              </w:rPr>
              <w:t>ии о е</w:t>
            </w:r>
            <w:proofErr w:type="gramEnd"/>
            <w:r w:rsidRPr="00700B77">
              <w:rPr>
                <w:b w:val="0"/>
                <w:sz w:val="22"/>
                <w:szCs w:val="22"/>
              </w:rPr>
              <w:t>го прин</w:t>
            </w:r>
            <w:r w:rsidRPr="00700B77">
              <w:rPr>
                <w:b w:val="0"/>
                <w:sz w:val="22"/>
                <w:szCs w:val="22"/>
              </w:rPr>
              <w:t>я</w:t>
            </w:r>
            <w:r w:rsidRPr="00700B77">
              <w:rPr>
                <w:b w:val="0"/>
                <w:sz w:val="22"/>
                <w:szCs w:val="22"/>
              </w:rPr>
              <w:t>тии).</w:t>
            </w:r>
          </w:p>
          <w:p w:rsidR="00700B77" w:rsidRPr="00700B77" w:rsidRDefault="00700B77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В случае обращения з</w:t>
            </w:r>
            <w:r w:rsidRPr="00700B77">
              <w:rPr>
                <w:b w:val="0"/>
                <w:sz w:val="22"/>
                <w:szCs w:val="22"/>
              </w:rPr>
              <w:t>а</w:t>
            </w:r>
            <w:r w:rsidRPr="00700B77">
              <w:rPr>
                <w:b w:val="0"/>
                <w:sz w:val="22"/>
                <w:szCs w:val="22"/>
              </w:rPr>
              <w:t>явителя в МФЦ, с</w:t>
            </w:r>
            <w:r w:rsidRPr="00700B77">
              <w:rPr>
                <w:b w:val="0"/>
                <w:sz w:val="22"/>
                <w:szCs w:val="22"/>
              </w:rPr>
              <w:t>о</w:t>
            </w:r>
            <w:r w:rsidRPr="00700B77">
              <w:rPr>
                <w:b w:val="0"/>
                <w:sz w:val="22"/>
                <w:szCs w:val="22"/>
              </w:rPr>
              <w:t>трудник МФЦ, отве</w:t>
            </w:r>
            <w:r w:rsidRPr="00700B77">
              <w:rPr>
                <w:b w:val="0"/>
                <w:sz w:val="22"/>
                <w:szCs w:val="22"/>
              </w:rPr>
              <w:t>т</w:t>
            </w:r>
            <w:r w:rsidRPr="00700B77"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 w:rsidRPr="00700B77">
              <w:rPr>
                <w:b w:val="0"/>
                <w:sz w:val="22"/>
                <w:szCs w:val="22"/>
              </w:rPr>
              <w:t>н</w:t>
            </w:r>
            <w:r w:rsidRPr="00700B77"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 w:rsidRPr="00700B77">
              <w:rPr>
                <w:b w:val="0"/>
                <w:sz w:val="22"/>
                <w:szCs w:val="22"/>
              </w:rPr>
              <w:t>о</w:t>
            </w:r>
            <w:r w:rsidRPr="00700B77">
              <w:rPr>
                <w:b w:val="0"/>
                <w:sz w:val="22"/>
                <w:szCs w:val="22"/>
              </w:rPr>
              <w:t>кументами, направляет их курьерской почтой в министерство для ра</w:t>
            </w:r>
            <w:r w:rsidRPr="00700B77">
              <w:rPr>
                <w:b w:val="0"/>
                <w:sz w:val="22"/>
                <w:szCs w:val="22"/>
              </w:rPr>
              <w:t>с</w:t>
            </w:r>
            <w:r w:rsidRPr="00700B77">
              <w:rPr>
                <w:b w:val="0"/>
                <w:sz w:val="22"/>
                <w:szCs w:val="22"/>
              </w:rPr>
              <w:t>смотрения и принятия решения.</w:t>
            </w:r>
          </w:p>
          <w:p w:rsidR="00700B77" w:rsidRPr="00700B77" w:rsidRDefault="00700B77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Основанием для отказа в приеме документов я</w:t>
            </w:r>
            <w:r w:rsidRPr="00700B77">
              <w:rPr>
                <w:b w:val="0"/>
                <w:sz w:val="22"/>
                <w:szCs w:val="22"/>
              </w:rPr>
              <w:t>в</w:t>
            </w:r>
            <w:r w:rsidRPr="00700B77">
              <w:rPr>
                <w:b w:val="0"/>
                <w:sz w:val="22"/>
                <w:szCs w:val="22"/>
              </w:rPr>
              <w:t>ляется предоставление заявителем неполного перечня документов.</w:t>
            </w:r>
          </w:p>
          <w:p w:rsidR="00700B77" w:rsidRPr="0073283B" w:rsidRDefault="00700B77" w:rsidP="00700B7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1864" w:type="dxa"/>
          </w:tcPr>
          <w:p w:rsidR="00700B77" w:rsidRPr="0073283B" w:rsidRDefault="00700B77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lastRenderedPageBreak/>
              <w:t>не более 1 раб</w:t>
            </w:r>
            <w:r w:rsidRPr="00700B77">
              <w:rPr>
                <w:b w:val="0"/>
                <w:sz w:val="22"/>
                <w:szCs w:val="22"/>
              </w:rPr>
              <w:t>о</w:t>
            </w:r>
            <w:r w:rsidRPr="00700B77">
              <w:rPr>
                <w:b w:val="0"/>
                <w:sz w:val="22"/>
                <w:szCs w:val="22"/>
              </w:rPr>
              <w:t>чего дня</w:t>
            </w:r>
          </w:p>
        </w:tc>
        <w:tc>
          <w:tcPr>
            <w:tcW w:w="1914" w:type="dxa"/>
          </w:tcPr>
          <w:p w:rsidR="00700B77" w:rsidRPr="0073283B" w:rsidRDefault="00700B77" w:rsidP="00700B77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 xml:space="preserve">сотрудник </w:t>
            </w:r>
            <w:r>
              <w:rPr>
                <w:b w:val="0"/>
                <w:sz w:val="22"/>
                <w:szCs w:val="22"/>
              </w:rPr>
              <w:t>мин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>стерства</w:t>
            </w:r>
            <w:r w:rsidRPr="00700B77">
              <w:rPr>
                <w:b w:val="0"/>
                <w:sz w:val="22"/>
                <w:szCs w:val="22"/>
              </w:rPr>
              <w:t>, спец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алист МФЦ</w:t>
            </w:r>
          </w:p>
        </w:tc>
        <w:tc>
          <w:tcPr>
            <w:tcW w:w="2695" w:type="dxa"/>
          </w:tcPr>
          <w:p w:rsidR="00700B77" w:rsidRPr="00700B77" w:rsidRDefault="00700B77" w:rsidP="00700B7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1.Предоставление заяв</w:t>
            </w:r>
            <w:r w:rsidRPr="00700B77">
              <w:rPr>
                <w:b w:val="0"/>
                <w:sz w:val="22"/>
                <w:szCs w:val="22"/>
              </w:rPr>
              <w:t>и</w:t>
            </w:r>
            <w:r w:rsidRPr="00700B77">
              <w:rPr>
                <w:b w:val="0"/>
                <w:sz w:val="22"/>
                <w:szCs w:val="22"/>
              </w:rPr>
              <w:t>телем документов, нео</w:t>
            </w:r>
            <w:r w:rsidRPr="00700B77">
              <w:rPr>
                <w:b w:val="0"/>
                <w:sz w:val="22"/>
                <w:szCs w:val="22"/>
              </w:rPr>
              <w:t>б</w:t>
            </w:r>
            <w:r w:rsidRPr="00700B77">
              <w:rPr>
                <w:b w:val="0"/>
                <w:sz w:val="22"/>
                <w:szCs w:val="22"/>
              </w:rPr>
              <w:t>ходимых для предоста</w:t>
            </w:r>
            <w:r w:rsidRPr="00700B77">
              <w:rPr>
                <w:b w:val="0"/>
                <w:sz w:val="22"/>
                <w:szCs w:val="22"/>
              </w:rPr>
              <w:t>в</w:t>
            </w:r>
            <w:r w:rsidRPr="00700B77">
              <w:rPr>
                <w:b w:val="0"/>
                <w:sz w:val="22"/>
                <w:szCs w:val="22"/>
              </w:rPr>
              <w:t>ления государственной услуги;</w:t>
            </w:r>
          </w:p>
          <w:p w:rsidR="00700B77" w:rsidRPr="0073283B" w:rsidRDefault="00700B77" w:rsidP="00700B77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 xml:space="preserve">2. Наличие у </w:t>
            </w:r>
            <w:proofErr w:type="gramStart"/>
            <w:r w:rsidRPr="00700B77">
              <w:rPr>
                <w:b w:val="0"/>
                <w:sz w:val="22"/>
                <w:szCs w:val="22"/>
              </w:rPr>
              <w:t>заявителя</w:t>
            </w:r>
            <w:proofErr w:type="gramEnd"/>
            <w:r w:rsidRPr="00700B77">
              <w:rPr>
                <w:b w:val="0"/>
                <w:sz w:val="22"/>
                <w:szCs w:val="22"/>
              </w:rPr>
              <w:t xml:space="preserve"> заполненного в прои</w:t>
            </w:r>
            <w:r w:rsidRPr="00700B77">
              <w:rPr>
                <w:b w:val="0"/>
                <w:sz w:val="22"/>
                <w:szCs w:val="22"/>
              </w:rPr>
              <w:t>з</w:t>
            </w:r>
            <w:r w:rsidRPr="00700B77">
              <w:rPr>
                <w:b w:val="0"/>
                <w:sz w:val="22"/>
                <w:szCs w:val="22"/>
              </w:rPr>
              <w:t>вольной форме заявления.</w:t>
            </w:r>
          </w:p>
        </w:tc>
        <w:tc>
          <w:tcPr>
            <w:tcW w:w="2125" w:type="dxa"/>
          </w:tcPr>
          <w:p w:rsidR="00700B77" w:rsidRPr="00700B77" w:rsidRDefault="00700B77" w:rsidP="00700B77">
            <w:pPr>
              <w:pStyle w:val="42"/>
              <w:shd w:val="clear" w:color="auto" w:fill="auto"/>
              <w:spacing w:after="184" w:line="280" w:lineRule="exact"/>
              <w:jc w:val="center"/>
              <w:rPr>
                <w:b w:val="0"/>
                <w:sz w:val="22"/>
                <w:szCs w:val="22"/>
              </w:rPr>
            </w:pPr>
            <w:r w:rsidRPr="00700B77">
              <w:rPr>
                <w:b w:val="0"/>
                <w:sz w:val="22"/>
                <w:szCs w:val="22"/>
              </w:rPr>
              <w:t>-</w:t>
            </w:r>
          </w:p>
        </w:tc>
      </w:tr>
      <w:tr w:rsidR="00131210" w:rsidTr="007120E0">
        <w:tc>
          <w:tcPr>
            <w:tcW w:w="13684" w:type="dxa"/>
            <w:gridSpan w:val="7"/>
          </w:tcPr>
          <w:p w:rsidR="00131210" w:rsidRPr="00700B77" w:rsidRDefault="00131210" w:rsidP="00700B77">
            <w:pPr>
              <w:pStyle w:val="42"/>
              <w:shd w:val="clear" w:color="auto" w:fill="auto"/>
              <w:spacing w:after="18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2.</w:t>
            </w:r>
            <w:r w:rsidRPr="009C489C">
              <w:rPr>
                <w:b w:val="0"/>
                <w:sz w:val="22"/>
                <w:szCs w:val="22"/>
              </w:rPr>
              <w:t>Проверка документов на комплектности и их рассмотрение</w:t>
            </w:r>
          </w:p>
        </w:tc>
      </w:tr>
      <w:tr w:rsidR="00FF582A" w:rsidRPr="0073283B" w:rsidTr="0073283B">
        <w:tc>
          <w:tcPr>
            <w:tcW w:w="513" w:type="dxa"/>
          </w:tcPr>
          <w:p w:rsidR="009C489C" w:rsidRPr="0073283B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</w:p>
        </w:tc>
        <w:tc>
          <w:tcPr>
            <w:tcW w:w="2028" w:type="dxa"/>
          </w:tcPr>
          <w:p w:rsidR="009C489C" w:rsidRPr="009C489C" w:rsidRDefault="009C489C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9C489C">
              <w:rPr>
                <w:b w:val="0"/>
                <w:sz w:val="22"/>
                <w:szCs w:val="22"/>
              </w:rPr>
              <w:t>Проверка док</w:t>
            </w:r>
            <w:r w:rsidRPr="009C489C">
              <w:rPr>
                <w:b w:val="0"/>
                <w:sz w:val="22"/>
                <w:szCs w:val="22"/>
              </w:rPr>
              <w:t>у</w:t>
            </w:r>
            <w:r w:rsidRPr="009C489C">
              <w:rPr>
                <w:b w:val="0"/>
                <w:sz w:val="22"/>
                <w:szCs w:val="22"/>
              </w:rPr>
              <w:t>ментов на ко</w:t>
            </w:r>
            <w:r w:rsidRPr="009C489C">
              <w:rPr>
                <w:b w:val="0"/>
                <w:sz w:val="22"/>
                <w:szCs w:val="22"/>
              </w:rPr>
              <w:t>м</w:t>
            </w:r>
            <w:r w:rsidRPr="009C489C">
              <w:rPr>
                <w:b w:val="0"/>
                <w:sz w:val="22"/>
                <w:szCs w:val="22"/>
              </w:rPr>
              <w:t>плектности и их рассмотрение</w:t>
            </w:r>
          </w:p>
        </w:tc>
        <w:tc>
          <w:tcPr>
            <w:tcW w:w="2545" w:type="dxa"/>
          </w:tcPr>
          <w:p w:rsidR="00291362" w:rsidRPr="00291362" w:rsidRDefault="009C489C" w:rsidP="00291362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9C489C">
              <w:rPr>
                <w:b w:val="0"/>
                <w:sz w:val="22"/>
                <w:szCs w:val="22"/>
              </w:rPr>
              <w:t>1.</w:t>
            </w:r>
            <w:r w:rsidR="00291362" w:rsidRPr="00291362">
              <w:rPr>
                <w:b w:val="0"/>
                <w:color w:val="FF0000"/>
                <w:sz w:val="22"/>
                <w:szCs w:val="22"/>
              </w:rPr>
              <w:t xml:space="preserve"> </w:t>
            </w:r>
            <w:r w:rsidR="00291362" w:rsidRPr="00291362">
              <w:rPr>
                <w:b w:val="0"/>
                <w:sz w:val="22"/>
                <w:szCs w:val="22"/>
              </w:rPr>
              <w:t>Проверка правильн</w:t>
            </w:r>
            <w:r w:rsidR="00291362" w:rsidRPr="00291362">
              <w:rPr>
                <w:b w:val="0"/>
                <w:sz w:val="22"/>
                <w:szCs w:val="22"/>
              </w:rPr>
              <w:t>о</w:t>
            </w:r>
            <w:r w:rsidR="00291362" w:rsidRPr="00291362">
              <w:rPr>
                <w:b w:val="0"/>
                <w:sz w:val="22"/>
                <w:szCs w:val="22"/>
              </w:rPr>
              <w:t>сти оформления зая</w:t>
            </w:r>
            <w:r w:rsidR="00291362" w:rsidRPr="00291362">
              <w:rPr>
                <w:b w:val="0"/>
                <w:sz w:val="22"/>
                <w:szCs w:val="22"/>
              </w:rPr>
              <w:t>в</w:t>
            </w:r>
            <w:r w:rsidR="00291362" w:rsidRPr="00291362">
              <w:rPr>
                <w:b w:val="0"/>
                <w:sz w:val="22"/>
                <w:szCs w:val="22"/>
              </w:rPr>
              <w:t>ления и содержание д</w:t>
            </w:r>
            <w:r w:rsidR="00291362" w:rsidRPr="00291362">
              <w:rPr>
                <w:b w:val="0"/>
                <w:sz w:val="22"/>
                <w:szCs w:val="22"/>
              </w:rPr>
              <w:t>о</w:t>
            </w:r>
            <w:r w:rsidR="00291362" w:rsidRPr="00291362">
              <w:rPr>
                <w:b w:val="0"/>
                <w:sz w:val="22"/>
                <w:szCs w:val="22"/>
              </w:rPr>
              <w:t>кументов, указанных в разделе 4 технологич</w:t>
            </w:r>
            <w:r w:rsidR="00291362" w:rsidRPr="00291362">
              <w:rPr>
                <w:b w:val="0"/>
                <w:sz w:val="22"/>
                <w:szCs w:val="22"/>
              </w:rPr>
              <w:t>е</w:t>
            </w:r>
            <w:r w:rsidR="00291362" w:rsidRPr="00291362">
              <w:rPr>
                <w:b w:val="0"/>
                <w:sz w:val="22"/>
                <w:szCs w:val="22"/>
              </w:rPr>
              <w:t>ской схемы на предмет соответствия требов</w:t>
            </w:r>
            <w:r w:rsidR="00291362" w:rsidRPr="00291362">
              <w:rPr>
                <w:b w:val="0"/>
                <w:sz w:val="22"/>
                <w:szCs w:val="22"/>
              </w:rPr>
              <w:t>а</w:t>
            </w:r>
            <w:r w:rsidR="00291362" w:rsidRPr="00291362">
              <w:rPr>
                <w:b w:val="0"/>
                <w:sz w:val="22"/>
                <w:szCs w:val="22"/>
              </w:rPr>
              <w:t>ниям законодательства;</w:t>
            </w:r>
          </w:p>
          <w:p w:rsidR="009C489C" w:rsidRPr="00964CBF" w:rsidRDefault="009C489C" w:rsidP="00964CBF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291362">
              <w:rPr>
                <w:b w:val="0"/>
                <w:sz w:val="22"/>
                <w:szCs w:val="22"/>
              </w:rPr>
              <w:lastRenderedPageBreak/>
              <w:t>2.</w:t>
            </w:r>
            <w:r w:rsidRPr="00964CBF">
              <w:rPr>
                <w:b w:val="0"/>
                <w:sz w:val="22"/>
                <w:szCs w:val="22"/>
              </w:rPr>
              <w:t xml:space="preserve"> направление межв</w:t>
            </w:r>
            <w:r w:rsidRPr="00964CBF">
              <w:rPr>
                <w:b w:val="0"/>
                <w:sz w:val="22"/>
                <w:szCs w:val="22"/>
              </w:rPr>
              <w:t>е</w:t>
            </w:r>
            <w:r w:rsidRPr="00964CBF">
              <w:rPr>
                <w:b w:val="0"/>
                <w:sz w:val="22"/>
                <w:szCs w:val="22"/>
              </w:rPr>
              <w:t>домственного запроса в Федеральное Казначе</w:t>
            </w:r>
            <w:r w:rsidRPr="00964CBF">
              <w:rPr>
                <w:b w:val="0"/>
                <w:sz w:val="22"/>
                <w:szCs w:val="22"/>
              </w:rPr>
              <w:t>й</w:t>
            </w:r>
            <w:r w:rsidRPr="00964CBF">
              <w:rPr>
                <w:b w:val="0"/>
                <w:sz w:val="22"/>
                <w:szCs w:val="22"/>
              </w:rPr>
              <w:t>ство о предоставлении сведений о внесении заявителем в бюджет Астраханской области платы за предоставление государственной услуги (в случае если заявитель не представил по со</w:t>
            </w:r>
            <w:r w:rsidRPr="00964CBF">
              <w:rPr>
                <w:b w:val="0"/>
                <w:sz w:val="22"/>
                <w:szCs w:val="22"/>
              </w:rPr>
              <w:t>б</w:t>
            </w:r>
            <w:r w:rsidRPr="00964CBF">
              <w:rPr>
                <w:b w:val="0"/>
                <w:sz w:val="22"/>
                <w:szCs w:val="22"/>
              </w:rPr>
              <w:t>ственной инициативе документ</w:t>
            </w:r>
            <w:proofErr w:type="gramStart"/>
            <w:r w:rsidRPr="00964CBF">
              <w:rPr>
                <w:b w:val="0"/>
                <w:sz w:val="22"/>
                <w:szCs w:val="22"/>
              </w:rPr>
              <w:t xml:space="preserve"> ,</w:t>
            </w:r>
            <w:proofErr w:type="gramEnd"/>
            <w:r w:rsidRPr="00964CBF">
              <w:rPr>
                <w:b w:val="0"/>
                <w:sz w:val="22"/>
                <w:szCs w:val="22"/>
              </w:rPr>
              <w:t xml:space="preserve"> подтве</w:t>
            </w:r>
            <w:r w:rsidRPr="00964CBF">
              <w:rPr>
                <w:b w:val="0"/>
                <w:sz w:val="22"/>
                <w:szCs w:val="22"/>
              </w:rPr>
              <w:t>р</w:t>
            </w:r>
            <w:r w:rsidRPr="00964CBF">
              <w:rPr>
                <w:b w:val="0"/>
                <w:sz w:val="22"/>
                <w:szCs w:val="22"/>
              </w:rPr>
              <w:t>ждающий плату выдачи дубликата разрешения</w:t>
            </w:r>
            <w:r w:rsidR="00964CBF" w:rsidRPr="00964CBF">
              <w:rPr>
                <w:b w:val="0"/>
                <w:sz w:val="22"/>
                <w:szCs w:val="22"/>
              </w:rPr>
              <w:t>)</w:t>
            </w:r>
            <w:r w:rsidRPr="00964CBF">
              <w:rPr>
                <w:b w:val="0"/>
                <w:sz w:val="22"/>
                <w:szCs w:val="22"/>
              </w:rPr>
              <w:t>;</w:t>
            </w:r>
          </w:p>
          <w:p w:rsidR="00964CBF" w:rsidRPr="00964CBF" w:rsidRDefault="00964CBF" w:rsidP="00964CBF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964CBF">
              <w:rPr>
                <w:b w:val="0"/>
                <w:sz w:val="22"/>
                <w:szCs w:val="22"/>
              </w:rPr>
              <w:t>3. направление уведо</w:t>
            </w:r>
            <w:r w:rsidRPr="00964CBF">
              <w:rPr>
                <w:b w:val="0"/>
                <w:sz w:val="22"/>
                <w:szCs w:val="22"/>
              </w:rPr>
              <w:t>м</w:t>
            </w:r>
            <w:r w:rsidRPr="00964CBF">
              <w:rPr>
                <w:b w:val="0"/>
                <w:sz w:val="22"/>
                <w:szCs w:val="22"/>
              </w:rPr>
              <w:t>ления заявителю о в</w:t>
            </w:r>
            <w:r w:rsidRPr="00964CBF">
              <w:rPr>
                <w:b w:val="0"/>
                <w:sz w:val="22"/>
                <w:szCs w:val="22"/>
              </w:rPr>
              <w:t>ы</w:t>
            </w:r>
            <w:r w:rsidRPr="00964CBF">
              <w:rPr>
                <w:b w:val="0"/>
                <w:sz w:val="22"/>
                <w:szCs w:val="22"/>
              </w:rPr>
              <w:t>даче дубликата разр</w:t>
            </w:r>
            <w:r w:rsidRPr="00964CBF">
              <w:rPr>
                <w:b w:val="0"/>
                <w:sz w:val="22"/>
                <w:szCs w:val="22"/>
              </w:rPr>
              <w:t>е</w:t>
            </w:r>
            <w:r w:rsidRPr="00964CBF">
              <w:rPr>
                <w:b w:val="0"/>
                <w:sz w:val="22"/>
                <w:szCs w:val="22"/>
              </w:rPr>
              <w:t>шения;</w:t>
            </w:r>
          </w:p>
          <w:p w:rsidR="009C489C" w:rsidRPr="00964CBF" w:rsidRDefault="00964CBF" w:rsidP="00964CBF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964CBF">
              <w:rPr>
                <w:b w:val="0"/>
                <w:sz w:val="22"/>
                <w:szCs w:val="22"/>
              </w:rPr>
              <w:t>4</w:t>
            </w:r>
            <w:r w:rsidR="009C489C" w:rsidRPr="00964CBF">
              <w:rPr>
                <w:b w:val="0"/>
                <w:sz w:val="22"/>
                <w:szCs w:val="22"/>
              </w:rPr>
              <w:t>. в случае выявления оснований для отказа в предоставлении гос</w:t>
            </w:r>
            <w:r w:rsidR="009C489C" w:rsidRPr="00964CBF">
              <w:rPr>
                <w:b w:val="0"/>
                <w:sz w:val="22"/>
                <w:szCs w:val="22"/>
              </w:rPr>
              <w:t>у</w:t>
            </w:r>
            <w:r w:rsidR="009C489C" w:rsidRPr="00964CBF">
              <w:rPr>
                <w:b w:val="0"/>
                <w:sz w:val="22"/>
                <w:szCs w:val="22"/>
              </w:rPr>
              <w:t>дарственной услуги направляется (вручае</w:t>
            </w:r>
            <w:r w:rsidR="009C489C" w:rsidRPr="00964CBF">
              <w:rPr>
                <w:b w:val="0"/>
                <w:sz w:val="22"/>
                <w:szCs w:val="22"/>
              </w:rPr>
              <w:t>т</w:t>
            </w:r>
            <w:r w:rsidR="009C489C" w:rsidRPr="00964CBF">
              <w:rPr>
                <w:b w:val="0"/>
                <w:sz w:val="22"/>
                <w:szCs w:val="22"/>
              </w:rPr>
              <w:t>ся) уведомление об о</w:t>
            </w:r>
            <w:r w:rsidR="009C489C" w:rsidRPr="00964CBF">
              <w:rPr>
                <w:b w:val="0"/>
                <w:sz w:val="22"/>
                <w:szCs w:val="22"/>
              </w:rPr>
              <w:t>т</w:t>
            </w:r>
            <w:r w:rsidR="009C489C" w:rsidRPr="00964CBF">
              <w:rPr>
                <w:b w:val="0"/>
                <w:sz w:val="22"/>
                <w:szCs w:val="22"/>
              </w:rPr>
              <w:t>казе в предоставлении государственной услуги.</w:t>
            </w:r>
          </w:p>
          <w:p w:rsidR="009C489C" w:rsidRPr="00964CBF" w:rsidRDefault="009C489C" w:rsidP="009C489C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964CBF">
              <w:rPr>
                <w:b w:val="0"/>
                <w:sz w:val="22"/>
                <w:szCs w:val="22"/>
              </w:rPr>
              <w:t>Основания для отказа отражены в разделе 2 технологической карты.</w:t>
            </w:r>
          </w:p>
        </w:tc>
        <w:tc>
          <w:tcPr>
            <w:tcW w:w="1864" w:type="dxa"/>
          </w:tcPr>
          <w:p w:rsidR="009C489C" w:rsidRPr="0073283B" w:rsidRDefault="00964CBF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964CBF">
              <w:rPr>
                <w:b w:val="0"/>
                <w:sz w:val="22"/>
                <w:szCs w:val="22"/>
              </w:rPr>
              <w:lastRenderedPageBreak/>
              <w:t>не более 6 к</w:t>
            </w:r>
            <w:r w:rsidRPr="00964CBF">
              <w:rPr>
                <w:b w:val="0"/>
                <w:sz w:val="22"/>
                <w:szCs w:val="22"/>
              </w:rPr>
              <w:t>а</w:t>
            </w:r>
            <w:r w:rsidRPr="00964CBF">
              <w:rPr>
                <w:b w:val="0"/>
                <w:sz w:val="22"/>
                <w:szCs w:val="22"/>
              </w:rPr>
              <w:t>лендарных дней</w:t>
            </w:r>
          </w:p>
        </w:tc>
        <w:tc>
          <w:tcPr>
            <w:tcW w:w="1914" w:type="dxa"/>
          </w:tcPr>
          <w:p w:rsidR="009C489C" w:rsidRPr="0073283B" w:rsidRDefault="00964CBF" w:rsidP="00964CBF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964CBF">
              <w:rPr>
                <w:b w:val="0"/>
                <w:sz w:val="22"/>
                <w:szCs w:val="22"/>
              </w:rPr>
              <w:t xml:space="preserve">Должностное лицо </w:t>
            </w:r>
            <w:r>
              <w:rPr>
                <w:b w:val="0"/>
                <w:sz w:val="22"/>
                <w:szCs w:val="22"/>
              </w:rPr>
              <w:t>министе</w:t>
            </w:r>
            <w:r>
              <w:rPr>
                <w:b w:val="0"/>
                <w:sz w:val="22"/>
                <w:szCs w:val="22"/>
              </w:rPr>
              <w:t>р</w:t>
            </w:r>
            <w:r>
              <w:rPr>
                <w:b w:val="0"/>
                <w:sz w:val="22"/>
                <w:szCs w:val="22"/>
              </w:rPr>
              <w:t>ства</w:t>
            </w:r>
            <w:r w:rsidRPr="00964CBF">
              <w:rPr>
                <w:b w:val="0"/>
                <w:sz w:val="22"/>
                <w:szCs w:val="22"/>
              </w:rPr>
              <w:t>, ответстве</w:t>
            </w:r>
            <w:r w:rsidRPr="00964CBF">
              <w:rPr>
                <w:b w:val="0"/>
                <w:sz w:val="22"/>
                <w:szCs w:val="22"/>
              </w:rPr>
              <w:t>н</w:t>
            </w:r>
            <w:r w:rsidRPr="00964CBF">
              <w:rPr>
                <w:b w:val="0"/>
                <w:sz w:val="22"/>
                <w:szCs w:val="22"/>
              </w:rPr>
              <w:t>ное за пред</w:t>
            </w:r>
            <w:r w:rsidRPr="00964CBF">
              <w:rPr>
                <w:b w:val="0"/>
                <w:sz w:val="22"/>
                <w:szCs w:val="22"/>
              </w:rPr>
              <w:t>о</w:t>
            </w:r>
            <w:r w:rsidRPr="00964CBF">
              <w:rPr>
                <w:b w:val="0"/>
                <w:sz w:val="22"/>
                <w:szCs w:val="22"/>
              </w:rPr>
              <w:t>ставление гос</w:t>
            </w:r>
            <w:r w:rsidRPr="00964CBF">
              <w:rPr>
                <w:b w:val="0"/>
                <w:sz w:val="22"/>
                <w:szCs w:val="22"/>
              </w:rPr>
              <w:t>у</w:t>
            </w:r>
            <w:r w:rsidRPr="00964CBF">
              <w:rPr>
                <w:b w:val="0"/>
                <w:sz w:val="22"/>
                <w:szCs w:val="22"/>
              </w:rPr>
              <w:t xml:space="preserve">дарственной </w:t>
            </w:r>
            <w:r w:rsidRPr="00964CBF">
              <w:rPr>
                <w:b w:val="0"/>
                <w:sz w:val="22"/>
                <w:szCs w:val="22"/>
              </w:rPr>
              <w:lastRenderedPageBreak/>
              <w:t>услуги</w:t>
            </w:r>
          </w:p>
        </w:tc>
        <w:tc>
          <w:tcPr>
            <w:tcW w:w="2695" w:type="dxa"/>
          </w:tcPr>
          <w:p w:rsidR="0024034A" w:rsidRPr="0024034A" w:rsidRDefault="0024034A" w:rsidP="0024034A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24034A">
              <w:rPr>
                <w:b w:val="0"/>
                <w:sz w:val="22"/>
                <w:szCs w:val="22"/>
              </w:rPr>
              <w:lastRenderedPageBreak/>
              <w:t>1.Наличие заявления в произвольной форме  и документа, подтвержд</w:t>
            </w:r>
            <w:r w:rsidRPr="0024034A">
              <w:rPr>
                <w:b w:val="0"/>
                <w:sz w:val="22"/>
                <w:szCs w:val="22"/>
              </w:rPr>
              <w:t>а</w:t>
            </w:r>
            <w:r w:rsidRPr="0024034A">
              <w:rPr>
                <w:b w:val="0"/>
                <w:sz w:val="22"/>
                <w:szCs w:val="22"/>
              </w:rPr>
              <w:t>ющего оплату выдачи дубликата разрешения (представляется по ин</w:t>
            </w:r>
            <w:r w:rsidRPr="0024034A">
              <w:rPr>
                <w:b w:val="0"/>
                <w:sz w:val="22"/>
                <w:szCs w:val="22"/>
              </w:rPr>
              <w:t>и</w:t>
            </w:r>
            <w:r w:rsidRPr="0024034A">
              <w:rPr>
                <w:b w:val="0"/>
                <w:sz w:val="22"/>
                <w:szCs w:val="22"/>
              </w:rPr>
              <w:t>циативе заявителя);</w:t>
            </w:r>
          </w:p>
          <w:p w:rsidR="0024034A" w:rsidRPr="0024034A" w:rsidRDefault="0024034A" w:rsidP="0024034A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24034A">
              <w:rPr>
                <w:b w:val="0"/>
                <w:sz w:val="22"/>
                <w:szCs w:val="22"/>
              </w:rPr>
              <w:t xml:space="preserve">2. </w:t>
            </w:r>
            <w:r>
              <w:rPr>
                <w:b w:val="0"/>
                <w:sz w:val="22"/>
                <w:szCs w:val="22"/>
              </w:rPr>
              <w:t>наличие к</w:t>
            </w:r>
            <w:r w:rsidRPr="0024034A">
              <w:rPr>
                <w:b w:val="0"/>
                <w:sz w:val="22"/>
                <w:szCs w:val="22"/>
              </w:rPr>
              <w:t>омпьютер</w:t>
            </w:r>
            <w:r>
              <w:rPr>
                <w:b w:val="0"/>
                <w:sz w:val="22"/>
                <w:szCs w:val="22"/>
              </w:rPr>
              <w:t>а</w:t>
            </w:r>
            <w:r w:rsidRPr="0024034A">
              <w:rPr>
                <w:b w:val="0"/>
                <w:sz w:val="22"/>
                <w:szCs w:val="22"/>
              </w:rPr>
              <w:t xml:space="preserve">, </w:t>
            </w:r>
            <w:r w:rsidRPr="0024034A">
              <w:rPr>
                <w:b w:val="0"/>
                <w:sz w:val="22"/>
                <w:szCs w:val="22"/>
              </w:rPr>
              <w:lastRenderedPageBreak/>
              <w:t>доступ</w:t>
            </w:r>
            <w:r>
              <w:rPr>
                <w:b w:val="0"/>
                <w:sz w:val="22"/>
                <w:szCs w:val="22"/>
              </w:rPr>
              <w:t>а</w:t>
            </w:r>
            <w:r w:rsidRPr="0024034A">
              <w:rPr>
                <w:b w:val="0"/>
                <w:sz w:val="22"/>
                <w:szCs w:val="22"/>
              </w:rPr>
              <w:t>, в типовую в</w:t>
            </w:r>
            <w:r w:rsidRPr="0024034A">
              <w:rPr>
                <w:b w:val="0"/>
                <w:sz w:val="22"/>
                <w:szCs w:val="22"/>
              </w:rPr>
              <w:t>е</w:t>
            </w:r>
            <w:r w:rsidRPr="0024034A">
              <w:rPr>
                <w:b w:val="0"/>
                <w:sz w:val="22"/>
                <w:szCs w:val="22"/>
              </w:rPr>
              <w:t>домственную информ</w:t>
            </w:r>
            <w:r w:rsidRPr="0024034A">
              <w:rPr>
                <w:b w:val="0"/>
                <w:sz w:val="22"/>
                <w:szCs w:val="22"/>
              </w:rPr>
              <w:t>а</w:t>
            </w:r>
            <w:r w:rsidRPr="0024034A">
              <w:rPr>
                <w:b w:val="0"/>
                <w:sz w:val="22"/>
                <w:szCs w:val="22"/>
              </w:rPr>
              <w:t>ционную систему;</w:t>
            </w:r>
          </w:p>
          <w:p w:rsidR="0024034A" w:rsidRPr="0024034A" w:rsidRDefault="0024034A" w:rsidP="0024034A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24034A">
              <w:rPr>
                <w:b w:val="0"/>
                <w:sz w:val="22"/>
                <w:szCs w:val="22"/>
              </w:rPr>
              <w:t xml:space="preserve">3. </w:t>
            </w:r>
            <w:r w:rsidR="00CE0486">
              <w:rPr>
                <w:b w:val="0"/>
                <w:sz w:val="22"/>
                <w:szCs w:val="22"/>
              </w:rPr>
              <w:t>т</w:t>
            </w:r>
            <w:r w:rsidRPr="0024034A">
              <w:rPr>
                <w:b w:val="0"/>
                <w:sz w:val="22"/>
                <w:szCs w:val="22"/>
              </w:rPr>
              <w:t>ехнологическое обе</w:t>
            </w:r>
            <w:r w:rsidRPr="0024034A">
              <w:rPr>
                <w:b w:val="0"/>
                <w:sz w:val="22"/>
                <w:szCs w:val="22"/>
              </w:rPr>
              <w:t>с</w:t>
            </w:r>
            <w:r w:rsidRPr="0024034A">
              <w:rPr>
                <w:b w:val="0"/>
                <w:sz w:val="22"/>
                <w:szCs w:val="22"/>
              </w:rPr>
              <w:t>печение (доступ к защ</w:t>
            </w:r>
            <w:r w:rsidRPr="0024034A">
              <w:rPr>
                <w:b w:val="0"/>
                <w:sz w:val="22"/>
                <w:szCs w:val="22"/>
              </w:rPr>
              <w:t>и</w:t>
            </w:r>
            <w:r w:rsidRPr="0024034A">
              <w:rPr>
                <w:b w:val="0"/>
                <w:sz w:val="22"/>
                <w:szCs w:val="22"/>
              </w:rPr>
              <w:t>щенным каналам связи);</w:t>
            </w:r>
          </w:p>
          <w:p w:rsidR="009C489C" w:rsidRPr="0024034A" w:rsidRDefault="0024034A" w:rsidP="0024034A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  <w:lang w:val="en-US"/>
              </w:rPr>
            </w:pPr>
            <w:r w:rsidRPr="0024034A">
              <w:rPr>
                <w:b w:val="0"/>
                <w:sz w:val="22"/>
                <w:szCs w:val="22"/>
              </w:rPr>
              <w:t>4.</w:t>
            </w:r>
            <w:r>
              <w:rPr>
                <w:b w:val="0"/>
                <w:sz w:val="22"/>
                <w:szCs w:val="22"/>
              </w:rPr>
              <w:t xml:space="preserve">наличие </w:t>
            </w:r>
            <w:r w:rsidRPr="0024034A">
              <w:rPr>
                <w:b w:val="0"/>
                <w:sz w:val="22"/>
                <w:szCs w:val="22"/>
              </w:rPr>
              <w:t>принтера</w:t>
            </w:r>
            <w:r>
              <w:rPr>
                <w:b w:val="0"/>
                <w:sz w:val="22"/>
                <w:szCs w:val="22"/>
                <w:lang w:val="en-US"/>
              </w:rPr>
              <w:t>.</w:t>
            </w:r>
          </w:p>
        </w:tc>
        <w:tc>
          <w:tcPr>
            <w:tcW w:w="2125" w:type="dxa"/>
          </w:tcPr>
          <w:p w:rsidR="009C489C" w:rsidRDefault="00653E05" w:rsidP="00653E05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lastRenderedPageBreak/>
              <w:t>-</w:t>
            </w:r>
          </w:p>
        </w:tc>
      </w:tr>
      <w:tr w:rsidR="00553EAE" w:rsidRPr="0073283B" w:rsidTr="00430BF1">
        <w:tc>
          <w:tcPr>
            <w:tcW w:w="13684" w:type="dxa"/>
            <w:gridSpan w:val="7"/>
          </w:tcPr>
          <w:p w:rsidR="00553EAE" w:rsidRDefault="00553EAE" w:rsidP="00653E05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rPr>
                <w:b w:val="0"/>
                <w:sz w:val="22"/>
                <w:szCs w:val="22"/>
              </w:rPr>
              <w:lastRenderedPageBreak/>
              <w:t>3.</w:t>
            </w:r>
            <w:r w:rsidRPr="0073283B">
              <w:rPr>
                <w:b w:val="0"/>
                <w:sz w:val="22"/>
                <w:szCs w:val="22"/>
              </w:rPr>
              <w:t>Выдача заявителю дубликата разрешения</w:t>
            </w:r>
          </w:p>
        </w:tc>
      </w:tr>
      <w:tr w:rsidR="00FF582A" w:rsidTr="0073283B">
        <w:tc>
          <w:tcPr>
            <w:tcW w:w="513" w:type="dxa"/>
          </w:tcPr>
          <w:p w:rsidR="00A04A74" w:rsidRPr="0073283B" w:rsidRDefault="00553EAE" w:rsidP="00043F37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A04A74" w:rsidRPr="0073283B" w:rsidRDefault="00A04A74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Выдача заявителю дубликата разр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шения</w:t>
            </w:r>
          </w:p>
        </w:tc>
        <w:tc>
          <w:tcPr>
            <w:tcW w:w="2545" w:type="dxa"/>
          </w:tcPr>
          <w:p w:rsidR="000D1CE3" w:rsidRPr="0073283B" w:rsidRDefault="000D1CE3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1.получение сведений, подтверждающих факт оплаты выдачи дубл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ката разрешения;</w:t>
            </w:r>
          </w:p>
          <w:p w:rsidR="000D1CE3" w:rsidRPr="0073283B" w:rsidRDefault="000D1CE3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</w:t>
            </w:r>
            <w:r w:rsidR="00043F37">
              <w:rPr>
                <w:b w:val="0"/>
                <w:sz w:val="22"/>
                <w:szCs w:val="22"/>
              </w:rPr>
              <w:t>п</w:t>
            </w:r>
            <w:r w:rsidRPr="0073283B">
              <w:rPr>
                <w:b w:val="0"/>
                <w:sz w:val="22"/>
                <w:szCs w:val="22"/>
              </w:rPr>
              <w:t>одготовка дубликата разрешения;</w:t>
            </w:r>
          </w:p>
          <w:p w:rsidR="000D1CE3" w:rsidRPr="0073283B" w:rsidRDefault="000D1CE3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3. информирование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явителя о необходим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получения дублик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та разрешения;</w:t>
            </w:r>
          </w:p>
          <w:p w:rsidR="000D1CE3" w:rsidRPr="0073283B" w:rsidRDefault="000D1CE3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4.регистрация дубликата разрешения в журнале выдачи разрешений на осуществление де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тельности по перевозке пассажиров и багажа легковым такси на те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ритории Астраханской области;</w:t>
            </w:r>
          </w:p>
          <w:p w:rsidR="00A04A74" w:rsidRPr="0073283B" w:rsidRDefault="000D1CE3" w:rsidP="00043F37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5. </w:t>
            </w:r>
            <w:r w:rsidR="00043F37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ыдача дубликата разрешения заявителю при личном обращении или направление зака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ным почтовым отпра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лением с уведомлением.</w:t>
            </w:r>
          </w:p>
        </w:tc>
        <w:tc>
          <w:tcPr>
            <w:tcW w:w="1864" w:type="dxa"/>
          </w:tcPr>
          <w:p w:rsidR="00A04A74" w:rsidRPr="0073283B" w:rsidRDefault="001C71C1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не более </w:t>
            </w:r>
            <w:r w:rsidR="009F3CA2" w:rsidRPr="0073283B">
              <w:rPr>
                <w:b w:val="0"/>
                <w:sz w:val="22"/>
                <w:szCs w:val="22"/>
              </w:rPr>
              <w:t xml:space="preserve">2 </w:t>
            </w:r>
            <w:r w:rsidRPr="0073283B">
              <w:rPr>
                <w:b w:val="0"/>
                <w:sz w:val="22"/>
                <w:szCs w:val="22"/>
              </w:rPr>
              <w:t>раб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чих дней</w:t>
            </w:r>
          </w:p>
        </w:tc>
        <w:tc>
          <w:tcPr>
            <w:tcW w:w="1914" w:type="dxa"/>
          </w:tcPr>
          <w:p w:rsidR="00A04A74" w:rsidRPr="0073283B" w:rsidRDefault="00043F37" w:rsidP="00043F37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д</w:t>
            </w:r>
            <w:r w:rsidR="009F3CA2" w:rsidRPr="0073283B">
              <w:rPr>
                <w:b w:val="0"/>
                <w:sz w:val="22"/>
                <w:szCs w:val="22"/>
              </w:rPr>
              <w:t>олжностное л</w:t>
            </w:r>
            <w:r w:rsidR="009F3CA2" w:rsidRPr="0073283B">
              <w:rPr>
                <w:b w:val="0"/>
                <w:sz w:val="22"/>
                <w:szCs w:val="22"/>
              </w:rPr>
              <w:t>и</w:t>
            </w:r>
            <w:r w:rsidR="009F3CA2" w:rsidRPr="0073283B">
              <w:rPr>
                <w:b w:val="0"/>
                <w:sz w:val="22"/>
                <w:szCs w:val="22"/>
              </w:rPr>
              <w:t xml:space="preserve">цо </w:t>
            </w:r>
            <w:r>
              <w:rPr>
                <w:b w:val="0"/>
                <w:sz w:val="22"/>
                <w:szCs w:val="22"/>
              </w:rPr>
              <w:t>министерства</w:t>
            </w:r>
            <w:r w:rsidR="009F3CA2" w:rsidRPr="0073283B">
              <w:rPr>
                <w:b w:val="0"/>
                <w:sz w:val="22"/>
                <w:szCs w:val="22"/>
              </w:rPr>
              <w:t xml:space="preserve">, ответственное за предоставление государственной </w:t>
            </w:r>
            <w:r w:rsidR="009F3CA2" w:rsidRPr="0073283B">
              <w:rPr>
                <w:b w:val="0"/>
                <w:sz w:val="22"/>
                <w:szCs w:val="22"/>
              </w:rPr>
              <w:lastRenderedPageBreak/>
              <w:t>услуги</w:t>
            </w:r>
          </w:p>
        </w:tc>
        <w:tc>
          <w:tcPr>
            <w:tcW w:w="2695" w:type="dxa"/>
          </w:tcPr>
          <w:p w:rsidR="009F3CA2" w:rsidRPr="0073283B" w:rsidRDefault="009F3CA2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 наличие компьютера, принтера;</w:t>
            </w:r>
          </w:p>
          <w:p w:rsidR="009F3CA2" w:rsidRPr="0073283B" w:rsidRDefault="009F3CA2" w:rsidP="009F3CA2">
            <w:pPr>
              <w:pStyle w:val="ConsPlusNormal"/>
              <w:rPr>
                <w:rFonts w:ascii="Times New Roman" w:hAnsi="Times New Roman" w:cs="Times New Roman"/>
                <w:bCs/>
                <w:szCs w:val="22"/>
              </w:rPr>
            </w:pPr>
            <w:r w:rsidRPr="0073283B">
              <w:rPr>
                <w:rFonts w:ascii="Times New Roman" w:hAnsi="Times New Roman" w:cs="Times New Roman"/>
                <w:bCs/>
                <w:szCs w:val="22"/>
              </w:rPr>
              <w:t>3. телефон;</w:t>
            </w:r>
          </w:p>
          <w:p w:rsidR="009F3CA2" w:rsidRPr="0073283B" w:rsidRDefault="009F3CA2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наличие контактных данных заявителя</w:t>
            </w:r>
          </w:p>
          <w:p w:rsidR="009F3CA2" w:rsidRPr="0073283B" w:rsidRDefault="009F3CA2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4. журнал выдачи разр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шений на осуществление деятельности по перево</w:t>
            </w:r>
            <w:r w:rsidRPr="0073283B">
              <w:rPr>
                <w:b w:val="0"/>
                <w:sz w:val="22"/>
                <w:szCs w:val="22"/>
              </w:rPr>
              <w:t>з</w:t>
            </w:r>
            <w:r w:rsidRPr="0073283B">
              <w:rPr>
                <w:b w:val="0"/>
                <w:sz w:val="22"/>
                <w:szCs w:val="22"/>
              </w:rPr>
              <w:t>ке пассажиров и багажа легковым такси на те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ритории Астраханской обла</w:t>
            </w:r>
            <w:r w:rsidR="00043F37">
              <w:rPr>
                <w:b w:val="0"/>
                <w:sz w:val="22"/>
                <w:szCs w:val="22"/>
              </w:rPr>
              <w:t>сти.</w:t>
            </w:r>
          </w:p>
          <w:p w:rsidR="00A04A74" w:rsidRPr="0073283B" w:rsidRDefault="00A04A74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A04A74" w:rsidRDefault="00653E05" w:rsidP="00653E05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lastRenderedPageBreak/>
              <w:t>-</w:t>
            </w:r>
          </w:p>
        </w:tc>
      </w:tr>
    </w:tbl>
    <w:p w:rsidR="00DC1483" w:rsidRDefault="00DC1483" w:rsidP="00CC2492">
      <w:pPr>
        <w:pStyle w:val="42"/>
        <w:shd w:val="clear" w:color="auto" w:fill="auto"/>
        <w:spacing w:after="184" w:line="280" w:lineRule="exact"/>
        <w:sectPr w:rsidR="00DC1483" w:rsidSect="00052E82">
          <w:type w:val="nextColumn"/>
          <w:pgSz w:w="16837" w:h="11905" w:orient="landscape"/>
          <w:pgMar w:top="1134" w:right="851" w:bottom="1134" w:left="1418" w:header="0" w:footer="6" w:gutter="0"/>
          <w:pgNumType w:start="35"/>
          <w:cols w:space="720"/>
          <w:noEndnote/>
          <w:docGrid w:linePitch="360"/>
        </w:sectPr>
      </w:pPr>
    </w:p>
    <w:p w:rsidR="00535754" w:rsidRDefault="00535754" w:rsidP="00CC2492">
      <w:pPr>
        <w:rPr>
          <w:color w:val="auto"/>
          <w:sz w:val="2"/>
          <w:szCs w:val="2"/>
        </w:r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t>Раздел 8. «Особенности предоставления «</w:t>
      </w:r>
      <w:proofErr w:type="spellStart"/>
      <w:r>
        <w:t>подуслуги</w:t>
      </w:r>
      <w:proofErr w:type="spellEnd"/>
      <w:r>
        <w:t>» в электронной форме»</w:t>
      </w:r>
    </w:p>
    <w:p w:rsidR="0027130A" w:rsidRDefault="0027130A" w:rsidP="00CC2492">
      <w:pPr>
        <w:pStyle w:val="42"/>
        <w:shd w:val="clear" w:color="auto" w:fill="auto"/>
        <w:spacing w:after="0" w:line="240" w:lineRule="auto"/>
      </w:pPr>
    </w:p>
    <w:tbl>
      <w:tblPr>
        <w:tblW w:w="14744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4"/>
        <w:gridCol w:w="2037"/>
        <w:gridCol w:w="1833"/>
        <w:gridCol w:w="2105"/>
        <w:gridCol w:w="2117"/>
        <w:gridCol w:w="2130"/>
        <w:gridCol w:w="2038"/>
      </w:tblGrid>
      <w:tr w:rsidR="00CD5C55" w:rsidTr="00EE51E7">
        <w:tc>
          <w:tcPr>
            <w:tcW w:w="2484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получения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явителем информации о сроках и порядке предоставления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037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записи на прием в орган, МФЦ для подачи запроса о пред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ставлении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833" w:type="dxa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форм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рования запроса о предоставл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нии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105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приема и регистрации орг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ном, предоставл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ющим услугу,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проса 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 предоста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лении «</w:t>
            </w:r>
            <w:proofErr w:type="spellStart"/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»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 иных документов, необходимых для предоставления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117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Способ оплаты государственной пошлины 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за пред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ставление «</w:t>
            </w:r>
            <w:proofErr w:type="spellStart"/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»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или 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 уплаты иных пл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тежей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, взимаем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ых в соответствии с з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конодательством РФ</w:t>
            </w:r>
          </w:p>
        </w:tc>
        <w:tc>
          <w:tcPr>
            <w:tcW w:w="2130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получения сведений о ходе выполнения запроса о предоставлении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038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подачи жалобы на нар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шение порядка предоставления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 и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судебного (внес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дебного) обжал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вания решений и действий (безде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й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ствия) органа в процессе получ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</w:tr>
      <w:tr w:rsidR="00CD5C55" w:rsidTr="00EE51E7">
        <w:tc>
          <w:tcPr>
            <w:tcW w:w="2484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37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1833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2105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2117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2130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2038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</w:tr>
      <w:tr w:rsidR="00F03482" w:rsidRPr="0073283B" w:rsidTr="0073283B">
        <w:tc>
          <w:tcPr>
            <w:tcW w:w="14744" w:type="dxa"/>
            <w:gridSpan w:val="7"/>
          </w:tcPr>
          <w:p w:rsidR="00F03482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Выдача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CD5C55" w:rsidRPr="00EE51E7" w:rsidTr="00EE51E7">
        <w:tc>
          <w:tcPr>
            <w:tcW w:w="2484" w:type="dxa"/>
          </w:tcPr>
          <w:p w:rsidR="00EE51E7" w:rsidRPr="00EE51E7" w:rsidRDefault="00EE51E7" w:rsidP="00EE51E7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1.Региональный портал государственных и муниципальных услуг</w:t>
            </w:r>
            <w:r>
              <w:rPr>
                <w:b w:val="0"/>
                <w:sz w:val="22"/>
                <w:szCs w:val="22"/>
              </w:rPr>
              <w:t xml:space="preserve"> (функций) астраха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 xml:space="preserve">ской области </w:t>
            </w:r>
            <w:r w:rsidRPr="00EE51E7">
              <w:rPr>
                <w:b w:val="0"/>
                <w:sz w:val="22"/>
                <w:szCs w:val="22"/>
              </w:rPr>
              <w:t xml:space="preserve"> www.gosuslugi.astrobl.ru</w:t>
            </w:r>
          </w:p>
          <w:p w:rsidR="00EE51E7" w:rsidRPr="00EE51E7" w:rsidRDefault="00EE51E7" w:rsidP="00EE51E7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2.Единый портал гос</w:t>
            </w:r>
            <w:r w:rsidRPr="00EE51E7">
              <w:rPr>
                <w:b w:val="0"/>
                <w:sz w:val="22"/>
                <w:szCs w:val="22"/>
              </w:rPr>
              <w:t>у</w:t>
            </w:r>
            <w:r w:rsidRPr="00EE51E7">
              <w:rPr>
                <w:b w:val="0"/>
                <w:sz w:val="22"/>
                <w:szCs w:val="22"/>
              </w:rPr>
              <w:t>дарственных услуг</w:t>
            </w:r>
          </w:p>
          <w:p w:rsidR="00EE51E7" w:rsidRPr="00EE51E7" w:rsidRDefault="00E341B4" w:rsidP="00EE51E7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hyperlink r:id="rId23" w:history="1">
              <w:r w:rsidR="00EE51E7" w:rsidRPr="00EE51E7">
                <w:rPr>
                  <w:rStyle w:val="a3"/>
                  <w:b w:val="0"/>
                  <w:sz w:val="22"/>
                  <w:szCs w:val="22"/>
                </w:rPr>
                <w:t>www.gosuslugi.ru</w:t>
              </w:r>
            </w:hyperlink>
          </w:p>
          <w:p w:rsidR="00F03482" w:rsidRPr="00832F6B" w:rsidRDefault="00EE51E7" w:rsidP="00E151F9">
            <w:pPr>
              <w:pStyle w:val="42"/>
              <w:shd w:val="clear" w:color="auto" w:fill="auto"/>
              <w:spacing w:after="0" w:line="280" w:lineRule="exact"/>
            </w:pPr>
            <w:r>
              <w:rPr>
                <w:b w:val="0"/>
                <w:sz w:val="22"/>
                <w:szCs w:val="22"/>
              </w:rPr>
              <w:t>3</w:t>
            </w:r>
            <w:r w:rsidR="00F03482" w:rsidRPr="0073283B">
              <w:rPr>
                <w:b w:val="0"/>
                <w:sz w:val="22"/>
                <w:szCs w:val="22"/>
              </w:rPr>
              <w:t>.</w:t>
            </w:r>
            <w:r w:rsidR="00F03482" w:rsidRPr="00110F0B">
              <w:t xml:space="preserve"> </w:t>
            </w:r>
            <w:r>
              <w:rPr>
                <w:b w:val="0"/>
                <w:sz w:val="22"/>
                <w:szCs w:val="22"/>
              </w:rPr>
              <w:t>О</w:t>
            </w:r>
            <w:r w:rsidR="00F03482" w:rsidRPr="0073283B">
              <w:rPr>
                <w:b w:val="0"/>
                <w:sz w:val="22"/>
                <w:szCs w:val="22"/>
              </w:rPr>
              <w:t xml:space="preserve">фициальный сайт </w:t>
            </w:r>
            <w:r w:rsidR="00463691">
              <w:rPr>
                <w:b w:val="0"/>
                <w:sz w:val="22"/>
                <w:szCs w:val="22"/>
              </w:rPr>
              <w:t>министерства</w:t>
            </w:r>
            <w:r w:rsidR="00F03482"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2037" w:type="dxa"/>
          </w:tcPr>
          <w:p w:rsidR="00390593" w:rsidRPr="0073283B" w:rsidRDefault="00EE51E7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http://mfc.astrobl.ru/</w:t>
            </w:r>
          </w:p>
          <w:p w:rsidR="00F03482" w:rsidRPr="003210C1" w:rsidRDefault="00F03482" w:rsidP="0073283B">
            <w:pPr>
              <w:pStyle w:val="42"/>
              <w:shd w:val="clear" w:color="auto" w:fill="auto"/>
              <w:spacing w:after="244" w:line="280" w:lineRule="exact"/>
              <w:jc w:val="center"/>
            </w:pPr>
          </w:p>
        </w:tc>
        <w:tc>
          <w:tcPr>
            <w:tcW w:w="1833" w:type="dxa"/>
          </w:tcPr>
          <w:p w:rsidR="00F03482" w:rsidRPr="0073283B" w:rsidRDefault="00EE51E7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Ч</w:t>
            </w:r>
            <w:r w:rsidR="00390593" w:rsidRPr="0073283B">
              <w:rPr>
                <w:b w:val="0"/>
                <w:sz w:val="22"/>
                <w:szCs w:val="22"/>
              </w:rPr>
              <w:t>ерез экранную форму на рег</w:t>
            </w:r>
            <w:r w:rsidR="00390593" w:rsidRPr="0073283B">
              <w:rPr>
                <w:b w:val="0"/>
                <w:sz w:val="22"/>
                <w:szCs w:val="22"/>
              </w:rPr>
              <w:t>и</w:t>
            </w:r>
            <w:r w:rsidR="00390593" w:rsidRPr="0073283B">
              <w:rPr>
                <w:b w:val="0"/>
                <w:sz w:val="22"/>
                <w:szCs w:val="22"/>
              </w:rPr>
              <w:t>ональном по</w:t>
            </w:r>
            <w:r w:rsidR="00390593" w:rsidRPr="0073283B">
              <w:rPr>
                <w:b w:val="0"/>
                <w:sz w:val="22"/>
                <w:szCs w:val="22"/>
              </w:rPr>
              <w:t>р</w:t>
            </w:r>
            <w:r w:rsidR="00390593" w:rsidRPr="0073283B">
              <w:rPr>
                <w:b w:val="0"/>
                <w:sz w:val="22"/>
                <w:szCs w:val="22"/>
              </w:rPr>
              <w:t>тале госуда</w:t>
            </w:r>
            <w:r w:rsidR="00390593" w:rsidRPr="0073283B">
              <w:rPr>
                <w:b w:val="0"/>
                <w:sz w:val="22"/>
                <w:szCs w:val="22"/>
              </w:rPr>
              <w:t>р</w:t>
            </w:r>
            <w:r w:rsidR="00390593" w:rsidRPr="0073283B">
              <w:rPr>
                <w:b w:val="0"/>
                <w:sz w:val="22"/>
                <w:szCs w:val="22"/>
              </w:rPr>
              <w:t>ственных услуг</w:t>
            </w:r>
          </w:p>
        </w:tc>
        <w:tc>
          <w:tcPr>
            <w:tcW w:w="2105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требуется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ставление заявит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лем документов на бумажном носителе непосредственно при получении 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зультата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услу</w:t>
            </w:r>
            <w:r w:rsidR="00EE51E7">
              <w:rPr>
                <w:b w:val="0"/>
                <w:sz w:val="22"/>
                <w:szCs w:val="22"/>
              </w:rPr>
              <w:t>ги</w:t>
            </w:r>
            <w:proofErr w:type="spellEnd"/>
            <w:r w:rsidR="00EE51E7">
              <w:rPr>
                <w:b w:val="0"/>
                <w:sz w:val="22"/>
                <w:szCs w:val="22"/>
              </w:rPr>
              <w:t>»</w:t>
            </w:r>
          </w:p>
          <w:p w:rsidR="00F03482" w:rsidRPr="0073283B" w:rsidRDefault="00F03482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17" w:type="dxa"/>
          </w:tcPr>
          <w:p w:rsidR="00F03482" w:rsidRDefault="00F03482" w:rsidP="00463691">
            <w:pPr>
              <w:pStyle w:val="42"/>
              <w:shd w:val="clear" w:color="auto" w:fill="auto"/>
              <w:spacing w:after="244" w:line="280" w:lineRule="exact"/>
              <w:jc w:val="center"/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2130" w:type="dxa"/>
          </w:tcPr>
          <w:p w:rsidR="00B87CF2" w:rsidRPr="0073283B" w:rsidRDefault="00EE51E7" w:rsidP="00B87CF2">
            <w:pPr>
              <w:pStyle w:val="42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Личный кабинет заявителя https://lk.astrobl.ru/</w:t>
            </w:r>
          </w:p>
          <w:p w:rsidR="00F03482" w:rsidRPr="0073283B" w:rsidRDefault="00F03482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038" w:type="dxa"/>
          </w:tcPr>
          <w:p w:rsidR="00835CAE" w:rsidRPr="00835CAE" w:rsidRDefault="00835CAE" w:rsidP="00303E20">
            <w:pPr>
              <w:pStyle w:val="42"/>
              <w:shd w:val="clear" w:color="auto" w:fill="auto"/>
              <w:spacing w:after="0" w:line="280" w:lineRule="exact"/>
              <w:rPr>
                <w:sz w:val="22"/>
                <w:szCs w:val="22"/>
              </w:rPr>
            </w:pPr>
            <w:r w:rsidRPr="00835CAE">
              <w:rPr>
                <w:b w:val="0"/>
                <w:sz w:val="22"/>
                <w:szCs w:val="22"/>
              </w:rPr>
              <w:t>1.личное  обращ</w:t>
            </w:r>
            <w:r w:rsidRPr="00835CAE">
              <w:rPr>
                <w:b w:val="0"/>
                <w:sz w:val="22"/>
                <w:szCs w:val="22"/>
              </w:rPr>
              <w:t>е</w:t>
            </w:r>
            <w:r w:rsidRPr="00835CAE">
              <w:rPr>
                <w:b w:val="0"/>
                <w:sz w:val="22"/>
                <w:szCs w:val="22"/>
              </w:rPr>
              <w:t>ние в министе</w:t>
            </w:r>
            <w:r w:rsidRPr="00835CAE">
              <w:rPr>
                <w:b w:val="0"/>
                <w:sz w:val="22"/>
                <w:szCs w:val="22"/>
              </w:rPr>
              <w:t>р</w:t>
            </w:r>
            <w:r w:rsidRPr="00835CAE">
              <w:rPr>
                <w:b w:val="0"/>
                <w:sz w:val="22"/>
                <w:szCs w:val="22"/>
              </w:rPr>
              <w:t>ство или МФЦ</w:t>
            </w:r>
            <w:r w:rsidRPr="00835CAE">
              <w:rPr>
                <w:sz w:val="22"/>
                <w:szCs w:val="22"/>
              </w:rPr>
              <w:t xml:space="preserve">; </w:t>
            </w:r>
          </w:p>
          <w:p w:rsidR="00835CAE" w:rsidRPr="00835CAE" w:rsidRDefault="00835CAE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835CAE">
              <w:rPr>
                <w:b w:val="0"/>
                <w:sz w:val="22"/>
                <w:szCs w:val="22"/>
              </w:rPr>
              <w:t>2.посредством РПГУ;</w:t>
            </w:r>
          </w:p>
          <w:p w:rsidR="00F03482" w:rsidRPr="00EE51E7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highlight w:val="yellow"/>
              </w:rPr>
            </w:pPr>
            <w:r w:rsidRPr="00303E20">
              <w:rPr>
                <w:b w:val="0"/>
                <w:sz w:val="22"/>
                <w:szCs w:val="22"/>
              </w:rPr>
              <w:t>3</w:t>
            </w:r>
            <w:r w:rsidR="00835CAE" w:rsidRPr="00303E20">
              <w:rPr>
                <w:b w:val="0"/>
                <w:sz w:val="22"/>
                <w:szCs w:val="22"/>
              </w:rPr>
              <w:t>.официальный сайт министерства</w:t>
            </w:r>
            <w:r>
              <w:rPr>
                <w:b w:val="0"/>
                <w:sz w:val="22"/>
                <w:szCs w:val="22"/>
              </w:rPr>
              <w:t>.</w:t>
            </w:r>
            <w:r w:rsidR="00835CAE" w:rsidRPr="00303E20">
              <w:rPr>
                <w:b w:val="0"/>
                <w:sz w:val="22"/>
                <w:szCs w:val="22"/>
              </w:rPr>
              <w:t xml:space="preserve"> </w:t>
            </w:r>
          </w:p>
        </w:tc>
      </w:tr>
      <w:tr w:rsidR="007948F1" w:rsidRPr="0073283B" w:rsidTr="0073283B">
        <w:tc>
          <w:tcPr>
            <w:tcW w:w="14744" w:type="dxa"/>
            <w:gridSpan w:val="7"/>
          </w:tcPr>
          <w:p w:rsidR="007948F1" w:rsidRDefault="007948F1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b w:val="0"/>
                <w:sz w:val="22"/>
                <w:szCs w:val="22"/>
              </w:rPr>
              <w:t>Переоформление разрешения на осуществление деятельности по перевозке пассажиров и багажа легковым такси на территории Астраханской области</w:t>
            </w:r>
            <w:r w:rsidRPr="0073283B">
              <w:rPr>
                <w:sz w:val="22"/>
                <w:szCs w:val="22"/>
              </w:rPr>
              <w:t xml:space="preserve"> </w:t>
            </w:r>
          </w:p>
        </w:tc>
      </w:tr>
      <w:tr w:rsidR="00EE51E7" w:rsidRPr="0073283B" w:rsidTr="00EE51E7">
        <w:tc>
          <w:tcPr>
            <w:tcW w:w="2484" w:type="dxa"/>
          </w:tcPr>
          <w:p w:rsidR="00EE51E7" w:rsidRPr="00EE51E7" w:rsidRDefault="00EE51E7" w:rsidP="006C3DF1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1.Региональный портал государственных и муниципальных услуг</w:t>
            </w:r>
            <w:r>
              <w:rPr>
                <w:b w:val="0"/>
                <w:sz w:val="22"/>
                <w:szCs w:val="22"/>
              </w:rPr>
              <w:t xml:space="preserve"> (функций) астраха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 xml:space="preserve">ской области </w:t>
            </w:r>
            <w:r w:rsidRPr="00EE51E7">
              <w:rPr>
                <w:b w:val="0"/>
                <w:sz w:val="22"/>
                <w:szCs w:val="22"/>
              </w:rPr>
              <w:t xml:space="preserve"> www.gosuslugi.astrobl.ru</w:t>
            </w:r>
          </w:p>
          <w:p w:rsidR="00EE51E7" w:rsidRPr="00EE51E7" w:rsidRDefault="00EE51E7" w:rsidP="006C3DF1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2.Единый портал гос</w:t>
            </w:r>
            <w:r w:rsidRPr="00EE51E7">
              <w:rPr>
                <w:b w:val="0"/>
                <w:sz w:val="22"/>
                <w:szCs w:val="22"/>
              </w:rPr>
              <w:t>у</w:t>
            </w:r>
            <w:r w:rsidRPr="00EE51E7">
              <w:rPr>
                <w:b w:val="0"/>
                <w:sz w:val="22"/>
                <w:szCs w:val="22"/>
              </w:rPr>
              <w:t>дарственных услуг</w:t>
            </w:r>
          </w:p>
          <w:p w:rsidR="00EE51E7" w:rsidRPr="00EE51E7" w:rsidRDefault="00E341B4" w:rsidP="006C3DF1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hyperlink r:id="rId24" w:history="1">
              <w:r w:rsidR="00EE51E7" w:rsidRPr="00EE51E7">
                <w:rPr>
                  <w:rStyle w:val="a3"/>
                  <w:b w:val="0"/>
                  <w:sz w:val="22"/>
                  <w:szCs w:val="22"/>
                </w:rPr>
                <w:t>www.gosuslugi.ru</w:t>
              </w:r>
            </w:hyperlink>
          </w:p>
          <w:p w:rsidR="00EE51E7" w:rsidRPr="00832F6B" w:rsidRDefault="00EE51E7" w:rsidP="006C3DF1">
            <w:pPr>
              <w:pStyle w:val="42"/>
              <w:shd w:val="clear" w:color="auto" w:fill="auto"/>
              <w:spacing w:after="0" w:line="280" w:lineRule="exact"/>
            </w:pPr>
            <w:r>
              <w:rPr>
                <w:b w:val="0"/>
                <w:sz w:val="22"/>
                <w:szCs w:val="22"/>
              </w:rPr>
              <w:t>3</w:t>
            </w:r>
            <w:r w:rsidRPr="0073283B">
              <w:rPr>
                <w:b w:val="0"/>
                <w:sz w:val="22"/>
                <w:szCs w:val="22"/>
              </w:rPr>
              <w:t>.</w:t>
            </w:r>
            <w:r w:rsidRPr="00110F0B">
              <w:t xml:space="preserve"> </w:t>
            </w:r>
            <w:r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фициальный сайт </w:t>
            </w:r>
            <w:r>
              <w:rPr>
                <w:b w:val="0"/>
                <w:sz w:val="22"/>
                <w:szCs w:val="22"/>
              </w:rPr>
              <w:t>министерства</w:t>
            </w:r>
            <w:r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2037" w:type="dxa"/>
          </w:tcPr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lastRenderedPageBreak/>
              <w:t>http://mfc.astrobl.ru/</w:t>
            </w:r>
          </w:p>
          <w:p w:rsidR="00EE51E7" w:rsidRPr="003210C1" w:rsidRDefault="00EE51E7" w:rsidP="006C3DF1">
            <w:pPr>
              <w:pStyle w:val="42"/>
              <w:shd w:val="clear" w:color="auto" w:fill="auto"/>
              <w:spacing w:after="244" w:line="280" w:lineRule="exact"/>
              <w:jc w:val="center"/>
            </w:pPr>
          </w:p>
        </w:tc>
        <w:tc>
          <w:tcPr>
            <w:tcW w:w="1833" w:type="dxa"/>
          </w:tcPr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ерез экранную форму на рег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ональном по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тале 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ственных услуг</w:t>
            </w:r>
          </w:p>
        </w:tc>
        <w:tc>
          <w:tcPr>
            <w:tcW w:w="2105" w:type="dxa"/>
          </w:tcPr>
          <w:p w:rsidR="00EE51E7" w:rsidRPr="0073283B" w:rsidRDefault="00EE51E7" w:rsidP="00EE51E7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требуется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ставление заявит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лем документов на бумажном носителе непосредственно при получении 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зультата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lastRenderedPageBreak/>
              <w:t>услу</w:t>
            </w:r>
            <w:r>
              <w:rPr>
                <w:b w:val="0"/>
                <w:sz w:val="22"/>
                <w:szCs w:val="22"/>
              </w:rPr>
              <w:t>ги</w:t>
            </w:r>
            <w:proofErr w:type="spellEnd"/>
            <w:r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2117" w:type="dxa"/>
          </w:tcPr>
          <w:p w:rsidR="00EE51E7" w:rsidRDefault="00EE51E7" w:rsidP="006C3DF1">
            <w:pPr>
              <w:pStyle w:val="42"/>
              <w:shd w:val="clear" w:color="auto" w:fill="auto"/>
              <w:spacing w:after="244" w:line="280" w:lineRule="exact"/>
              <w:jc w:val="center"/>
            </w:pPr>
            <w:r w:rsidRPr="0073283B">
              <w:rPr>
                <w:b w:val="0"/>
                <w:sz w:val="22"/>
                <w:szCs w:val="22"/>
              </w:rPr>
              <w:lastRenderedPageBreak/>
              <w:t>нет</w:t>
            </w:r>
          </w:p>
        </w:tc>
        <w:tc>
          <w:tcPr>
            <w:tcW w:w="2130" w:type="dxa"/>
          </w:tcPr>
          <w:p w:rsidR="00EE51E7" w:rsidRPr="0073283B" w:rsidRDefault="00EE51E7" w:rsidP="006C3DF1">
            <w:pPr>
              <w:pStyle w:val="42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Личный кабинет заявителя https://lk.astrobl.ru/</w:t>
            </w:r>
          </w:p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038" w:type="dxa"/>
          </w:tcPr>
          <w:p w:rsidR="00303E20" w:rsidRPr="00303E20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303E20">
              <w:rPr>
                <w:b w:val="0"/>
                <w:sz w:val="22"/>
                <w:szCs w:val="22"/>
              </w:rPr>
              <w:t>1.личное  обращ</w:t>
            </w:r>
            <w:r w:rsidRPr="00303E20">
              <w:rPr>
                <w:b w:val="0"/>
                <w:sz w:val="22"/>
                <w:szCs w:val="22"/>
              </w:rPr>
              <w:t>е</w:t>
            </w:r>
            <w:r w:rsidRPr="00303E20">
              <w:rPr>
                <w:b w:val="0"/>
                <w:sz w:val="22"/>
                <w:szCs w:val="22"/>
              </w:rPr>
              <w:t>ние в министе</w:t>
            </w:r>
            <w:r w:rsidRPr="00303E20">
              <w:rPr>
                <w:b w:val="0"/>
                <w:sz w:val="22"/>
                <w:szCs w:val="22"/>
              </w:rPr>
              <w:t>р</w:t>
            </w:r>
            <w:r w:rsidRPr="00303E20">
              <w:rPr>
                <w:b w:val="0"/>
                <w:sz w:val="22"/>
                <w:szCs w:val="22"/>
              </w:rPr>
              <w:t xml:space="preserve">ство или МФЦ; </w:t>
            </w:r>
          </w:p>
          <w:p w:rsidR="00303E20" w:rsidRPr="00303E20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303E20">
              <w:rPr>
                <w:b w:val="0"/>
                <w:sz w:val="22"/>
                <w:szCs w:val="22"/>
              </w:rPr>
              <w:t>2.посредством РПГУ;</w:t>
            </w:r>
          </w:p>
          <w:p w:rsidR="00EE51E7" w:rsidRPr="00EE51E7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highlight w:val="yellow"/>
              </w:rPr>
            </w:pPr>
            <w:r w:rsidRPr="00303E20">
              <w:rPr>
                <w:b w:val="0"/>
                <w:sz w:val="22"/>
                <w:szCs w:val="22"/>
              </w:rPr>
              <w:t>3.официальный сайт министерства.</w:t>
            </w:r>
          </w:p>
        </w:tc>
      </w:tr>
      <w:tr w:rsidR="00EE51E7" w:rsidTr="0073283B">
        <w:tc>
          <w:tcPr>
            <w:tcW w:w="14744" w:type="dxa"/>
            <w:gridSpan w:val="7"/>
          </w:tcPr>
          <w:p w:rsidR="00EE51E7" w:rsidRPr="0073283B" w:rsidRDefault="00EE51E7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Выдача дубликата разрешения на осуществление деятельности по перевозке пассажиров и багажа легковым такси на территории Астраханской области.</w:t>
            </w:r>
          </w:p>
        </w:tc>
      </w:tr>
      <w:tr w:rsidR="00EE51E7" w:rsidTr="00EE51E7">
        <w:tc>
          <w:tcPr>
            <w:tcW w:w="2484" w:type="dxa"/>
          </w:tcPr>
          <w:p w:rsidR="00EE51E7" w:rsidRPr="00EE51E7" w:rsidRDefault="00EE51E7" w:rsidP="006C3DF1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1.Региональный портал государственных и муниципальных услуг</w:t>
            </w:r>
            <w:r>
              <w:rPr>
                <w:b w:val="0"/>
                <w:sz w:val="22"/>
                <w:szCs w:val="22"/>
              </w:rPr>
              <w:t xml:space="preserve"> (функций) астраха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 xml:space="preserve">ской области </w:t>
            </w:r>
            <w:r w:rsidRPr="00EE51E7">
              <w:rPr>
                <w:b w:val="0"/>
                <w:sz w:val="22"/>
                <w:szCs w:val="22"/>
              </w:rPr>
              <w:t xml:space="preserve"> www.gosuslugi.astrobl.ru</w:t>
            </w:r>
          </w:p>
          <w:p w:rsidR="00EE51E7" w:rsidRPr="00EE51E7" w:rsidRDefault="00EE51E7" w:rsidP="006C3DF1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2.Единый портал гос</w:t>
            </w:r>
            <w:r w:rsidRPr="00EE51E7">
              <w:rPr>
                <w:b w:val="0"/>
                <w:sz w:val="22"/>
                <w:szCs w:val="22"/>
              </w:rPr>
              <w:t>у</w:t>
            </w:r>
            <w:r w:rsidRPr="00EE51E7">
              <w:rPr>
                <w:b w:val="0"/>
                <w:sz w:val="22"/>
                <w:szCs w:val="22"/>
              </w:rPr>
              <w:t>дарственных услуг</w:t>
            </w:r>
          </w:p>
          <w:p w:rsidR="00EE51E7" w:rsidRPr="00EE51E7" w:rsidRDefault="00E341B4" w:rsidP="006C3DF1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hyperlink r:id="rId25" w:history="1">
              <w:r w:rsidR="00EE51E7" w:rsidRPr="00EE51E7">
                <w:rPr>
                  <w:rStyle w:val="a3"/>
                  <w:b w:val="0"/>
                  <w:sz w:val="22"/>
                  <w:szCs w:val="22"/>
                </w:rPr>
                <w:t>www.gosuslugi.ru</w:t>
              </w:r>
            </w:hyperlink>
          </w:p>
          <w:p w:rsidR="00EE51E7" w:rsidRPr="00832F6B" w:rsidRDefault="00EE51E7" w:rsidP="006C3DF1">
            <w:pPr>
              <w:pStyle w:val="42"/>
              <w:shd w:val="clear" w:color="auto" w:fill="auto"/>
              <w:spacing w:after="0" w:line="280" w:lineRule="exact"/>
            </w:pPr>
            <w:r>
              <w:rPr>
                <w:b w:val="0"/>
                <w:sz w:val="22"/>
                <w:szCs w:val="22"/>
              </w:rPr>
              <w:t>3</w:t>
            </w:r>
            <w:r w:rsidRPr="0073283B">
              <w:rPr>
                <w:b w:val="0"/>
                <w:sz w:val="22"/>
                <w:szCs w:val="22"/>
              </w:rPr>
              <w:t>.</w:t>
            </w:r>
            <w:r w:rsidRPr="00110F0B">
              <w:t xml:space="preserve"> </w:t>
            </w:r>
            <w:r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фициальный сайт </w:t>
            </w:r>
            <w:r>
              <w:rPr>
                <w:b w:val="0"/>
                <w:sz w:val="22"/>
                <w:szCs w:val="22"/>
              </w:rPr>
              <w:t>министерства</w:t>
            </w:r>
            <w:r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2037" w:type="dxa"/>
          </w:tcPr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http://mfc.astrobl.ru/</w:t>
            </w:r>
          </w:p>
          <w:p w:rsidR="00EE51E7" w:rsidRPr="003210C1" w:rsidRDefault="00EE51E7" w:rsidP="006C3DF1">
            <w:pPr>
              <w:pStyle w:val="42"/>
              <w:shd w:val="clear" w:color="auto" w:fill="auto"/>
              <w:spacing w:after="244" w:line="280" w:lineRule="exact"/>
              <w:jc w:val="center"/>
            </w:pPr>
          </w:p>
        </w:tc>
        <w:tc>
          <w:tcPr>
            <w:tcW w:w="1833" w:type="dxa"/>
          </w:tcPr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ерез экранную форму на рег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ональном по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тале 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ственных услуг</w:t>
            </w:r>
          </w:p>
        </w:tc>
        <w:tc>
          <w:tcPr>
            <w:tcW w:w="2105" w:type="dxa"/>
          </w:tcPr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требуется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ставление заявит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лем документов на бумажном носителе непосредственно при получении 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зультата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»;</w:t>
            </w:r>
          </w:p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17" w:type="dxa"/>
          </w:tcPr>
          <w:p w:rsidR="00EE51E7" w:rsidRDefault="00EE51E7" w:rsidP="006C3DF1">
            <w:pPr>
              <w:pStyle w:val="42"/>
              <w:shd w:val="clear" w:color="auto" w:fill="auto"/>
              <w:spacing w:after="244" w:line="280" w:lineRule="exact"/>
              <w:jc w:val="center"/>
            </w:pPr>
            <w:r w:rsidRPr="0073283B">
              <w:rPr>
                <w:b w:val="0"/>
                <w:sz w:val="22"/>
                <w:szCs w:val="22"/>
              </w:rPr>
              <w:t>нет</w:t>
            </w:r>
          </w:p>
        </w:tc>
        <w:tc>
          <w:tcPr>
            <w:tcW w:w="2130" w:type="dxa"/>
          </w:tcPr>
          <w:p w:rsidR="00EE51E7" w:rsidRPr="0073283B" w:rsidRDefault="00EE51E7" w:rsidP="006C3DF1">
            <w:pPr>
              <w:pStyle w:val="42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Личный кабинет заявителя https://lk.astrobl.ru/</w:t>
            </w:r>
          </w:p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038" w:type="dxa"/>
          </w:tcPr>
          <w:p w:rsidR="00303E20" w:rsidRPr="00303E20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303E20">
              <w:rPr>
                <w:b w:val="0"/>
                <w:sz w:val="22"/>
                <w:szCs w:val="22"/>
              </w:rPr>
              <w:t>1.личное  обращ</w:t>
            </w:r>
            <w:r w:rsidRPr="00303E20">
              <w:rPr>
                <w:b w:val="0"/>
                <w:sz w:val="22"/>
                <w:szCs w:val="22"/>
              </w:rPr>
              <w:t>е</w:t>
            </w:r>
            <w:r w:rsidRPr="00303E20">
              <w:rPr>
                <w:b w:val="0"/>
                <w:sz w:val="22"/>
                <w:szCs w:val="22"/>
              </w:rPr>
              <w:t>ние в министе</w:t>
            </w:r>
            <w:r w:rsidRPr="00303E20">
              <w:rPr>
                <w:b w:val="0"/>
                <w:sz w:val="22"/>
                <w:szCs w:val="22"/>
              </w:rPr>
              <w:t>р</w:t>
            </w:r>
            <w:r w:rsidRPr="00303E20">
              <w:rPr>
                <w:b w:val="0"/>
                <w:sz w:val="22"/>
                <w:szCs w:val="22"/>
              </w:rPr>
              <w:t xml:space="preserve">ство или МФЦ; </w:t>
            </w:r>
          </w:p>
          <w:p w:rsidR="00303E20" w:rsidRPr="00303E20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303E20">
              <w:rPr>
                <w:b w:val="0"/>
                <w:sz w:val="22"/>
                <w:szCs w:val="22"/>
              </w:rPr>
              <w:t>2.посредством РПГУ;</w:t>
            </w:r>
          </w:p>
          <w:p w:rsidR="00EE51E7" w:rsidRPr="00EE51E7" w:rsidRDefault="00303E20" w:rsidP="006F1A66">
            <w:pPr>
              <w:pStyle w:val="42"/>
              <w:shd w:val="clear" w:color="auto" w:fill="auto"/>
              <w:spacing w:after="0" w:line="280" w:lineRule="exact"/>
              <w:rPr>
                <w:highlight w:val="yellow"/>
              </w:rPr>
            </w:pPr>
            <w:r w:rsidRPr="00303E20">
              <w:rPr>
                <w:b w:val="0"/>
                <w:sz w:val="22"/>
                <w:szCs w:val="22"/>
              </w:rPr>
              <w:t>3.официальный сайт министерства</w:t>
            </w:r>
            <w:r w:rsidR="006F1A66">
              <w:rPr>
                <w:b w:val="0"/>
                <w:sz w:val="22"/>
                <w:szCs w:val="22"/>
              </w:rPr>
              <w:t>.</w:t>
            </w:r>
          </w:p>
        </w:tc>
      </w:tr>
    </w:tbl>
    <w:p w:rsidR="00535754" w:rsidRDefault="00535754" w:rsidP="00CC2492">
      <w:pPr>
        <w:rPr>
          <w:color w:val="auto"/>
          <w:sz w:val="2"/>
          <w:szCs w:val="2"/>
        </w:rPr>
      </w:pPr>
    </w:p>
    <w:p w:rsidR="00511269" w:rsidRDefault="00511269" w:rsidP="00CC2492">
      <w:pPr>
        <w:rPr>
          <w:color w:val="auto"/>
          <w:sz w:val="2"/>
          <w:szCs w:val="2"/>
        </w:rPr>
      </w:pPr>
    </w:p>
    <w:p w:rsidR="00511269" w:rsidRDefault="00511269" w:rsidP="00511269">
      <w:pPr>
        <w:widowControl w:val="0"/>
        <w:autoSpaceDE w:val="0"/>
        <w:autoSpaceDN w:val="0"/>
        <w:jc w:val="right"/>
        <w:rPr>
          <w:rFonts w:ascii="Calibri" w:hAnsi="Calibri" w:cs="Calibri"/>
          <w:color w:val="auto"/>
          <w:sz w:val="22"/>
          <w:szCs w:val="20"/>
        </w:rPr>
      </w:pPr>
    </w:p>
    <w:p w:rsidR="00511269" w:rsidRDefault="00511269" w:rsidP="00511269">
      <w:pPr>
        <w:widowControl w:val="0"/>
        <w:autoSpaceDE w:val="0"/>
        <w:autoSpaceDN w:val="0"/>
        <w:jc w:val="right"/>
        <w:rPr>
          <w:rFonts w:ascii="Calibri" w:hAnsi="Calibri" w:cs="Calibri"/>
          <w:color w:val="auto"/>
          <w:sz w:val="22"/>
          <w:szCs w:val="20"/>
        </w:rPr>
      </w:pPr>
    </w:p>
    <w:p w:rsidR="004B6459" w:rsidRDefault="004B6459" w:rsidP="00511269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2"/>
          <w:szCs w:val="20"/>
        </w:rPr>
        <w:sectPr w:rsidR="004B6459" w:rsidSect="00052E82">
          <w:headerReference w:type="default" r:id="rId26"/>
          <w:type w:val="nextColumn"/>
          <w:pgSz w:w="16837" w:h="11905" w:orient="landscape"/>
          <w:pgMar w:top="1134" w:right="851" w:bottom="1134" w:left="1418" w:header="0" w:footer="6" w:gutter="0"/>
          <w:pgNumType w:start="54"/>
          <w:cols w:space="720"/>
          <w:noEndnote/>
          <w:docGrid w:linePitch="360"/>
        </w:sectPr>
      </w:pPr>
    </w:p>
    <w:p w:rsidR="00BD55F0" w:rsidRPr="00A717FC" w:rsidRDefault="00314AE6" w:rsidP="00BD55F0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A717FC">
        <w:rPr>
          <w:rFonts w:ascii="Times New Roman" w:hAnsi="Times New Roman" w:cs="Times New Roman"/>
          <w:color w:val="auto"/>
          <w:sz w:val="28"/>
          <w:szCs w:val="28"/>
        </w:rPr>
        <w:lastRenderedPageBreak/>
        <w:t>П</w:t>
      </w:r>
      <w:r w:rsidR="00054C87" w:rsidRPr="00A717FC">
        <w:rPr>
          <w:rFonts w:ascii="Times New Roman" w:hAnsi="Times New Roman" w:cs="Times New Roman"/>
          <w:color w:val="auto"/>
          <w:sz w:val="28"/>
          <w:szCs w:val="28"/>
        </w:rPr>
        <w:t xml:space="preserve">риложение </w:t>
      </w:r>
      <w:r w:rsidR="00F36D1F" w:rsidRPr="00A717FC">
        <w:rPr>
          <w:rFonts w:ascii="Times New Roman" w:hAnsi="Times New Roman" w:cs="Times New Roman"/>
          <w:color w:val="auto"/>
          <w:sz w:val="28"/>
          <w:szCs w:val="28"/>
        </w:rPr>
        <w:t>1</w:t>
      </w:r>
    </w:p>
    <w:p w:rsidR="00BD55F0" w:rsidRDefault="00484081" w:rsidP="00BD55F0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6076950" cy="84582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845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5F0" w:rsidRDefault="00BD55F0" w:rsidP="00BD55F0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2"/>
          <w:szCs w:val="20"/>
        </w:rPr>
        <w:sectPr w:rsidR="00BD55F0" w:rsidSect="004B6459">
          <w:pgSz w:w="11905" w:h="16837"/>
          <w:pgMar w:top="851" w:right="1134" w:bottom="1418" w:left="1134" w:header="0" w:footer="6" w:gutter="0"/>
          <w:pgNumType w:start="2"/>
          <w:cols w:space="720"/>
          <w:noEndnote/>
          <w:docGrid w:linePitch="360"/>
        </w:sectPr>
      </w:pPr>
    </w:p>
    <w:p w:rsidR="004B6459" w:rsidRPr="00BB2D6C" w:rsidRDefault="004B6459" w:rsidP="004B6459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BB2D6C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Приложение </w:t>
      </w:r>
      <w:r w:rsidR="00F36D1F" w:rsidRPr="00BB2D6C">
        <w:rPr>
          <w:rFonts w:ascii="Times New Roman" w:hAnsi="Times New Roman" w:cs="Times New Roman"/>
          <w:color w:val="auto"/>
          <w:sz w:val="28"/>
          <w:szCs w:val="28"/>
        </w:rPr>
        <w:t>2</w:t>
      </w:r>
    </w:p>
    <w:p w:rsidR="004B6459" w:rsidRDefault="00484081" w:rsidP="00511269">
      <w:pPr>
        <w:widowControl w:val="0"/>
        <w:autoSpaceDE w:val="0"/>
        <w:autoSpaceDN w:val="0"/>
        <w:ind w:firstLine="540"/>
        <w:jc w:val="both"/>
        <w:rPr>
          <w:rFonts w:ascii="Calibri" w:hAnsi="Calibri" w:cs="Calibri"/>
          <w:color w:val="auto"/>
          <w:sz w:val="22"/>
          <w:szCs w:val="20"/>
        </w:rPr>
      </w:pPr>
      <w:r>
        <w:rPr>
          <w:rFonts w:ascii="Calibri" w:hAnsi="Calibri" w:cs="Calibri"/>
          <w:noProof/>
          <w:color w:val="auto"/>
          <w:sz w:val="22"/>
          <w:szCs w:val="20"/>
        </w:rPr>
        <w:drawing>
          <wp:inline distT="0" distB="0" distL="0" distR="0">
            <wp:extent cx="6076950" cy="85439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854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55F0" w:rsidRDefault="00BD55F0" w:rsidP="00511269">
      <w:pPr>
        <w:widowControl w:val="0"/>
        <w:autoSpaceDE w:val="0"/>
        <w:autoSpaceDN w:val="0"/>
        <w:ind w:firstLine="540"/>
        <w:jc w:val="both"/>
        <w:rPr>
          <w:rFonts w:ascii="Calibri" w:hAnsi="Calibri" w:cs="Calibri"/>
          <w:color w:val="auto"/>
          <w:sz w:val="22"/>
          <w:szCs w:val="20"/>
        </w:rPr>
        <w:sectPr w:rsidR="00BD55F0" w:rsidSect="004B6459">
          <w:pgSz w:w="11905" w:h="16837"/>
          <w:pgMar w:top="851" w:right="1134" w:bottom="1418" w:left="1134" w:header="0" w:footer="6" w:gutter="0"/>
          <w:pgNumType w:start="2"/>
          <w:cols w:space="720"/>
          <w:noEndnote/>
          <w:docGrid w:linePitch="360"/>
        </w:sectPr>
      </w:pPr>
    </w:p>
    <w:p w:rsidR="004B6459" w:rsidRDefault="004B6459" w:rsidP="00511269">
      <w:pPr>
        <w:widowControl w:val="0"/>
        <w:autoSpaceDE w:val="0"/>
        <w:autoSpaceDN w:val="0"/>
        <w:ind w:firstLine="540"/>
        <w:jc w:val="both"/>
        <w:rPr>
          <w:rFonts w:ascii="Calibri" w:hAnsi="Calibri" w:cs="Calibri"/>
          <w:color w:val="auto"/>
          <w:sz w:val="22"/>
          <w:szCs w:val="20"/>
        </w:rPr>
      </w:pPr>
    </w:p>
    <w:p w:rsidR="004B6459" w:rsidRPr="00BB2D6C" w:rsidRDefault="004B6459" w:rsidP="004B6459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BB2D6C">
        <w:rPr>
          <w:rFonts w:ascii="Times New Roman" w:hAnsi="Times New Roman" w:cs="Times New Roman"/>
          <w:color w:val="auto"/>
          <w:sz w:val="28"/>
          <w:szCs w:val="28"/>
        </w:rPr>
        <w:t xml:space="preserve">Приложение </w:t>
      </w:r>
      <w:r w:rsidR="00F36D1F" w:rsidRPr="00BB2D6C">
        <w:rPr>
          <w:rFonts w:ascii="Times New Roman" w:hAnsi="Times New Roman" w:cs="Times New Roman"/>
          <w:color w:val="auto"/>
          <w:sz w:val="28"/>
          <w:szCs w:val="28"/>
        </w:rPr>
        <w:t>3</w:t>
      </w:r>
    </w:p>
    <w:p w:rsidR="00BD55F0" w:rsidRPr="00511269" w:rsidRDefault="00BD55F0" w:rsidP="004B6459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BD55F0" w:rsidRDefault="00484081" w:rsidP="004B6459">
      <w:pPr>
        <w:widowControl w:val="0"/>
        <w:autoSpaceDE w:val="0"/>
        <w:autoSpaceDN w:val="0"/>
        <w:jc w:val="right"/>
        <w:rPr>
          <w:rFonts w:ascii="Times New Roman" w:hAnsi="Times New Roman" w:cs="Times New Roman"/>
          <w:color w:val="auto"/>
          <w:sz w:val="22"/>
          <w:szCs w:val="20"/>
        </w:rPr>
        <w:sectPr w:rsidR="00BD55F0" w:rsidSect="004B6459">
          <w:pgSz w:w="11905" w:h="16837"/>
          <w:pgMar w:top="851" w:right="1134" w:bottom="1418" w:left="1134" w:header="0" w:footer="6" w:gutter="0"/>
          <w:pgNumType w:start="2"/>
          <w:cols w:space="720"/>
          <w:noEndnote/>
          <w:docGrid w:linePitch="360"/>
        </w:sect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6096000" cy="83629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6459" w:rsidRPr="00BB2D6C" w:rsidRDefault="00314AE6" w:rsidP="00314AE6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BB2D6C"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Приложение </w:t>
      </w:r>
      <w:r w:rsidR="00F36D1F" w:rsidRPr="00BB2D6C">
        <w:rPr>
          <w:rFonts w:ascii="Times New Roman" w:hAnsi="Times New Roman" w:cs="Times New Roman"/>
          <w:color w:val="auto"/>
          <w:sz w:val="28"/>
          <w:szCs w:val="28"/>
        </w:rPr>
        <w:t>4</w:t>
      </w:r>
    </w:p>
    <w:p w:rsidR="00314AE6" w:rsidRDefault="00484081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6115050" cy="89154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91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D6C" w:rsidRDefault="00BB2D6C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BB2D6C" w:rsidRPr="00BB2D6C" w:rsidRDefault="00BB2D6C" w:rsidP="00BB2D6C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BB2D6C">
        <w:rPr>
          <w:rFonts w:ascii="Times New Roman" w:hAnsi="Times New Roman" w:cs="Times New Roman"/>
          <w:color w:val="auto"/>
          <w:sz w:val="28"/>
          <w:szCs w:val="28"/>
        </w:rPr>
        <w:t>Приложение 5</w:t>
      </w:r>
    </w:p>
    <w:p w:rsidR="00BB2D6C" w:rsidRDefault="00BB2D6C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BB2D6C" w:rsidRPr="00BB2D6C" w:rsidRDefault="00BB2D6C" w:rsidP="00BB2D6C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BB2D6C" w:rsidRPr="00BB2D6C" w:rsidRDefault="00BB2D6C" w:rsidP="00BB2D6C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BB2D6C" w:rsidRPr="00BB2D6C" w:rsidRDefault="00BB2D6C" w:rsidP="00BB2D6C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BB2D6C" w:rsidRPr="00BB2D6C" w:rsidRDefault="00484081" w:rsidP="00BB2D6C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5295900" cy="3686175"/>
            <wp:effectExtent l="0" t="0" r="0" b="9525"/>
            <wp:docPr id="5" name="Рисунок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 preferRelativeResize="0">
                      <a:picLocks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D6C" w:rsidRDefault="00BB2D6C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BB2D6C" w:rsidRDefault="00BB2D6C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P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494BC4">
        <w:rPr>
          <w:rFonts w:ascii="Times New Roman" w:hAnsi="Times New Roman" w:cs="Times New Roman"/>
          <w:color w:val="auto"/>
          <w:sz w:val="28"/>
          <w:szCs w:val="28"/>
        </w:rPr>
        <w:lastRenderedPageBreak/>
        <w:t>Приложение № 6</w:t>
      </w:r>
    </w:p>
    <w:p w:rsidR="00494BC4" w:rsidRDefault="00494BC4" w:rsidP="00494BC4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2"/>
          <w:szCs w:val="20"/>
        </w:rPr>
      </w:pPr>
    </w:p>
    <w:p w:rsidR="00494BC4" w:rsidRDefault="00484081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6115050" cy="87153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71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5F91" w:rsidRDefault="006A5F91" w:rsidP="00314AE6">
      <w:pPr>
        <w:widowControl w:val="0"/>
        <w:autoSpaceDE w:val="0"/>
        <w:autoSpaceDN w:val="0"/>
        <w:ind w:firstLine="540"/>
        <w:rPr>
          <w:rFonts w:ascii="Times New Roman" w:hAnsi="Times New Roman" w:cs="Times New Roman"/>
          <w:color w:val="auto"/>
          <w:sz w:val="22"/>
          <w:szCs w:val="20"/>
        </w:rPr>
      </w:pPr>
    </w:p>
    <w:p w:rsidR="00CF0185" w:rsidRPr="00CF0185" w:rsidRDefault="00CF0185" w:rsidP="00CF0185">
      <w:pPr>
        <w:widowControl w:val="0"/>
        <w:autoSpaceDE w:val="0"/>
        <w:autoSpaceDN w:val="0"/>
        <w:ind w:firstLine="540"/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2"/>
          <w:szCs w:val="20"/>
        </w:rPr>
        <w:lastRenderedPageBreak/>
        <w:t xml:space="preserve">           </w:t>
      </w:r>
      <w:r w:rsidRPr="00CF0185">
        <w:rPr>
          <w:rFonts w:ascii="Times New Roman" w:hAnsi="Times New Roman" w:cs="Times New Roman"/>
          <w:color w:val="auto"/>
          <w:sz w:val="28"/>
          <w:szCs w:val="28"/>
        </w:rPr>
        <w:t>Приложение № 7</w:t>
      </w:r>
    </w:p>
    <w:p w:rsidR="00CF0185" w:rsidRDefault="00CF0185" w:rsidP="00CF0185">
      <w:pPr>
        <w:widowControl w:val="0"/>
        <w:autoSpaceDE w:val="0"/>
        <w:autoSpaceDN w:val="0"/>
        <w:ind w:firstLine="540"/>
        <w:jc w:val="center"/>
        <w:rPr>
          <w:rFonts w:ascii="Times New Roman" w:hAnsi="Times New Roman" w:cs="Times New Roman"/>
          <w:color w:val="auto"/>
          <w:sz w:val="22"/>
          <w:szCs w:val="20"/>
        </w:rPr>
      </w:pPr>
    </w:p>
    <w:p w:rsidR="00CF0185" w:rsidRDefault="00CF0185" w:rsidP="00CF0185">
      <w:pPr>
        <w:widowControl w:val="0"/>
        <w:autoSpaceDE w:val="0"/>
        <w:autoSpaceDN w:val="0"/>
        <w:ind w:firstLine="540"/>
        <w:jc w:val="center"/>
        <w:rPr>
          <w:rFonts w:ascii="Times New Roman" w:hAnsi="Times New Roman" w:cs="Times New Roman"/>
          <w:color w:val="auto"/>
          <w:sz w:val="22"/>
          <w:szCs w:val="20"/>
        </w:rPr>
      </w:pPr>
    </w:p>
    <w:p w:rsidR="006A5F91" w:rsidRDefault="00484081" w:rsidP="00CF0185">
      <w:pPr>
        <w:widowControl w:val="0"/>
        <w:autoSpaceDE w:val="0"/>
        <w:autoSpaceDN w:val="0"/>
        <w:ind w:firstLine="540"/>
        <w:jc w:val="center"/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5600700" cy="73247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732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0185" w:rsidRDefault="00CF0185">
      <w:pPr>
        <w:widowControl w:val="0"/>
        <w:autoSpaceDE w:val="0"/>
        <w:autoSpaceDN w:val="0"/>
        <w:ind w:firstLine="540"/>
        <w:jc w:val="center"/>
        <w:rPr>
          <w:rFonts w:ascii="Times New Roman" w:hAnsi="Times New Roman" w:cs="Times New Roman"/>
          <w:color w:val="auto"/>
          <w:sz w:val="22"/>
          <w:szCs w:val="20"/>
        </w:rPr>
      </w:pPr>
    </w:p>
    <w:sectPr w:rsidR="00CF0185" w:rsidSect="004B6459">
      <w:pgSz w:w="11905" w:h="16837"/>
      <w:pgMar w:top="851" w:right="1134" w:bottom="1418" w:left="1134" w:header="0" w:footer="6" w:gutter="0"/>
      <w:pgNumType w:start="2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4AFA" w:rsidRDefault="00964AFA">
      <w:pPr>
        <w:rPr>
          <w:color w:val="auto"/>
        </w:rPr>
      </w:pPr>
      <w:r>
        <w:rPr>
          <w:color w:val="auto"/>
        </w:rPr>
        <w:separator/>
      </w:r>
    </w:p>
  </w:endnote>
  <w:endnote w:type="continuationSeparator" w:id="0">
    <w:p w:rsidR="00964AFA" w:rsidRDefault="00964A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Default="00835CAE">
    <w:pPr>
      <w:pStyle w:val="ad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Default="00835CAE">
    <w:pPr>
      <w:pStyle w:val="ad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Default="00835CAE">
    <w:pPr>
      <w:pStyle w:val="ad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Default="00835CAE">
    <w:pPr>
      <w:rPr>
        <w:color w:val="auto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4AFA" w:rsidRDefault="00964AFA">
      <w:pPr>
        <w:rPr>
          <w:color w:val="auto"/>
        </w:rPr>
      </w:pPr>
      <w:r>
        <w:rPr>
          <w:color w:val="auto"/>
        </w:rPr>
        <w:separator/>
      </w:r>
    </w:p>
  </w:footnote>
  <w:footnote w:type="continuationSeparator" w:id="0">
    <w:p w:rsidR="00964AFA" w:rsidRDefault="00964AF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Default="00835CAE">
    <w:pPr>
      <w:pStyle w:val="af3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2</w:t>
    </w:r>
    <w:r>
      <w:fldChar w:fldCharType="end"/>
    </w:r>
  </w:p>
  <w:p w:rsidR="00835CAE" w:rsidRDefault="00835CAE">
    <w:pPr>
      <w:pStyle w:val="af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Pr="00012C82" w:rsidRDefault="00835CAE" w:rsidP="00CC28E6">
    <w:pPr>
      <w:pStyle w:val="af3"/>
      <w:framePr w:w="13021" w:h="197" w:wrap="none" w:vAnchor="text" w:hAnchor="page" w:x="3595" w:y="526"/>
      <w:jc w:val="right"/>
      <w:rPr>
        <w:rFonts w:ascii="Times New Roman" w:hAnsi="Times New Roman"/>
      </w:rPr>
    </w:pPr>
    <w:r w:rsidRPr="00012C82">
      <w:rPr>
        <w:rFonts w:ascii="Times New Roman" w:hAnsi="Times New Roman"/>
      </w:rPr>
      <w:fldChar w:fldCharType="begin"/>
    </w:r>
    <w:r w:rsidRPr="00012C82">
      <w:rPr>
        <w:rFonts w:ascii="Times New Roman" w:hAnsi="Times New Roman"/>
      </w:rPr>
      <w:instrText>PAGE   \* MERGEFORMAT</w:instrText>
    </w:r>
    <w:r w:rsidRPr="00012C82">
      <w:rPr>
        <w:rFonts w:ascii="Times New Roman" w:hAnsi="Times New Roman"/>
      </w:rPr>
      <w:fldChar w:fldCharType="separate"/>
    </w:r>
    <w:r w:rsidR="00E341B4">
      <w:rPr>
        <w:rFonts w:ascii="Times New Roman" w:hAnsi="Times New Roman"/>
        <w:noProof/>
      </w:rPr>
      <w:t>3</w:t>
    </w:r>
    <w:r w:rsidRPr="00012C82">
      <w:rPr>
        <w:rFonts w:ascii="Times New Roman" w:hAnsi="Times New Roman"/>
      </w:rPr>
      <w:fldChar w:fldCharType="end"/>
    </w:r>
  </w:p>
  <w:p w:rsidR="00835CAE" w:rsidRDefault="00835CAE" w:rsidP="00CC28E6">
    <w:pPr>
      <w:pStyle w:val="a8"/>
      <w:framePr w:w="13021" w:h="197" w:wrap="none" w:vAnchor="text" w:hAnchor="page" w:x="3595" w:y="526"/>
      <w:shd w:val="clear" w:color="auto" w:fill="auto"/>
      <w:ind w:left="667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Default="00835CAE">
    <w:pPr>
      <w:pStyle w:val="a8"/>
      <w:framePr w:w="11534" w:h="211" w:wrap="none" w:vAnchor="text" w:hAnchor="page" w:x="186" w:y="671"/>
      <w:shd w:val="clear" w:color="auto" w:fill="auto"/>
      <w:ind w:left="6691"/>
    </w:pPr>
    <w:r>
      <w:fldChar w:fldCharType="begin"/>
    </w:r>
    <w:r>
      <w:instrText xml:space="preserve"> PAGE \* MERGEFORMAT </w:instrText>
    </w:r>
    <w:r>
      <w:fldChar w:fldCharType="separate"/>
    </w:r>
    <w:r w:rsidRPr="009B16C5">
      <w:rPr>
        <w:rStyle w:val="12pt"/>
        <w:noProof/>
        <w:szCs w:val="24"/>
      </w:rPr>
      <w:t>13</w:t>
    </w:r>
    <w:r>
      <w:fldChar w:fldCharType="end"/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Default="00835CAE">
    <w:pPr>
      <w:pStyle w:val="a8"/>
      <w:framePr w:w="11534" w:h="197" w:wrap="none" w:vAnchor="text" w:hAnchor="page" w:x="186" w:y="495"/>
      <w:shd w:val="clear" w:color="auto" w:fill="auto"/>
      <w:ind w:left="6674"/>
    </w:pPr>
    <w:r>
      <w:fldChar w:fldCharType="begin"/>
    </w:r>
    <w:r>
      <w:instrText xml:space="preserve"> PAGE \* MERGEFORMAT </w:instrText>
    </w:r>
    <w:r>
      <w:fldChar w:fldCharType="separate"/>
    </w:r>
    <w:r w:rsidRPr="00CC28E6">
      <w:rPr>
        <w:rStyle w:val="12pt"/>
        <w:noProof/>
        <w:szCs w:val="24"/>
      </w:rPr>
      <w:t>22</w:t>
    </w:r>
    <w:r>
      <w:fldChar w:fldCharType="end"/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Default="00835CAE" w:rsidP="00450430">
    <w:pPr>
      <w:pStyle w:val="af3"/>
      <w:framePr w:w="11534" w:h="197" w:wrap="none" w:vAnchor="text" w:hAnchor="page" w:x="4861" w:y="332"/>
      <w:jc w:val="right"/>
    </w:pPr>
    <w:r>
      <w:fldChar w:fldCharType="begin"/>
    </w:r>
    <w:r>
      <w:instrText>PAGE   \* MERGEFORMAT</w:instrText>
    </w:r>
    <w:r>
      <w:fldChar w:fldCharType="separate"/>
    </w:r>
    <w:r w:rsidR="00E341B4">
      <w:rPr>
        <w:noProof/>
      </w:rPr>
      <w:t>53</w:t>
    </w:r>
    <w:r>
      <w:fldChar w:fldCharType="end"/>
    </w:r>
  </w:p>
  <w:p w:rsidR="00835CAE" w:rsidRDefault="00835CAE" w:rsidP="00CC28E6">
    <w:pPr>
      <w:pStyle w:val="a8"/>
      <w:framePr w:w="11534" w:h="197" w:wrap="none" w:vAnchor="text" w:hAnchor="page" w:x="4861" w:y="332"/>
      <w:shd w:val="clear" w:color="auto" w:fill="auto"/>
      <w:ind w:left="6674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Default="00835CAE">
    <w:pPr>
      <w:pStyle w:val="af3"/>
      <w:jc w:val="right"/>
    </w:pPr>
    <w:r>
      <w:fldChar w:fldCharType="begin"/>
    </w:r>
    <w:r>
      <w:instrText>PAGE   \* MERGEFORMAT</w:instrText>
    </w:r>
    <w:r>
      <w:fldChar w:fldCharType="separate"/>
    </w:r>
    <w:r w:rsidR="00E341B4">
      <w:rPr>
        <w:noProof/>
      </w:rPr>
      <w:t>24</w:t>
    </w:r>
    <w:r>
      <w:fldChar w:fldCharType="end"/>
    </w:r>
  </w:p>
  <w:p w:rsidR="00835CAE" w:rsidRPr="0073283B" w:rsidRDefault="00835CAE">
    <w:pPr>
      <w:rPr>
        <w:color w:val="auto"/>
        <w:sz w:val="20"/>
        <w:szCs w:val="20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Default="00835CAE">
    <w:pPr>
      <w:pStyle w:val="af3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2</w:t>
    </w:r>
    <w:r>
      <w:fldChar w:fldCharType="end"/>
    </w:r>
  </w:p>
  <w:p w:rsidR="00835CAE" w:rsidRPr="00A447A7" w:rsidRDefault="00835CAE" w:rsidP="00A447A7">
    <w:pPr>
      <w:pStyle w:val="af3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Default="00835CAE">
    <w:pPr>
      <w:rPr>
        <w:color w:val="auto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5CAE" w:rsidRDefault="00835CAE" w:rsidP="00450430">
    <w:pPr>
      <w:pStyle w:val="af3"/>
      <w:framePr w:w="11534" w:h="197" w:wrap="none" w:vAnchor="text" w:hAnchor="page" w:x="4861" w:y="332"/>
      <w:jc w:val="right"/>
    </w:pPr>
    <w:r>
      <w:fldChar w:fldCharType="begin"/>
    </w:r>
    <w:r>
      <w:instrText>PAGE   \* MERGEFORMAT</w:instrText>
    </w:r>
    <w:r>
      <w:fldChar w:fldCharType="separate"/>
    </w:r>
    <w:r w:rsidR="00E341B4">
      <w:rPr>
        <w:noProof/>
      </w:rPr>
      <w:t>5</w:t>
    </w:r>
    <w:r>
      <w:fldChar w:fldCharType="end"/>
    </w:r>
  </w:p>
  <w:p w:rsidR="00835CAE" w:rsidRDefault="00835CAE" w:rsidP="00CC28E6">
    <w:pPr>
      <w:pStyle w:val="a8"/>
      <w:framePr w:w="11534" w:h="197" w:wrap="none" w:vAnchor="text" w:hAnchor="page" w:x="4861" w:y="332"/>
      <w:shd w:val="clear" w:color="auto" w:fill="auto"/>
      <w:ind w:left="667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1">
    <w:nsid w:val="00000003"/>
    <w:multiLevelType w:val="multilevel"/>
    <w:tmpl w:val="00000002"/>
    <w:lvl w:ilvl="0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1"/>
      <w:numFmt w:val="decimal"/>
      <w:lvlText w:val="%3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3">
    <w:nsid w:val="00000007"/>
    <w:multiLevelType w:val="multilevel"/>
    <w:tmpl w:val="00000006"/>
    <w:lvl w:ilvl="0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4">
    <w:nsid w:val="00000009"/>
    <w:multiLevelType w:val="multilevel"/>
    <w:tmpl w:val="00000008"/>
    <w:lvl w:ilvl="0">
      <w:start w:val="3"/>
      <w:numFmt w:val="decimal"/>
      <w:lvlText w:val="7.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8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1"/>
      <w:numFmt w:val="decimal"/>
      <w:lvlText w:val="%3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1"/>
      <w:numFmt w:val="decimal"/>
      <w:lvlText w:val="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1"/>
      <w:numFmt w:val="decimal"/>
      <w:lvlText w:val="%5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1"/>
      <w:numFmt w:val="decimal"/>
      <w:lvlText w:val="%6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8"/>
      <w:numFmt w:val="decimal"/>
      <w:lvlText w:val="%1.%7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1"/>
      <w:numFmt w:val="decimal"/>
      <w:lvlText w:val="%8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1"/>
      <w:numFmt w:val="decimal"/>
      <w:lvlText w:val="%8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5">
    <w:nsid w:val="02C27277"/>
    <w:multiLevelType w:val="hybridMultilevel"/>
    <w:tmpl w:val="64581AC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0DF36107"/>
    <w:multiLevelType w:val="hybridMultilevel"/>
    <w:tmpl w:val="4260D272"/>
    <w:lvl w:ilvl="0" w:tplc="D722B66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FF6076A"/>
    <w:multiLevelType w:val="hybridMultilevel"/>
    <w:tmpl w:val="6BAE90A0"/>
    <w:lvl w:ilvl="0" w:tplc="D7AA2B10">
      <w:start w:val="2"/>
      <w:numFmt w:val="bullet"/>
      <w:lvlText w:val="-"/>
      <w:lvlJc w:val="left"/>
      <w:pPr>
        <w:ind w:left="720" w:hanging="360"/>
      </w:pPr>
      <w:rPr>
        <w:rFonts w:ascii="Times New Roman" w:eastAsia="Arial Unicode MS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E02A9D"/>
    <w:multiLevelType w:val="hybridMultilevel"/>
    <w:tmpl w:val="BAE092E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1C1F10C7"/>
    <w:multiLevelType w:val="hybridMultilevel"/>
    <w:tmpl w:val="2E5E588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C8549A6"/>
    <w:multiLevelType w:val="hybridMultilevel"/>
    <w:tmpl w:val="0D2499B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98D31BC"/>
    <w:multiLevelType w:val="hybridMultilevel"/>
    <w:tmpl w:val="27AEBB38"/>
    <w:lvl w:ilvl="0" w:tplc="ACB64706">
      <w:start w:val="1"/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04E6749"/>
    <w:multiLevelType w:val="hybridMultilevel"/>
    <w:tmpl w:val="5394F0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C207D4"/>
    <w:multiLevelType w:val="hybridMultilevel"/>
    <w:tmpl w:val="4458328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57E6812"/>
    <w:multiLevelType w:val="hybridMultilevel"/>
    <w:tmpl w:val="B1881D20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4C4D74B2"/>
    <w:multiLevelType w:val="hybridMultilevel"/>
    <w:tmpl w:val="E2FC83D8"/>
    <w:lvl w:ilvl="0" w:tplc="9C640DC6">
      <w:start w:val="1"/>
      <w:numFmt w:val="decimal"/>
      <w:lvlText w:val="%1."/>
      <w:lvlJc w:val="left"/>
      <w:pPr>
        <w:ind w:left="10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  <w:rPr>
        <w:rFonts w:cs="Times New Roman"/>
      </w:rPr>
    </w:lvl>
  </w:abstractNum>
  <w:abstractNum w:abstractNumId="16">
    <w:nsid w:val="505C2425"/>
    <w:multiLevelType w:val="hybridMultilevel"/>
    <w:tmpl w:val="921E05B2"/>
    <w:lvl w:ilvl="0" w:tplc="4816DF5C"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6B232DC"/>
    <w:multiLevelType w:val="hybridMultilevel"/>
    <w:tmpl w:val="F970FCE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ADB4A2E"/>
    <w:multiLevelType w:val="hybridMultilevel"/>
    <w:tmpl w:val="33B4F956"/>
    <w:lvl w:ilvl="0" w:tplc="4C7249EC">
      <w:start w:val="2"/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61870B3"/>
    <w:multiLevelType w:val="hybridMultilevel"/>
    <w:tmpl w:val="B0F2DD4E"/>
    <w:lvl w:ilvl="0" w:tplc="0419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20">
    <w:nsid w:val="6A06285B"/>
    <w:multiLevelType w:val="hybridMultilevel"/>
    <w:tmpl w:val="BA166F10"/>
    <w:lvl w:ilvl="0" w:tplc="4FE6AC5C">
      <w:start w:val="2"/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7C6B5F"/>
    <w:multiLevelType w:val="hybridMultilevel"/>
    <w:tmpl w:val="7ED2E3B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15"/>
  </w:num>
  <w:num w:numId="7">
    <w:abstractNumId w:val="19"/>
  </w:num>
  <w:num w:numId="8">
    <w:abstractNumId w:val="9"/>
  </w:num>
  <w:num w:numId="9">
    <w:abstractNumId w:val="18"/>
  </w:num>
  <w:num w:numId="10">
    <w:abstractNumId w:val="20"/>
  </w:num>
  <w:num w:numId="11">
    <w:abstractNumId w:val="14"/>
  </w:num>
  <w:num w:numId="12">
    <w:abstractNumId w:val="10"/>
  </w:num>
  <w:num w:numId="13">
    <w:abstractNumId w:val="8"/>
  </w:num>
  <w:num w:numId="14">
    <w:abstractNumId w:val="5"/>
  </w:num>
  <w:num w:numId="15">
    <w:abstractNumId w:val="11"/>
  </w:num>
  <w:num w:numId="16">
    <w:abstractNumId w:val="16"/>
  </w:num>
  <w:num w:numId="17">
    <w:abstractNumId w:val="13"/>
  </w:num>
  <w:num w:numId="18">
    <w:abstractNumId w:val="7"/>
  </w:num>
  <w:num w:numId="19">
    <w:abstractNumId w:val="21"/>
  </w:num>
  <w:num w:numId="20">
    <w:abstractNumId w:val="17"/>
  </w:num>
  <w:num w:numId="21">
    <w:abstractNumId w:val="12"/>
  </w:num>
  <w:num w:numId="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autoHyphenation/>
  <w:drawingGridHorizontalSpacing w:val="181"/>
  <w:drawingGridVerticalSpacing w:val="181"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4232"/>
    <w:rsid w:val="0000000D"/>
    <w:rsid w:val="000058E4"/>
    <w:rsid w:val="0000761C"/>
    <w:rsid w:val="000076CA"/>
    <w:rsid w:val="00007F18"/>
    <w:rsid w:val="00010BDF"/>
    <w:rsid w:val="00011BFF"/>
    <w:rsid w:val="00012C82"/>
    <w:rsid w:val="0001434A"/>
    <w:rsid w:val="000147FF"/>
    <w:rsid w:val="00015627"/>
    <w:rsid w:val="00017071"/>
    <w:rsid w:val="00021B33"/>
    <w:rsid w:val="00031089"/>
    <w:rsid w:val="0003278F"/>
    <w:rsid w:val="0003321F"/>
    <w:rsid w:val="000337C9"/>
    <w:rsid w:val="0003523B"/>
    <w:rsid w:val="00035A9A"/>
    <w:rsid w:val="00036339"/>
    <w:rsid w:val="000366E9"/>
    <w:rsid w:val="00040CFB"/>
    <w:rsid w:val="000416D6"/>
    <w:rsid w:val="000439E8"/>
    <w:rsid w:val="00043A8D"/>
    <w:rsid w:val="00043F37"/>
    <w:rsid w:val="00044F2C"/>
    <w:rsid w:val="000464D8"/>
    <w:rsid w:val="00052E82"/>
    <w:rsid w:val="00054C87"/>
    <w:rsid w:val="00056F55"/>
    <w:rsid w:val="00060CCC"/>
    <w:rsid w:val="000610F7"/>
    <w:rsid w:val="000625A1"/>
    <w:rsid w:val="00062DD1"/>
    <w:rsid w:val="00063299"/>
    <w:rsid w:val="00063BE0"/>
    <w:rsid w:val="00066290"/>
    <w:rsid w:val="00067A54"/>
    <w:rsid w:val="000703B7"/>
    <w:rsid w:val="0007280B"/>
    <w:rsid w:val="00074111"/>
    <w:rsid w:val="000807D4"/>
    <w:rsid w:val="00081892"/>
    <w:rsid w:val="00081929"/>
    <w:rsid w:val="00085136"/>
    <w:rsid w:val="000863A0"/>
    <w:rsid w:val="0009306E"/>
    <w:rsid w:val="00094E77"/>
    <w:rsid w:val="000A2651"/>
    <w:rsid w:val="000B5575"/>
    <w:rsid w:val="000C65DC"/>
    <w:rsid w:val="000D1CE3"/>
    <w:rsid w:val="000D3E00"/>
    <w:rsid w:val="000D6337"/>
    <w:rsid w:val="000D71B0"/>
    <w:rsid w:val="000D7CF1"/>
    <w:rsid w:val="000E3A80"/>
    <w:rsid w:val="000E6CFA"/>
    <w:rsid w:val="000E73B6"/>
    <w:rsid w:val="000F0EE4"/>
    <w:rsid w:val="000F4563"/>
    <w:rsid w:val="001007E2"/>
    <w:rsid w:val="00110F0B"/>
    <w:rsid w:val="0011501B"/>
    <w:rsid w:val="00117EFE"/>
    <w:rsid w:val="001258C4"/>
    <w:rsid w:val="00130DA0"/>
    <w:rsid w:val="00131210"/>
    <w:rsid w:val="0013477B"/>
    <w:rsid w:val="0013797B"/>
    <w:rsid w:val="00141C73"/>
    <w:rsid w:val="00145220"/>
    <w:rsid w:val="00150972"/>
    <w:rsid w:val="001615A3"/>
    <w:rsid w:val="00164111"/>
    <w:rsid w:val="0017069B"/>
    <w:rsid w:val="001708F5"/>
    <w:rsid w:val="0017257A"/>
    <w:rsid w:val="00172C6E"/>
    <w:rsid w:val="00173C52"/>
    <w:rsid w:val="00175484"/>
    <w:rsid w:val="001807E4"/>
    <w:rsid w:val="00184783"/>
    <w:rsid w:val="001907FC"/>
    <w:rsid w:val="001927C4"/>
    <w:rsid w:val="00194412"/>
    <w:rsid w:val="001A13FB"/>
    <w:rsid w:val="001A2FA7"/>
    <w:rsid w:val="001A4176"/>
    <w:rsid w:val="001A64C6"/>
    <w:rsid w:val="001B3468"/>
    <w:rsid w:val="001B43F2"/>
    <w:rsid w:val="001B78DB"/>
    <w:rsid w:val="001C247F"/>
    <w:rsid w:val="001C441A"/>
    <w:rsid w:val="001C550C"/>
    <w:rsid w:val="001C5B61"/>
    <w:rsid w:val="001C60C8"/>
    <w:rsid w:val="001C71C1"/>
    <w:rsid w:val="001D1703"/>
    <w:rsid w:val="001D47F7"/>
    <w:rsid w:val="001E2B83"/>
    <w:rsid w:val="001E74E0"/>
    <w:rsid w:val="001F0896"/>
    <w:rsid w:val="001F1223"/>
    <w:rsid w:val="001F1718"/>
    <w:rsid w:val="002053D0"/>
    <w:rsid w:val="00207BA9"/>
    <w:rsid w:val="002131C8"/>
    <w:rsid w:val="00215691"/>
    <w:rsid w:val="0021606D"/>
    <w:rsid w:val="00216088"/>
    <w:rsid w:val="00221E73"/>
    <w:rsid w:val="00225934"/>
    <w:rsid w:val="00226319"/>
    <w:rsid w:val="002325BD"/>
    <w:rsid w:val="00233A12"/>
    <w:rsid w:val="00233E8A"/>
    <w:rsid w:val="0024034A"/>
    <w:rsid w:val="00240AA3"/>
    <w:rsid w:val="00240CC7"/>
    <w:rsid w:val="002424D1"/>
    <w:rsid w:val="00243ED9"/>
    <w:rsid w:val="00246EAF"/>
    <w:rsid w:val="00250C61"/>
    <w:rsid w:val="00254AFF"/>
    <w:rsid w:val="00254B76"/>
    <w:rsid w:val="002667E6"/>
    <w:rsid w:val="00267CA5"/>
    <w:rsid w:val="002707B3"/>
    <w:rsid w:val="00270863"/>
    <w:rsid w:val="0027130A"/>
    <w:rsid w:val="00271780"/>
    <w:rsid w:val="00272573"/>
    <w:rsid w:val="0027582D"/>
    <w:rsid w:val="00277131"/>
    <w:rsid w:val="00277858"/>
    <w:rsid w:val="00281703"/>
    <w:rsid w:val="0028355C"/>
    <w:rsid w:val="0028578C"/>
    <w:rsid w:val="0028692A"/>
    <w:rsid w:val="00287938"/>
    <w:rsid w:val="00291362"/>
    <w:rsid w:val="002918EC"/>
    <w:rsid w:val="002939BA"/>
    <w:rsid w:val="00294232"/>
    <w:rsid w:val="00296D3D"/>
    <w:rsid w:val="002A0087"/>
    <w:rsid w:val="002A0117"/>
    <w:rsid w:val="002A1888"/>
    <w:rsid w:val="002A1EE7"/>
    <w:rsid w:val="002A3574"/>
    <w:rsid w:val="002C7A09"/>
    <w:rsid w:val="002D0285"/>
    <w:rsid w:val="002D0AE8"/>
    <w:rsid w:val="002D1D8C"/>
    <w:rsid w:val="002D5135"/>
    <w:rsid w:val="002D70F5"/>
    <w:rsid w:val="002E6BBF"/>
    <w:rsid w:val="002E7B49"/>
    <w:rsid w:val="002F0F29"/>
    <w:rsid w:val="002F270F"/>
    <w:rsid w:val="002F42A2"/>
    <w:rsid w:val="002F46D6"/>
    <w:rsid w:val="002F4F31"/>
    <w:rsid w:val="002F6A96"/>
    <w:rsid w:val="00303E20"/>
    <w:rsid w:val="003047D6"/>
    <w:rsid w:val="00314AE6"/>
    <w:rsid w:val="0031544F"/>
    <w:rsid w:val="00316033"/>
    <w:rsid w:val="003210C1"/>
    <w:rsid w:val="0032476F"/>
    <w:rsid w:val="00326299"/>
    <w:rsid w:val="00326BDE"/>
    <w:rsid w:val="003333EA"/>
    <w:rsid w:val="00335F74"/>
    <w:rsid w:val="00336B52"/>
    <w:rsid w:val="0033799C"/>
    <w:rsid w:val="00343207"/>
    <w:rsid w:val="003471A1"/>
    <w:rsid w:val="00351B8F"/>
    <w:rsid w:val="00357748"/>
    <w:rsid w:val="00363F7A"/>
    <w:rsid w:val="00366B14"/>
    <w:rsid w:val="00375EBA"/>
    <w:rsid w:val="00384E90"/>
    <w:rsid w:val="00386CF5"/>
    <w:rsid w:val="0038722E"/>
    <w:rsid w:val="00390593"/>
    <w:rsid w:val="003960C6"/>
    <w:rsid w:val="003B0B2D"/>
    <w:rsid w:val="003B0B62"/>
    <w:rsid w:val="003B5402"/>
    <w:rsid w:val="003B5808"/>
    <w:rsid w:val="003C0888"/>
    <w:rsid w:val="003C3A83"/>
    <w:rsid w:val="003C448B"/>
    <w:rsid w:val="003C6351"/>
    <w:rsid w:val="003D1134"/>
    <w:rsid w:val="003D5038"/>
    <w:rsid w:val="003E3DB0"/>
    <w:rsid w:val="003E46DA"/>
    <w:rsid w:val="003E7DA1"/>
    <w:rsid w:val="003F2303"/>
    <w:rsid w:val="003F2994"/>
    <w:rsid w:val="003F6C10"/>
    <w:rsid w:val="003F6DBD"/>
    <w:rsid w:val="00400E83"/>
    <w:rsid w:val="00407811"/>
    <w:rsid w:val="00410822"/>
    <w:rsid w:val="004175E7"/>
    <w:rsid w:val="004248A1"/>
    <w:rsid w:val="004276D8"/>
    <w:rsid w:val="00427D8B"/>
    <w:rsid w:val="00430BF1"/>
    <w:rsid w:val="00432A70"/>
    <w:rsid w:val="00433E44"/>
    <w:rsid w:val="00436547"/>
    <w:rsid w:val="0044017B"/>
    <w:rsid w:val="0044711C"/>
    <w:rsid w:val="00450430"/>
    <w:rsid w:val="00454A54"/>
    <w:rsid w:val="00456CDF"/>
    <w:rsid w:val="00463691"/>
    <w:rsid w:val="00465AB2"/>
    <w:rsid w:val="00474464"/>
    <w:rsid w:val="00474C6C"/>
    <w:rsid w:val="00475C92"/>
    <w:rsid w:val="00477950"/>
    <w:rsid w:val="00484081"/>
    <w:rsid w:val="004843C0"/>
    <w:rsid w:val="00485AC3"/>
    <w:rsid w:val="00487D50"/>
    <w:rsid w:val="004907E9"/>
    <w:rsid w:val="004915D0"/>
    <w:rsid w:val="004934CC"/>
    <w:rsid w:val="00494BC4"/>
    <w:rsid w:val="00497449"/>
    <w:rsid w:val="00497699"/>
    <w:rsid w:val="004A0CF0"/>
    <w:rsid w:val="004A1AB7"/>
    <w:rsid w:val="004A5CD1"/>
    <w:rsid w:val="004A6884"/>
    <w:rsid w:val="004B27E6"/>
    <w:rsid w:val="004B3E12"/>
    <w:rsid w:val="004B6459"/>
    <w:rsid w:val="004C2FB8"/>
    <w:rsid w:val="004C6E0A"/>
    <w:rsid w:val="004D18F3"/>
    <w:rsid w:val="004D1E1D"/>
    <w:rsid w:val="004D739F"/>
    <w:rsid w:val="004E0267"/>
    <w:rsid w:val="004E150D"/>
    <w:rsid w:val="004E3C21"/>
    <w:rsid w:val="004F2B68"/>
    <w:rsid w:val="00503E76"/>
    <w:rsid w:val="00506CA7"/>
    <w:rsid w:val="00511269"/>
    <w:rsid w:val="00511817"/>
    <w:rsid w:val="00511B60"/>
    <w:rsid w:val="00515A9A"/>
    <w:rsid w:val="00524D25"/>
    <w:rsid w:val="0052569F"/>
    <w:rsid w:val="00527BF4"/>
    <w:rsid w:val="00533962"/>
    <w:rsid w:val="00534467"/>
    <w:rsid w:val="00535754"/>
    <w:rsid w:val="00537A62"/>
    <w:rsid w:val="00541004"/>
    <w:rsid w:val="00542B97"/>
    <w:rsid w:val="00553EAE"/>
    <w:rsid w:val="0055480E"/>
    <w:rsid w:val="00555DAF"/>
    <w:rsid w:val="005625FF"/>
    <w:rsid w:val="00563FFC"/>
    <w:rsid w:val="00564CB6"/>
    <w:rsid w:val="0056717A"/>
    <w:rsid w:val="00581664"/>
    <w:rsid w:val="00581E0B"/>
    <w:rsid w:val="00584520"/>
    <w:rsid w:val="00584AC6"/>
    <w:rsid w:val="005863A0"/>
    <w:rsid w:val="00590ED5"/>
    <w:rsid w:val="00592357"/>
    <w:rsid w:val="00593BCC"/>
    <w:rsid w:val="00595603"/>
    <w:rsid w:val="005A03FC"/>
    <w:rsid w:val="005A0881"/>
    <w:rsid w:val="005A1193"/>
    <w:rsid w:val="005A1629"/>
    <w:rsid w:val="005A2FF4"/>
    <w:rsid w:val="005A518B"/>
    <w:rsid w:val="005A762F"/>
    <w:rsid w:val="005A76E8"/>
    <w:rsid w:val="005B5047"/>
    <w:rsid w:val="005C2ACF"/>
    <w:rsid w:val="005C3E95"/>
    <w:rsid w:val="005C429E"/>
    <w:rsid w:val="005D160F"/>
    <w:rsid w:val="005D3F69"/>
    <w:rsid w:val="005E495D"/>
    <w:rsid w:val="005F3EA6"/>
    <w:rsid w:val="005F4040"/>
    <w:rsid w:val="005F4246"/>
    <w:rsid w:val="005F6F4C"/>
    <w:rsid w:val="006007DB"/>
    <w:rsid w:val="00602ED9"/>
    <w:rsid w:val="00604ECD"/>
    <w:rsid w:val="00617B3E"/>
    <w:rsid w:val="00617E04"/>
    <w:rsid w:val="00623AF0"/>
    <w:rsid w:val="00624AEC"/>
    <w:rsid w:val="006309A7"/>
    <w:rsid w:val="0063101F"/>
    <w:rsid w:val="006318AF"/>
    <w:rsid w:val="0063298E"/>
    <w:rsid w:val="00632DA9"/>
    <w:rsid w:val="006342F2"/>
    <w:rsid w:val="006349AA"/>
    <w:rsid w:val="0063537B"/>
    <w:rsid w:val="00636A97"/>
    <w:rsid w:val="00640213"/>
    <w:rsid w:val="006425AF"/>
    <w:rsid w:val="006431FD"/>
    <w:rsid w:val="00644FB6"/>
    <w:rsid w:val="00650855"/>
    <w:rsid w:val="00653E05"/>
    <w:rsid w:val="00662D80"/>
    <w:rsid w:val="006643EA"/>
    <w:rsid w:val="006664DC"/>
    <w:rsid w:val="00673019"/>
    <w:rsid w:val="00675B74"/>
    <w:rsid w:val="00676353"/>
    <w:rsid w:val="00676C49"/>
    <w:rsid w:val="00680A23"/>
    <w:rsid w:val="006855C2"/>
    <w:rsid w:val="00687A08"/>
    <w:rsid w:val="00687E44"/>
    <w:rsid w:val="00691F26"/>
    <w:rsid w:val="00694871"/>
    <w:rsid w:val="00696007"/>
    <w:rsid w:val="006A0DD4"/>
    <w:rsid w:val="006A0E41"/>
    <w:rsid w:val="006A1770"/>
    <w:rsid w:val="006A1C9A"/>
    <w:rsid w:val="006A51C4"/>
    <w:rsid w:val="006A5F91"/>
    <w:rsid w:val="006B1574"/>
    <w:rsid w:val="006B4C10"/>
    <w:rsid w:val="006B5E5D"/>
    <w:rsid w:val="006B786F"/>
    <w:rsid w:val="006C0BA8"/>
    <w:rsid w:val="006C1186"/>
    <w:rsid w:val="006C3DF1"/>
    <w:rsid w:val="006C597A"/>
    <w:rsid w:val="006D43C3"/>
    <w:rsid w:val="006E1322"/>
    <w:rsid w:val="006E27D0"/>
    <w:rsid w:val="006E4C09"/>
    <w:rsid w:val="006F1A66"/>
    <w:rsid w:val="006F5FBD"/>
    <w:rsid w:val="00700B77"/>
    <w:rsid w:val="007020FC"/>
    <w:rsid w:val="00702D8B"/>
    <w:rsid w:val="00703652"/>
    <w:rsid w:val="00711000"/>
    <w:rsid w:val="007120E0"/>
    <w:rsid w:val="0072077D"/>
    <w:rsid w:val="00724451"/>
    <w:rsid w:val="007259AE"/>
    <w:rsid w:val="00727833"/>
    <w:rsid w:val="00731213"/>
    <w:rsid w:val="0073195E"/>
    <w:rsid w:val="00731D47"/>
    <w:rsid w:val="0073283B"/>
    <w:rsid w:val="00755838"/>
    <w:rsid w:val="00755F48"/>
    <w:rsid w:val="00760735"/>
    <w:rsid w:val="00762169"/>
    <w:rsid w:val="00762242"/>
    <w:rsid w:val="007659C4"/>
    <w:rsid w:val="00771139"/>
    <w:rsid w:val="00776519"/>
    <w:rsid w:val="00780428"/>
    <w:rsid w:val="00783892"/>
    <w:rsid w:val="00791C37"/>
    <w:rsid w:val="00794758"/>
    <w:rsid w:val="007948F1"/>
    <w:rsid w:val="007956B0"/>
    <w:rsid w:val="007A0EBA"/>
    <w:rsid w:val="007A53CA"/>
    <w:rsid w:val="007A6147"/>
    <w:rsid w:val="007B0055"/>
    <w:rsid w:val="007B4C79"/>
    <w:rsid w:val="007C0F1E"/>
    <w:rsid w:val="007C2CB0"/>
    <w:rsid w:val="007C6D92"/>
    <w:rsid w:val="007C7A8E"/>
    <w:rsid w:val="007D27AA"/>
    <w:rsid w:val="007D5717"/>
    <w:rsid w:val="007D5A2E"/>
    <w:rsid w:val="007D6213"/>
    <w:rsid w:val="007D6D3E"/>
    <w:rsid w:val="007E2A64"/>
    <w:rsid w:val="007E57F9"/>
    <w:rsid w:val="007E5D38"/>
    <w:rsid w:val="007E60EA"/>
    <w:rsid w:val="007F15FA"/>
    <w:rsid w:val="007F371A"/>
    <w:rsid w:val="007F6D67"/>
    <w:rsid w:val="007F6F43"/>
    <w:rsid w:val="00800E89"/>
    <w:rsid w:val="00804FF2"/>
    <w:rsid w:val="00806E2E"/>
    <w:rsid w:val="00807043"/>
    <w:rsid w:val="00810843"/>
    <w:rsid w:val="0081120A"/>
    <w:rsid w:val="008119F7"/>
    <w:rsid w:val="0081280C"/>
    <w:rsid w:val="00816003"/>
    <w:rsid w:val="00816366"/>
    <w:rsid w:val="0082002C"/>
    <w:rsid w:val="00822066"/>
    <w:rsid w:val="00825594"/>
    <w:rsid w:val="00827A36"/>
    <w:rsid w:val="00830A73"/>
    <w:rsid w:val="00832F6B"/>
    <w:rsid w:val="00833200"/>
    <w:rsid w:val="00833464"/>
    <w:rsid w:val="00833F0D"/>
    <w:rsid w:val="008352F8"/>
    <w:rsid w:val="00835CAE"/>
    <w:rsid w:val="00835D29"/>
    <w:rsid w:val="008377EA"/>
    <w:rsid w:val="008410C5"/>
    <w:rsid w:val="0084418B"/>
    <w:rsid w:val="008468A2"/>
    <w:rsid w:val="008544EE"/>
    <w:rsid w:val="008673DD"/>
    <w:rsid w:val="00867D76"/>
    <w:rsid w:val="0087400D"/>
    <w:rsid w:val="00874424"/>
    <w:rsid w:val="0087606A"/>
    <w:rsid w:val="0088279A"/>
    <w:rsid w:val="00884341"/>
    <w:rsid w:val="00885A28"/>
    <w:rsid w:val="008879CC"/>
    <w:rsid w:val="00887ED2"/>
    <w:rsid w:val="00890CF0"/>
    <w:rsid w:val="00893B30"/>
    <w:rsid w:val="00894017"/>
    <w:rsid w:val="00897710"/>
    <w:rsid w:val="008A5E22"/>
    <w:rsid w:val="008B4C63"/>
    <w:rsid w:val="008B5851"/>
    <w:rsid w:val="008B5DE0"/>
    <w:rsid w:val="008C02A3"/>
    <w:rsid w:val="008C0994"/>
    <w:rsid w:val="008C31B7"/>
    <w:rsid w:val="008D13BF"/>
    <w:rsid w:val="008D5B05"/>
    <w:rsid w:val="008D7DEA"/>
    <w:rsid w:val="008E29FB"/>
    <w:rsid w:val="008E3AF0"/>
    <w:rsid w:val="008E75C5"/>
    <w:rsid w:val="008F6E11"/>
    <w:rsid w:val="0090353B"/>
    <w:rsid w:val="009109F4"/>
    <w:rsid w:val="00912AD2"/>
    <w:rsid w:val="00916E29"/>
    <w:rsid w:val="009210E0"/>
    <w:rsid w:val="009249AD"/>
    <w:rsid w:val="00925583"/>
    <w:rsid w:val="009255DF"/>
    <w:rsid w:val="009357A7"/>
    <w:rsid w:val="00935815"/>
    <w:rsid w:val="00943C8E"/>
    <w:rsid w:val="009470F7"/>
    <w:rsid w:val="00947317"/>
    <w:rsid w:val="0095238A"/>
    <w:rsid w:val="00955FBB"/>
    <w:rsid w:val="00964AFA"/>
    <w:rsid w:val="00964CBF"/>
    <w:rsid w:val="0096635C"/>
    <w:rsid w:val="00967F61"/>
    <w:rsid w:val="00971D75"/>
    <w:rsid w:val="009722F8"/>
    <w:rsid w:val="00973556"/>
    <w:rsid w:val="0097460C"/>
    <w:rsid w:val="00976EB8"/>
    <w:rsid w:val="00981C08"/>
    <w:rsid w:val="00987186"/>
    <w:rsid w:val="0098763E"/>
    <w:rsid w:val="00996EDD"/>
    <w:rsid w:val="009971F1"/>
    <w:rsid w:val="009A0257"/>
    <w:rsid w:val="009A1164"/>
    <w:rsid w:val="009A4DDE"/>
    <w:rsid w:val="009B16C5"/>
    <w:rsid w:val="009B1F1B"/>
    <w:rsid w:val="009B33A1"/>
    <w:rsid w:val="009B4C07"/>
    <w:rsid w:val="009B536E"/>
    <w:rsid w:val="009C0E08"/>
    <w:rsid w:val="009C2DBC"/>
    <w:rsid w:val="009C489C"/>
    <w:rsid w:val="009C4DC8"/>
    <w:rsid w:val="009C5BEB"/>
    <w:rsid w:val="009D5DA6"/>
    <w:rsid w:val="009F26BB"/>
    <w:rsid w:val="009F3227"/>
    <w:rsid w:val="009F3CA2"/>
    <w:rsid w:val="00A0167D"/>
    <w:rsid w:val="00A019FA"/>
    <w:rsid w:val="00A0237E"/>
    <w:rsid w:val="00A046A7"/>
    <w:rsid w:val="00A04A74"/>
    <w:rsid w:val="00A04B59"/>
    <w:rsid w:val="00A06B11"/>
    <w:rsid w:val="00A07451"/>
    <w:rsid w:val="00A11222"/>
    <w:rsid w:val="00A11F40"/>
    <w:rsid w:val="00A20A0D"/>
    <w:rsid w:val="00A20B2C"/>
    <w:rsid w:val="00A213D2"/>
    <w:rsid w:val="00A33095"/>
    <w:rsid w:val="00A33BA5"/>
    <w:rsid w:val="00A34281"/>
    <w:rsid w:val="00A34900"/>
    <w:rsid w:val="00A4197B"/>
    <w:rsid w:val="00A41A3A"/>
    <w:rsid w:val="00A447A7"/>
    <w:rsid w:val="00A54F09"/>
    <w:rsid w:val="00A55678"/>
    <w:rsid w:val="00A56563"/>
    <w:rsid w:val="00A57430"/>
    <w:rsid w:val="00A577F3"/>
    <w:rsid w:val="00A62738"/>
    <w:rsid w:val="00A64B73"/>
    <w:rsid w:val="00A717FC"/>
    <w:rsid w:val="00A75815"/>
    <w:rsid w:val="00A761CA"/>
    <w:rsid w:val="00A813C5"/>
    <w:rsid w:val="00A8771D"/>
    <w:rsid w:val="00AB3B61"/>
    <w:rsid w:val="00AB4ABB"/>
    <w:rsid w:val="00AB5A24"/>
    <w:rsid w:val="00AB6A81"/>
    <w:rsid w:val="00AB7C7D"/>
    <w:rsid w:val="00AD6B22"/>
    <w:rsid w:val="00AE0763"/>
    <w:rsid w:val="00AE0B4D"/>
    <w:rsid w:val="00AE2CAE"/>
    <w:rsid w:val="00AE4AF9"/>
    <w:rsid w:val="00AE4F12"/>
    <w:rsid w:val="00AF1772"/>
    <w:rsid w:val="00AF22DC"/>
    <w:rsid w:val="00AF2793"/>
    <w:rsid w:val="00AF5887"/>
    <w:rsid w:val="00AF7439"/>
    <w:rsid w:val="00B01E8C"/>
    <w:rsid w:val="00B02645"/>
    <w:rsid w:val="00B03BA4"/>
    <w:rsid w:val="00B05B9D"/>
    <w:rsid w:val="00B06AB4"/>
    <w:rsid w:val="00B06F6A"/>
    <w:rsid w:val="00B1350A"/>
    <w:rsid w:val="00B15AB5"/>
    <w:rsid w:val="00B2422D"/>
    <w:rsid w:val="00B27999"/>
    <w:rsid w:val="00B30259"/>
    <w:rsid w:val="00B31D39"/>
    <w:rsid w:val="00B340FE"/>
    <w:rsid w:val="00B3633B"/>
    <w:rsid w:val="00B46F62"/>
    <w:rsid w:val="00B52DEF"/>
    <w:rsid w:val="00B53268"/>
    <w:rsid w:val="00B533C1"/>
    <w:rsid w:val="00B53B66"/>
    <w:rsid w:val="00B6125B"/>
    <w:rsid w:val="00B6545E"/>
    <w:rsid w:val="00B67E54"/>
    <w:rsid w:val="00B70672"/>
    <w:rsid w:val="00B73B4E"/>
    <w:rsid w:val="00B77370"/>
    <w:rsid w:val="00B80D31"/>
    <w:rsid w:val="00B82EA0"/>
    <w:rsid w:val="00B854A1"/>
    <w:rsid w:val="00B85C1C"/>
    <w:rsid w:val="00B872C2"/>
    <w:rsid w:val="00B87AB0"/>
    <w:rsid w:val="00B87CF2"/>
    <w:rsid w:val="00B9180C"/>
    <w:rsid w:val="00B93B1A"/>
    <w:rsid w:val="00B946E3"/>
    <w:rsid w:val="00B9555D"/>
    <w:rsid w:val="00BB0062"/>
    <w:rsid w:val="00BB2D6C"/>
    <w:rsid w:val="00BB7549"/>
    <w:rsid w:val="00BB759B"/>
    <w:rsid w:val="00BC3620"/>
    <w:rsid w:val="00BD55F0"/>
    <w:rsid w:val="00BE031C"/>
    <w:rsid w:val="00BE21EE"/>
    <w:rsid w:val="00BE2E39"/>
    <w:rsid w:val="00BE34D5"/>
    <w:rsid w:val="00BE3616"/>
    <w:rsid w:val="00BE6BA0"/>
    <w:rsid w:val="00BF03A9"/>
    <w:rsid w:val="00BF1F46"/>
    <w:rsid w:val="00BF3880"/>
    <w:rsid w:val="00BF3E3D"/>
    <w:rsid w:val="00BF56C0"/>
    <w:rsid w:val="00C0321E"/>
    <w:rsid w:val="00C03DDE"/>
    <w:rsid w:val="00C10EC6"/>
    <w:rsid w:val="00C1339F"/>
    <w:rsid w:val="00C15F7B"/>
    <w:rsid w:val="00C20386"/>
    <w:rsid w:val="00C21C11"/>
    <w:rsid w:val="00C2212B"/>
    <w:rsid w:val="00C239E5"/>
    <w:rsid w:val="00C26851"/>
    <w:rsid w:val="00C2777F"/>
    <w:rsid w:val="00C32F80"/>
    <w:rsid w:val="00C35BCA"/>
    <w:rsid w:val="00C3676D"/>
    <w:rsid w:val="00C36FFD"/>
    <w:rsid w:val="00C40469"/>
    <w:rsid w:val="00C46AC0"/>
    <w:rsid w:val="00C47294"/>
    <w:rsid w:val="00C51937"/>
    <w:rsid w:val="00C54165"/>
    <w:rsid w:val="00C57B7C"/>
    <w:rsid w:val="00C65650"/>
    <w:rsid w:val="00C65DA2"/>
    <w:rsid w:val="00C720B0"/>
    <w:rsid w:val="00C7368A"/>
    <w:rsid w:val="00C7377E"/>
    <w:rsid w:val="00C74259"/>
    <w:rsid w:val="00C75631"/>
    <w:rsid w:val="00C77DB7"/>
    <w:rsid w:val="00C828FE"/>
    <w:rsid w:val="00C83711"/>
    <w:rsid w:val="00C85765"/>
    <w:rsid w:val="00CA0CCD"/>
    <w:rsid w:val="00CA1332"/>
    <w:rsid w:val="00CA17A9"/>
    <w:rsid w:val="00CA60E9"/>
    <w:rsid w:val="00CA6E84"/>
    <w:rsid w:val="00CB4DC9"/>
    <w:rsid w:val="00CC0395"/>
    <w:rsid w:val="00CC2492"/>
    <w:rsid w:val="00CC28E6"/>
    <w:rsid w:val="00CC3BF8"/>
    <w:rsid w:val="00CC5B6C"/>
    <w:rsid w:val="00CC7921"/>
    <w:rsid w:val="00CD1CDB"/>
    <w:rsid w:val="00CD5667"/>
    <w:rsid w:val="00CD5C55"/>
    <w:rsid w:val="00CD7F82"/>
    <w:rsid w:val="00CE0486"/>
    <w:rsid w:val="00CE0741"/>
    <w:rsid w:val="00CE09C1"/>
    <w:rsid w:val="00CE0E8F"/>
    <w:rsid w:val="00CE3508"/>
    <w:rsid w:val="00CE445E"/>
    <w:rsid w:val="00CE5C1F"/>
    <w:rsid w:val="00CE628B"/>
    <w:rsid w:val="00CE7BC3"/>
    <w:rsid w:val="00CF0185"/>
    <w:rsid w:val="00CF0849"/>
    <w:rsid w:val="00CF4CA2"/>
    <w:rsid w:val="00CF5E1E"/>
    <w:rsid w:val="00CF7A42"/>
    <w:rsid w:val="00D06258"/>
    <w:rsid w:val="00D070BD"/>
    <w:rsid w:val="00D119D2"/>
    <w:rsid w:val="00D1314D"/>
    <w:rsid w:val="00D15E50"/>
    <w:rsid w:val="00D16EA9"/>
    <w:rsid w:val="00D21665"/>
    <w:rsid w:val="00D2629E"/>
    <w:rsid w:val="00D2783C"/>
    <w:rsid w:val="00D360A9"/>
    <w:rsid w:val="00D36BB3"/>
    <w:rsid w:val="00D402ED"/>
    <w:rsid w:val="00D428AE"/>
    <w:rsid w:val="00D44C14"/>
    <w:rsid w:val="00D4514D"/>
    <w:rsid w:val="00D4679F"/>
    <w:rsid w:val="00D57D4C"/>
    <w:rsid w:val="00D61C1C"/>
    <w:rsid w:val="00D61F51"/>
    <w:rsid w:val="00D624DA"/>
    <w:rsid w:val="00D62694"/>
    <w:rsid w:val="00D6287B"/>
    <w:rsid w:val="00D66DE0"/>
    <w:rsid w:val="00D712C8"/>
    <w:rsid w:val="00D81725"/>
    <w:rsid w:val="00D866C3"/>
    <w:rsid w:val="00DA283F"/>
    <w:rsid w:val="00DA6505"/>
    <w:rsid w:val="00DA7567"/>
    <w:rsid w:val="00DB5C74"/>
    <w:rsid w:val="00DB6906"/>
    <w:rsid w:val="00DB7135"/>
    <w:rsid w:val="00DC0762"/>
    <w:rsid w:val="00DC1483"/>
    <w:rsid w:val="00DC5976"/>
    <w:rsid w:val="00DC6375"/>
    <w:rsid w:val="00DC7951"/>
    <w:rsid w:val="00DD2785"/>
    <w:rsid w:val="00DD3F26"/>
    <w:rsid w:val="00DD53D8"/>
    <w:rsid w:val="00DD7235"/>
    <w:rsid w:val="00DD798C"/>
    <w:rsid w:val="00DE2721"/>
    <w:rsid w:val="00DE4716"/>
    <w:rsid w:val="00DE4D1A"/>
    <w:rsid w:val="00DE72B9"/>
    <w:rsid w:val="00DF2F88"/>
    <w:rsid w:val="00DF42A6"/>
    <w:rsid w:val="00DF4F7F"/>
    <w:rsid w:val="00DF586C"/>
    <w:rsid w:val="00E00A1B"/>
    <w:rsid w:val="00E00E7A"/>
    <w:rsid w:val="00E03521"/>
    <w:rsid w:val="00E044DD"/>
    <w:rsid w:val="00E07AE8"/>
    <w:rsid w:val="00E10007"/>
    <w:rsid w:val="00E151F9"/>
    <w:rsid w:val="00E1714B"/>
    <w:rsid w:val="00E23D32"/>
    <w:rsid w:val="00E2410D"/>
    <w:rsid w:val="00E25D95"/>
    <w:rsid w:val="00E26FB3"/>
    <w:rsid w:val="00E27276"/>
    <w:rsid w:val="00E341B4"/>
    <w:rsid w:val="00E3664B"/>
    <w:rsid w:val="00E447EE"/>
    <w:rsid w:val="00E4536C"/>
    <w:rsid w:val="00E47909"/>
    <w:rsid w:val="00E53338"/>
    <w:rsid w:val="00E63C6D"/>
    <w:rsid w:val="00E70686"/>
    <w:rsid w:val="00E7131B"/>
    <w:rsid w:val="00E76DD2"/>
    <w:rsid w:val="00E77DDE"/>
    <w:rsid w:val="00E91170"/>
    <w:rsid w:val="00E925A3"/>
    <w:rsid w:val="00E93720"/>
    <w:rsid w:val="00E962FD"/>
    <w:rsid w:val="00EA4940"/>
    <w:rsid w:val="00EA5C60"/>
    <w:rsid w:val="00EA5F5C"/>
    <w:rsid w:val="00EB022B"/>
    <w:rsid w:val="00EB205E"/>
    <w:rsid w:val="00EB365D"/>
    <w:rsid w:val="00EB7CB3"/>
    <w:rsid w:val="00EC5956"/>
    <w:rsid w:val="00ED0BBB"/>
    <w:rsid w:val="00ED24D9"/>
    <w:rsid w:val="00ED4BCF"/>
    <w:rsid w:val="00EE02D5"/>
    <w:rsid w:val="00EE0E3E"/>
    <w:rsid w:val="00EE4084"/>
    <w:rsid w:val="00EE51E7"/>
    <w:rsid w:val="00EE6313"/>
    <w:rsid w:val="00EE6C4B"/>
    <w:rsid w:val="00EF0C5F"/>
    <w:rsid w:val="00EF1CF6"/>
    <w:rsid w:val="00EF316A"/>
    <w:rsid w:val="00EF3C70"/>
    <w:rsid w:val="00EF4E37"/>
    <w:rsid w:val="00EF67EE"/>
    <w:rsid w:val="00EF6ABE"/>
    <w:rsid w:val="00EF7744"/>
    <w:rsid w:val="00F03482"/>
    <w:rsid w:val="00F03C49"/>
    <w:rsid w:val="00F04CFC"/>
    <w:rsid w:val="00F06BF6"/>
    <w:rsid w:val="00F1770E"/>
    <w:rsid w:val="00F20F3D"/>
    <w:rsid w:val="00F21AC5"/>
    <w:rsid w:val="00F2290D"/>
    <w:rsid w:val="00F27787"/>
    <w:rsid w:val="00F30F28"/>
    <w:rsid w:val="00F335DE"/>
    <w:rsid w:val="00F341F0"/>
    <w:rsid w:val="00F346DD"/>
    <w:rsid w:val="00F356AF"/>
    <w:rsid w:val="00F36D1F"/>
    <w:rsid w:val="00F4344F"/>
    <w:rsid w:val="00F47A35"/>
    <w:rsid w:val="00F47CB5"/>
    <w:rsid w:val="00F504D1"/>
    <w:rsid w:val="00F51B7E"/>
    <w:rsid w:val="00F520B4"/>
    <w:rsid w:val="00F544C6"/>
    <w:rsid w:val="00F54A5F"/>
    <w:rsid w:val="00F56D11"/>
    <w:rsid w:val="00F5746F"/>
    <w:rsid w:val="00F630BB"/>
    <w:rsid w:val="00F73822"/>
    <w:rsid w:val="00F81F2E"/>
    <w:rsid w:val="00F83C84"/>
    <w:rsid w:val="00F87727"/>
    <w:rsid w:val="00F87A97"/>
    <w:rsid w:val="00F92ECA"/>
    <w:rsid w:val="00F93E1D"/>
    <w:rsid w:val="00F95799"/>
    <w:rsid w:val="00F95E0D"/>
    <w:rsid w:val="00FA3A9A"/>
    <w:rsid w:val="00FA5A73"/>
    <w:rsid w:val="00FB0E93"/>
    <w:rsid w:val="00FB409D"/>
    <w:rsid w:val="00FB6CAE"/>
    <w:rsid w:val="00FC07BD"/>
    <w:rsid w:val="00FC2094"/>
    <w:rsid w:val="00FC7584"/>
    <w:rsid w:val="00FD0836"/>
    <w:rsid w:val="00FD1E49"/>
    <w:rsid w:val="00FD499C"/>
    <w:rsid w:val="00FD659A"/>
    <w:rsid w:val="00FE082E"/>
    <w:rsid w:val="00FF07EB"/>
    <w:rsid w:val="00FF12D2"/>
    <w:rsid w:val="00FF13D2"/>
    <w:rsid w:val="00FF5254"/>
    <w:rsid w:val="00FF5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 Unicode MS" w:eastAsia="Arial Unicode MS" w:hAnsi="Arial Unicode MS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0E89"/>
    <w:rPr>
      <w:rFonts w:cs="Arial Unicode MS"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Pr>
      <w:rFonts w:cs="Times New Roman"/>
      <w:color w:val="0066CC"/>
      <w:u w:val="single"/>
    </w:rPr>
  </w:style>
  <w:style w:type="character" w:customStyle="1" w:styleId="a4">
    <w:name w:val="Сноска_"/>
    <w:link w:val="a5"/>
    <w:uiPriority w:val="99"/>
    <w:locked/>
    <w:rPr>
      <w:rFonts w:ascii="Times New Roman" w:hAnsi="Times New Roman"/>
      <w:b/>
      <w:spacing w:val="0"/>
      <w:sz w:val="19"/>
    </w:rPr>
  </w:style>
  <w:style w:type="character" w:customStyle="1" w:styleId="2">
    <w:name w:val="Сноска (2)_"/>
    <w:link w:val="20"/>
    <w:uiPriority w:val="99"/>
    <w:locked/>
    <w:rPr>
      <w:rFonts w:ascii="Times New Roman" w:hAnsi="Times New Roman"/>
      <w:spacing w:val="0"/>
      <w:sz w:val="29"/>
    </w:rPr>
  </w:style>
  <w:style w:type="character" w:customStyle="1" w:styleId="3">
    <w:name w:val="Сноска (3)_"/>
    <w:link w:val="30"/>
    <w:uiPriority w:val="99"/>
    <w:locked/>
    <w:rPr>
      <w:rFonts w:ascii="Times New Roman" w:hAnsi="Times New Roman"/>
      <w:b/>
      <w:spacing w:val="0"/>
      <w:sz w:val="23"/>
    </w:rPr>
  </w:style>
  <w:style w:type="character" w:customStyle="1" w:styleId="4">
    <w:name w:val="Сноска (4)_"/>
    <w:link w:val="40"/>
    <w:uiPriority w:val="99"/>
    <w:locked/>
    <w:rPr>
      <w:rFonts w:ascii="Times New Roman" w:hAnsi="Times New Roman"/>
      <w:noProof/>
      <w:w w:val="150"/>
      <w:sz w:val="10"/>
    </w:rPr>
  </w:style>
  <w:style w:type="character" w:customStyle="1" w:styleId="1">
    <w:name w:val="Заголовок №1_"/>
    <w:link w:val="10"/>
    <w:uiPriority w:val="99"/>
    <w:locked/>
    <w:rPr>
      <w:rFonts w:ascii="Times New Roman" w:hAnsi="Times New Roman"/>
      <w:b/>
      <w:spacing w:val="0"/>
      <w:sz w:val="32"/>
    </w:rPr>
  </w:style>
  <w:style w:type="character" w:customStyle="1" w:styleId="11">
    <w:name w:val="Основной текст Знак1"/>
    <w:link w:val="a6"/>
    <w:uiPriority w:val="99"/>
    <w:locked/>
    <w:rPr>
      <w:rFonts w:ascii="Times New Roman" w:hAnsi="Times New Roman"/>
      <w:i/>
      <w:spacing w:val="-10"/>
      <w:sz w:val="29"/>
    </w:rPr>
  </w:style>
  <w:style w:type="character" w:customStyle="1" w:styleId="31">
    <w:name w:val="Основной текст (3)_"/>
    <w:link w:val="310"/>
    <w:uiPriority w:val="99"/>
    <w:locked/>
    <w:rPr>
      <w:rFonts w:ascii="Times New Roman" w:hAnsi="Times New Roman"/>
      <w:b/>
      <w:spacing w:val="0"/>
      <w:sz w:val="19"/>
    </w:rPr>
  </w:style>
  <w:style w:type="character" w:customStyle="1" w:styleId="21">
    <w:name w:val="Основной текст (2)_"/>
    <w:link w:val="210"/>
    <w:uiPriority w:val="99"/>
    <w:locked/>
    <w:rPr>
      <w:rFonts w:ascii="Times New Roman" w:hAnsi="Times New Roman"/>
      <w:spacing w:val="0"/>
      <w:sz w:val="29"/>
    </w:rPr>
  </w:style>
  <w:style w:type="character" w:customStyle="1" w:styleId="22">
    <w:name w:val="Основной текст (2)"/>
    <w:uiPriority w:val="99"/>
    <w:rPr>
      <w:rFonts w:ascii="Times New Roman" w:hAnsi="Times New Roman"/>
      <w:spacing w:val="0"/>
      <w:sz w:val="29"/>
      <w:u w:val="single"/>
    </w:rPr>
  </w:style>
  <w:style w:type="character" w:customStyle="1" w:styleId="32">
    <w:name w:val="Основной текст (3)"/>
    <w:uiPriority w:val="99"/>
  </w:style>
  <w:style w:type="character" w:customStyle="1" w:styleId="41">
    <w:name w:val="Основной текст (4)_"/>
    <w:link w:val="42"/>
    <w:uiPriority w:val="99"/>
    <w:locked/>
    <w:rPr>
      <w:rFonts w:ascii="Times New Roman" w:hAnsi="Times New Roman"/>
      <w:b/>
      <w:spacing w:val="0"/>
      <w:sz w:val="28"/>
    </w:rPr>
  </w:style>
  <w:style w:type="character" w:customStyle="1" w:styleId="213">
    <w:name w:val="Основной текст (2) + 13"/>
    <w:aliases w:val="5 pt"/>
    <w:uiPriority w:val="99"/>
    <w:rPr>
      <w:rFonts w:ascii="Times New Roman" w:hAnsi="Times New Roman"/>
      <w:spacing w:val="0"/>
      <w:sz w:val="27"/>
    </w:rPr>
  </w:style>
  <w:style w:type="character" w:customStyle="1" w:styleId="a7">
    <w:name w:val="Колонтитул_"/>
    <w:link w:val="a8"/>
    <w:uiPriority w:val="99"/>
    <w:locked/>
    <w:rPr>
      <w:rFonts w:ascii="Times New Roman" w:hAnsi="Times New Roman"/>
      <w:sz w:val="20"/>
    </w:rPr>
  </w:style>
  <w:style w:type="character" w:customStyle="1" w:styleId="12pt">
    <w:name w:val="Колонтитул + 12 pt"/>
    <w:uiPriority w:val="99"/>
    <w:rPr>
      <w:rFonts w:ascii="Times New Roman" w:hAnsi="Times New Roman"/>
      <w:spacing w:val="0"/>
      <w:sz w:val="24"/>
    </w:rPr>
  </w:style>
  <w:style w:type="character" w:customStyle="1" w:styleId="2131">
    <w:name w:val="Основной текст (2) + 131"/>
    <w:aliases w:val="5 pt5"/>
    <w:uiPriority w:val="99"/>
    <w:rPr>
      <w:rFonts w:ascii="Times New Roman" w:hAnsi="Times New Roman"/>
      <w:spacing w:val="0"/>
      <w:sz w:val="27"/>
    </w:rPr>
  </w:style>
  <w:style w:type="character" w:customStyle="1" w:styleId="a9">
    <w:name w:val="Основной текст + Не курсив"/>
    <w:aliases w:val="Интервал 0 pt"/>
    <w:uiPriority w:val="99"/>
    <w:rPr>
      <w:rFonts w:ascii="Times New Roman" w:hAnsi="Times New Roman"/>
      <w:spacing w:val="0"/>
      <w:sz w:val="29"/>
    </w:rPr>
  </w:style>
  <w:style w:type="character" w:customStyle="1" w:styleId="110">
    <w:name w:val="Основной текст + Не курсив11"/>
    <w:aliases w:val="Интервал 0 pt12"/>
    <w:uiPriority w:val="99"/>
    <w:rPr>
      <w:rFonts w:ascii="Times New Roman" w:hAnsi="Times New Roman"/>
      <w:spacing w:val="0"/>
      <w:sz w:val="29"/>
    </w:rPr>
  </w:style>
  <w:style w:type="character" w:customStyle="1" w:styleId="23">
    <w:name w:val="Заголовок №2_"/>
    <w:link w:val="24"/>
    <w:uiPriority w:val="99"/>
    <w:locked/>
    <w:rPr>
      <w:rFonts w:ascii="Times New Roman" w:hAnsi="Times New Roman"/>
      <w:spacing w:val="0"/>
      <w:sz w:val="29"/>
    </w:rPr>
  </w:style>
  <w:style w:type="character" w:customStyle="1" w:styleId="100">
    <w:name w:val="Основной текст + Не курсив10"/>
    <w:aliases w:val="Интервал 0 pt11"/>
    <w:uiPriority w:val="99"/>
    <w:rPr>
      <w:rFonts w:ascii="Times New Roman" w:hAnsi="Times New Roman"/>
      <w:spacing w:val="0"/>
      <w:sz w:val="29"/>
    </w:rPr>
  </w:style>
  <w:style w:type="character" w:customStyle="1" w:styleId="13pt">
    <w:name w:val="Основной текст + 13 pt"/>
    <w:uiPriority w:val="99"/>
    <w:rPr>
      <w:rFonts w:ascii="Times New Roman" w:hAnsi="Times New Roman"/>
      <w:i/>
      <w:spacing w:val="-10"/>
      <w:sz w:val="26"/>
    </w:rPr>
  </w:style>
  <w:style w:type="character" w:customStyle="1" w:styleId="9">
    <w:name w:val="Основной текст + Не курсив9"/>
    <w:aliases w:val="Интервал 0 pt10"/>
    <w:uiPriority w:val="99"/>
    <w:rPr>
      <w:rFonts w:ascii="Times New Roman" w:hAnsi="Times New Roman"/>
      <w:spacing w:val="0"/>
      <w:sz w:val="29"/>
    </w:rPr>
  </w:style>
  <w:style w:type="character" w:customStyle="1" w:styleId="13pt4">
    <w:name w:val="Основной текст + 13 pt4"/>
    <w:uiPriority w:val="99"/>
    <w:rPr>
      <w:rFonts w:ascii="Times New Roman" w:hAnsi="Times New Roman"/>
      <w:i/>
      <w:spacing w:val="-10"/>
      <w:sz w:val="26"/>
    </w:rPr>
  </w:style>
  <w:style w:type="character" w:customStyle="1" w:styleId="8">
    <w:name w:val="Основной текст + Не курсив8"/>
    <w:aliases w:val="Интервал 0 pt9"/>
    <w:uiPriority w:val="99"/>
    <w:rPr>
      <w:rFonts w:ascii="Times New Roman" w:hAnsi="Times New Roman"/>
      <w:spacing w:val="0"/>
      <w:sz w:val="29"/>
    </w:rPr>
  </w:style>
  <w:style w:type="character" w:customStyle="1" w:styleId="13">
    <w:name w:val="Основной текст + 13"/>
    <w:aliases w:val="5 pt4,Не курсив,Интервал 0 pt8"/>
    <w:uiPriority w:val="99"/>
    <w:rPr>
      <w:rFonts w:ascii="Times New Roman" w:hAnsi="Times New Roman"/>
      <w:spacing w:val="0"/>
      <w:sz w:val="27"/>
    </w:rPr>
  </w:style>
  <w:style w:type="character" w:customStyle="1" w:styleId="7">
    <w:name w:val="Основной текст + Не курсив7"/>
    <w:aliases w:val="Интервал 0 pt7"/>
    <w:uiPriority w:val="99"/>
    <w:rPr>
      <w:rFonts w:ascii="Times New Roman" w:hAnsi="Times New Roman"/>
      <w:spacing w:val="0"/>
      <w:sz w:val="29"/>
    </w:rPr>
  </w:style>
  <w:style w:type="character" w:customStyle="1" w:styleId="6">
    <w:name w:val="Основной текст + Не курсив6"/>
    <w:aliases w:val="Интервал 0 pt6"/>
    <w:uiPriority w:val="99"/>
    <w:rPr>
      <w:rFonts w:ascii="Times New Roman" w:hAnsi="Times New Roman"/>
      <w:spacing w:val="0"/>
      <w:sz w:val="29"/>
    </w:rPr>
  </w:style>
  <w:style w:type="character" w:customStyle="1" w:styleId="13pt3">
    <w:name w:val="Основной текст + 13 pt3"/>
    <w:uiPriority w:val="99"/>
    <w:rPr>
      <w:rFonts w:ascii="Times New Roman" w:hAnsi="Times New Roman"/>
      <w:i/>
      <w:spacing w:val="-10"/>
      <w:sz w:val="26"/>
    </w:rPr>
  </w:style>
  <w:style w:type="character" w:customStyle="1" w:styleId="5">
    <w:name w:val="Основной текст + Не курсив5"/>
    <w:aliases w:val="Интервал 0 pt5"/>
    <w:uiPriority w:val="99"/>
    <w:rPr>
      <w:rFonts w:ascii="Times New Roman" w:hAnsi="Times New Roman"/>
      <w:spacing w:val="0"/>
      <w:sz w:val="29"/>
    </w:rPr>
  </w:style>
  <w:style w:type="character" w:customStyle="1" w:styleId="43">
    <w:name w:val="Основной текст + Не курсив4"/>
    <w:aliases w:val="Интервал 0 pt4"/>
    <w:uiPriority w:val="99"/>
    <w:rPr>
      <w:rFonts w:ascii="Times New Roman" w:hAnsi="Times New Roman"/>
      <w:spacing w:val="0"/>
      <w:sz w:val="29"/>
    </w:rPr>
  </w:style>
  <w:style w:type="character" w:customStyle="1" w:styleId="13pt2">
    <w:name w:val="Основной текст + 13 pt2"/>
    <w:uiPriority w:val="99"/>
    <w:rPr>
      <w:rFonts w:ascii="Times New Roman" w:hAnsi="Times New Roman"/>
      <w:i/>
      <w:spacing w:val="-10"/>
      <w:sz w:val="26"/>
    </w:rPr>
  </w:style>
  <w:style w:type="character" w:customStyle="1" w:styleId="33">
    <w:name w:val="Основной текст + Не курсив3"/>
    <w:aliases w:val="Интервал 0 pt3"/>
    <w:uiPriority w:val="99"/>
    <w:rPr>
      <w:rFonts w:ascii="Times New Roman" w:hAnsi="Times New Roman"/>
      <w:spacing w:val="0"/>
      <w:sz w:val="29"/>
    </w:rPr>
  </w:style>
  <w:style w:type="character" w:customStyle="1" w:styleId="13pt1">
    <w:name w:val="Основной текст + 13 pt1"/>
    <w:uiPriority w:val="99"/>
    <w:rPr>
      <w:rFonts w:ascii="Times New Roman" w:hAnsi="Times New Roman"/>
      <w:i/>
      <w:spacing w:val="-10"/>
      <w:sz w:val="26"/>
    </w:rPr>
  </w:style>
  <w:style w:type="character" w:customStyle="1" w:styleId="25">
    <w:name w:val="Основной текст + Не курсив2"/>
    <w:aliases w:val="Интервал 0 pt2"/>
    <w:uiPriority w:val="99"/>
    <w:rPr>
      <w:rFonts w:ascii="Times New Roman" w:hAnsi="Times New Roman"/>
      <w:spacing w:val="0"/>
      <w:sz w:val="29"/>
    </w:rPr>
  </w:style>
  <w:style w:type="character" w:customStyle="1" w:styleId="12">
    <w:name w:val="Основной текст + Не курсив1"/>
    <w:aliases w:val="Интервал 0 pt1"/>
    <w:uiPriority w:val="99"/>
    <w:rPr>
      <w:rFonts w:ascii="Times New Roman" w:hAnsi="Times New Roman"/>
      <w:spacing w:val="0"/>
      <w:sz w:val="29"/>
    </w:rPr>
  </w:style>
  <w:style w:type="character" w:customStyle="1" w:styleId="220">
    <w:name w:val="Заголовок №2 (2)_"/>
    <w:link w:val="221"/>
    <w:uiPriority w:val="99"/>
    <w:locked/>
    <w:rPr>
      <w:rFonts w:ascii="Times New Roman" w:hAnsi="Times New Roman"/>
      <w:b/>
      <w:spacing w:val="0"/>
      <w:sz w:val="28"/>
    </w:rPr>
  </w:style>
  <w:style w:type="character" w:customStyle="1" w:styleId="60">
    <w:name w:val="Основной текст (6)_"/>
    <w:link w:val="61"/>
    <w:uiPriority w:val="99"/>
    <w:locked/>
    <w:rPr>
      <w:rFonts w:ascii="Batang" w:eastAsia="Batang"/>
      <w:b/>
      <w:noProof/>
      <w:sz w:val="24"/>
    </w:rPr>
  </w:style>
  <w:style w:type="character" w:customStyle="1" w:styleId="50">
    <w:name w:val="Основной текст (5)_"/>
    <w:link w:val="51"/>
    <w:uiPriority w:val="99"/>
    <w:locked/>
    <w:rPr>
      <w:rFonts w:ascii="Times New Roman" w:hAnsi="Times New Roman"/>
      <w:b/>
      <w:spacing w:val="0"/>
      <w:sz w:val="23"/>
    </w:rPr>
  </w:style>
  <w:style w:type="character" w:customStyle="1" w:styleId="70">
    <w:name w:val="Основной текст (7)_"/>
    <w:link w:val="71"/>
    <w:uiPriority w:val="99"/>
    <w:locked/>
    <w:rPr>
      <w:rFonts w:ascii="Times New Roman" w:hAnsi="Times New Roman"/>
      <w:noProof/>
      <w:sz w:val="20"/>
    </w:rPr>
  </w:style>
  <w:style w:type="character" w:customStyle="1" w:styleId="80">
    <w:name w:val="Основной текст (8)_"/>
    <w:link w:val="81"/>
    <w:uiPriority w:val="99"/>
    <w:locked/>
    <w:rPr>
      <w:rFonts w:ascii="Batang" w:eastAsia="Batang"/>
      <w:b/>
      <w:noProof/>
      <w:sz w:val="23"/>
    </w:rPr>
  </w:style>
  <w:style w:type="character" w:customStyle="1" w:styleId="90">
    <w:name w:val="Основной текст (9)_"/>
    <w:link w:val="91"/>
    <w:uiPriority w:val="99"/>
    <w:locked/>
    <w:rPr>
      <w:rFonts w:ascii="Times New Roman" w:hAnsi="Times New Roman"/>
      <w:b/>
      <w:i/>
      <w:spacing w:val="0"/>
      <w:sz w:val="23"/>
    </w:rPr>
  </w:style>
  <w:style w:type="character" w:customStyle="1" w:styleId="101">
    <w:name w:val="Основной текст (10)_"/>
    <w:link w:val="102"/>
    <w:uiPriority w:val="99"/>
    <w:locked/>
    <w:rPr>
      <w:rFonts w:ascii="Times New Roman" w:hAnsi="Times New Roman"/>
      <w:spacing w:val="0"/>
      <w:sz w:val="13"/>
    </w:rPr>
  </w:style>
  <w:style w:type="character" w:customStyle="1" w:styleId="53pt">
    <w:name w:val="Основной текст (5) + Интервал 3 pt"/>
    <w:uiPriority w:val="99"/>
    <w:rPr>
      <w:rFonts w:ascii="Times New Roman" w:hAnsi="Times New Roman"/>
      <w:b/>
      <w:spacing w:val="70"/>
      <w:sz w:val="23"/>
    </w:rPr>
  </w:style>
  <w:style w:type="character" w:customStyle="1" w:styleId="59">
    <w:name w:val="Основной текст (5) + 9"/>
    <w:aliases w:val="5 pt3"/>
    <w:uiPriority w:val="99"/>
    <w:rPr>
      <w:rFonts w:ascii="Times New Roman" w:hAnsi="Times New Roman"/>
      <w:b/>
      <w:spacing w:val="0"/>
      <w:sz w:val="19"/>
      <w:lang w:val="en-US" w:eastAsia="en-US"/>
    </w:rPr>
  </w:style>
  <w:style w:type="character" w:customStyle="1" w:styleId="51pt">
    <w:name w:val="Основной текст (5) + Интервал 1 pt"/>
    <w:uiPriority w:val="99"/>
    <w:rPr>
      <w:rFonts w:ascii="Times New Roman" w:hAnsi="Times New Roman"/>
      <w:b/>
      <w:spacing w:val="20"/>
      <w:sz w:val="23"/>
    </w:rPr>
  </w:style>
  <w:style w:type="character" w:customStyle="1" w:styleId="111">
    <w:name w:val="Основной текст (11)_"/>
    <w:link w:val="112"/>
    <w:uiPriority w:val="99"/>
    <w:locked/>
    <w:rPr>
      <w:rFonts w:ascii="Arial Unicode MS" w:eastAsia="Arial Unicode MS"/>
      <w:b/>
      <w:noProof/>
      <w:sz w:val="22"/>
    </w:rPr>
  </w:style>
  <w:style w:type="character" w:customStyle="1" w:styleId="aa">
    <w:name w:val="Подпись к таблице_"/>
    <w:link w:val="14"/>
    <w:uiPriority w:val="99"/>
    <w:locked/>
    <w:rPr>
      <w:rFonts w:ascii="Times New Roman" w:hAnsi="Times New Roman"/>
      <w:b/>
      <w:spacing w:val="0"/>
      <w:sz w:val="24"/>
    </w:rPr>
  </w:style>
  <w:style w:type="character" w:customStyle="1" w:styleId="113">
    <w:name w:val="Подпись к таблице + 11"/>
    <w:aliases w:val="5 pt2"/>
    <w:uiPriority w:val="99"/>
    <w:rPr>
      <w:rFonts w:ascii="Times New Roman" w:hAnsi="Times New Roman"/>
      <w:b/>
      <w:spacing w:val="0"/>
      <w:sz w:val="23"/>
    </w:rPr>
  </w:style>
  <w:style w:type="character" w:customStyle="1" w:styleId="ab">
    <w:name w:val="Подпись к таблице"/>
    <w:uiPriority w:val="99"/>
    <w:rPr>
      <w:rFonts w:ascii="Times New Roman" w:hAnsi="Times New Roman"/>
      <w:b/>
      <w:spacing w:val="0"/>
      <w:sz w:val="24"/>
      <w:u w:val="single"/>
    </w:rPr>
  </w:style>
  <w:style w:type="character" w:customStyle="1" w:styleId="130">
    <w:name w:val="Основной текст (13)_"/>
    <w:link w:val="131"/>
    <w:uiPriority w:val="99"/>
    <w:locked/>
    <w:rPr>
      <w:rFonts w:ascii="Times New Roman" w:hAnsi="Times New Roman"/>
      <w:b/>
      <w:spacing w:val="0"/>
      <w:sz w:val="24"/>
    </w:rPr>
  </w:style>
  <w:style w:type="character" w:customStyle="1" w:styleId="120">
    <w:name w:val="Основной текст (12)_"/>
    <w:link w:val="121"/>
    <w:uiPriority w:val="99"/>
    <w:locked/>
    <w:rPr>
      <w:rFonts w:ascii="Times New Roman" w:hAnsi="Times New Roman"/>
      <w:spacing w:val="0"/>
      <w:sz w:val="25"/>
    </w:rPr>
  </w:style>
  <w:style w:type="character" w:customStyle="1" w:styleId="1211">
    <w:name w:val="Основной текст (12) + 11"/>
    <w:aliases w:val="5 pt1,Полужирный"/>
    <w:uiPriority w:val="99"/>
    <w:rPr>
      <w:rFonts w:ascii="Times New Roman" w:hAnsi="Times New Roman"/>
      <w:b/>
      <w:spacing w:val="0"/>
      <w:sz w:val="23"/>
    </w:rPr>
  </w:style>
  <w:style w:type="character" w:customStyle="1" w:styleId="12-1pt">
    <w:name w:val="Основной текст (12) + Интервал -1 pt"/>
    <w:uiPriority w:val="99"/>
    <w:rPr>
      <w:rFonts w:ascii="Times New Roman" w:hAnsi="Times New Roman"/>
      <w:spacing w:val="-30"/>
      <w:sz w:val="25"/>
      <w:lang w:val="en-US" w:eastAsia="en-US"/>
    </w:rPr>
  </w:style>
  <w:style w:type="character" w:customStyle="1" w:styleId="1212pt">
    <w:name w:val="Основной текст (12) + 12 pt"/>
    <w:aliases w:val="Полужирный1"/>
    <w:uiPriority w:val="99"/>
    <w:rPr>
      <w:rFonts w:ascii="Times New Roman" w:hAnsi="Times New Roman"/>
      <w:b/>
      <w:spacing w:val="0"/>
      <w:sz w:val="24"/>
    </w:rPr>
  </w:style>
  <w:style w:type="paragraph" w:customStyle="1" w:styleId="a5">
    <w:name w:val="Сноска"/>
    <w:basedOn w:val="a"/>
    <w:link w:val="a4"/>
    <w:uiPriority w:val="99"/>
    <w:pPr>
      <w:shd w:val="clear" w:color="auto" w:fill="FFFFFF"/>
      <w:spacing w:line="226" w:lineRule="exact"/>
      <w:jc w:val="both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0">
    <w:name w:val="Сноска (2)"/>
    <w:basedOn w:val="a"/>
    <w:link w:val="2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30">
    <w:name w:val="Сноска (3)"/>
    <w:basedOn w:val="a"/>
    <w:link w:val="3"/>
    <w:uiPriority w:val="99"/>
    <w:pPr>
      <w:shd w:val="clear" w:color="auto" w:fill="FFFFFF"/>
      <w:spacing w:line="269" w:lineRule="exact"/>
    </w:pPr>
    <w:rPr>
      <w:rFonts w:ascii="Times New Roman" w:hAnsi="Times New Roman" w:cs="Times New Roman"/>
      <w:b/>
      <w:bCs/>
      <w:color w:val="auto"/>
      <w:sz w:val="23"/>
      <w:szCs w:val="23"/>
    </w:rPr>
  </w:style>
  <w:style w:type="paragraph" w:customStyle="1" w:styleId="40">
    <w:name w:val="Сноска (4)"/>
    <w:basedOn w:val="a"/>
    <w:link w:val="4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noProof/>
      <w:color w:val="auto"/>
      <w:w w:val="150"/>
      <w:sz w:val="10"/>
      <w:szCs w:val="10"/>
    </w:rPr>
  </w:style>
  <w:style w:type="paragraph" w:customStyle="1" w:styleId="10">
    <w:name w:val="Заголовок №1"/>
    <w:basedOn w:val="a"/>
    <w:link w:val="1"/>
    <w:uiPriority w:val="99"/>
    <w:pPr>
      <w:shd w:val="clear" w:color="auto" w:fill="FFFFFF"/>
      <w:spacing w:line="240" w:lineRule="atLeast"/>
      <w:outlineLvl w:val="0"/>
    </w:pPr>
    <w:rPr>
      <w:rFonts w:ascii="Times New Roman" w:hAnsi="Times New Roman" w:cs="Times New Roman"/>
      <w:b/>
      <w:bCs/>
      <w:color w:val="auto"/>
      <w:sz w:val="32"/>
      <w:szCs w:val="32"/>
    </w:rPr>
  </w:style>
  <w:style w:type="paragraph" w:styleId="a6">
    <w:name w:val="Body Text"/>
    <w:basedOn w:val="a"/>
    <w:link w:val="11"/>
    <w:uiPriority w:val="99"/>
    <w:pPr>
      <w:shd w:val="clear" w:color="auto" w:fill="FFFFFF"/>
      <w:spacing w:after="600" w:line="240" w:lineRule="atLeast"/>
    </w:pPr>
    <w:rPr>
      <w:rFonts w:ascii="Times New Roman" w:hAnsi="Times New Roman" w:cs="Times New Roman"/>
      <w:i/>
      <w:iCs/>
      <w:color w:val="auto"/>
      <w:spacing w:val="-10"/>
      <w:sz w:val="29"/>
      <w:szCs w:val="29"/>
    </w:rPr>
  </w:style>
  <w:style w:type="character" w:customStyle="1" w:styleId="ac">
    <w:name w:val="Основной текст Знак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6">
    <w:name w:val="Основной текст Знак46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5">
    <w:name w:val="Основной текст Знак45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4">
    <w:name w:val="Основной текст Знак44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30">
    <w:name w:val="Основной текст Знак43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20">
    <w:name w:val="Основной текст Знак42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10">
    <w:name w:val="Основной текст Знак41"/>
    <w:uiPriority w:val="99"/>
    <w:semiHidden/>
    <w:rPr>
      <w:color w:val="000000"/>
      <w:sz w:val="24"/>
    </w:rPr>
  </w:style>
  <w:style w:type="character" w:customStyle="1" w:styleId="400">
    <w:name w:val="Основной текст Знак40"/>
    <w:uiPriority w:val="99"/>
    <w:semiHidden/>
    <w:rPr>
      <w:color w:val="000000"/>
      <w:sz w:val="24"/>
    </w:rPr>
  </w:style>
  <w:style w:type="character" w:customStyle="1" w:styleId="39">
    <w:name w:val="Основной текст Знак39"/>
    <w:uiPriority w:val="99"/>
    <w:semiHidden/>
    <w:rPr>
      <w:color w:val="000000"/>
      <w:sz w:val="24"/>
    </w:rPr>
  </w:style>
  <w:style w:type="character" w:customStyle="1" w:styleId="38">
    <w:name w:val="Основной текст Знак38"/>
    <w:uiPriority w:val="99"/>
    <w:semiHidden/>
    <w:rPr>
      <w:color w:val="000000"/>
      <w:sz w:val="24"/>
    </w:rPr>
  </w:style>
  <w:style w:type="character" w:customStyle="1" w:styleId="37">
    <w:name w:val="Основной текст Знак37"/>
    <w:uiPriority w:val="99"/>
    <w:semiHidden/>
    <w:rPr>
      <w:color w:val="000000"/>
      <w:sz w:val="24"/>
    </w:rPr>
  </w:style>
  <w:style w:type="character" w:customStyle="1" w:styleId="36">
    <w:name w:val="Основной текст Знак36"/>
    <w:uiPriority w:val="99"/>
    <w:semiHidden/>
    <w:rPr>
      <w:color w:val="000000"/>
      <w:sz w:val="24"/>
    </w:rPr>
  </w:style>
  <w:style w:type="character" w:customStyle="1" w:styleId="35">
    <w:name w:val="Основной текст Знак35"/>
    <w:uiPriority w:val="99"/>
    <w:semiHidden/>
    <w:rPr>
      <w:color w:val="000000"/>
      <w:sz w:val="24"/>
    </w:rPr>
  </w:style>
  <w:style w:type="character" w:customStyle="1" w:styleId="34">
    <w:name w:val="Основной текст Знак34"/>
    <w:uiPriority w:val="99"/>
    <w:semiHidden/>
    <w:rPr>
      <w:color w:val="000000"/>
      <w:sz w:val="24"/>
    </w:rPr>
  </w:style>
  <w:style w:type="character" w:customStyle="1" w:styleId="330">
    <w:name w:val="Основной текст Знак33"/>
    <w:uiPriority w:val="99"/>
    <w:semiHidden/>
    <w:rPr>
      <w:color w:val="000000"/>
      <w:sz w:val="24"/>
    </w:rPr>
  </w:style>
  <w:style w:type="character" w:customStyle="1" w:styleId="320">
    <w:name w:val="Основной текст Знак32"/>
    <w:uiPriority w:val="99"/>
    <w:semiHidden/>
    <w:rPr>
      <w:color w:val="000000"/>
    </w:rPr>
  </w:style>
  <w:style w:type="character" w:customStyle="1" w:styleId="311">
    <w:name w:val="Основной текст Знак31"/>
    <w:uiPriority w:val="99"/>
    <w:semiHidden/>
    <w:rPr>
      <w:color w:val="000000"/>
    </w:rPr>
  </w:style>
  <w:style w:type="character" w:customStyle="1" w:styleId="300">
    <w:name w:val="Основной текст Знак30"/>
    <w:uiPriority w:val="99"/>
    <w:semiHidden/>
    <w:rPr>
      <w:color w:val="000000"/>
    </w:rPr>
  </w:style>
  <w:style w:type="character" w:customStyle="1" w:styleId="29">
    <w:name w:val="Основной текст Знак29"/>
    <w:uiPriority w:val="99"/>
    <w:semiHidden/>
    <w:rPr>
      <w:color w:val="000000"/>
    </w:rPr>
  </w:style>
  <w:style w:type="character" w:customStyle="1" w:styleId="28">
    <w:name w:val="Основной текст Знак28"/>
    <w:uiPriority w:val="99"/>
    <w:semiHidden/>
    <w:rPr>
      <w:color w:val="000000"/>
    </w:rPr>
  </w:style>
  <w:style w:type="character" w:customStyle="1" w:styleId="27">
    <w:name w:val="Основной текст Знак27"/>
    <w:uiPriority w:val="99"/>
    <w:semiHidden/>
    <w:rPr>
      <w:color w:val="000000"/>
    </w:rPr>
  </w:style>
  <w:style w:type="character" w:customStyle="1" w:styleId="26">
    <w:name w:val="Основной текст Знак26"/>
    <w:uiPriority w:val="99"/>
    <w:semiHidden/>
    <w:rPr>
      <w:color w:val="000000"/>
    </w:rPr>
  </w:style>
  <w:style w:type="character" w:customStyle="1" w:styleId="250">
    <w:name w:val="Основной текст Знак25"/>
    <w:uiPriority w:val="99"/>
    <w:semiHidden/>
    <w:rPr>
      <w:color w:val="000000"/>
    </w:rPr>
  </w:style>
  <w:style w:type="character" w:customStyle="1" w:styleId="240">
    <w:name w:val="Основной текст Знак24"/>
    <w:uiPriority w:val="99"/>
    <w:semiHidden/>
    <w:rPr>
      <w:color w:val="000000"/>
    </w:rPr>
  </w:style>
  <w:style w:type="character" w:customStyle="1" w:styleId="230">
    <w:name w:val="Основной текст Знак23"/>
    <w:uiPriority w:val="99"/>
    <w:semiHidden/>
    <w:rPr>
      <w:color w:val="000000"/>
    </w:rPr>
  </w:style>
  <w:style w:type="character" w:customStyle="1" w:styleId="222">
    <w:name w:val="Основной текст Знак22"/>
    <w:uiPriority w:val="99"/>
    <w:semiHidden/>
    <w:rPr>
      <w:color w:val="000000"/>
    </w:rPr>
  </w:style>
  <w:style w:type="character" w:customStyle="1" w:styleId="211">
    <w:name w:val="Основной текст Знак21"/>
    <w:uiPriority w:val="99"/>
    <w:semiHidden/>
    <w:rPr>
      <w:color w:val="000000"/>
    </w:rPr>
  </w:style>
  <w:style w:type="character" w:customStyle="1" w:styleId="200">
    <w:name w:val="Основной текст Знак20"/>
    <w:uiPriority w:val="99"/>
    <w:semiHidden/>
    <w:rPr>
      <w:color w:val="000000"/>
    </w:rPr>
  </w:style>
  <w:style w:type="character" w:customStyle="1" w:styleId="19">
    <w:name w:val="Основной текст Знак19"/>
    <w:uiPriority w:val="99"/>
    <w:semiHidden/>
    <w:rPr>
      <w:color w:val="000000"/>
    </w:rPr>
  </w:style>
  <w:style w:type="character" w:customStyle="1" w:styleId="18">
    <w:name w:val="Основной текст Знак18"/>
    <w:uiPriority w:val="99"/>
    <w:semiHidden/>
    <w:rPr>
      <w:color w:val="000000"/>
    </w:rPr>
  </w:style>
  <w:style w:type="character" w:customStyle="1" w:styleId="17">
    <w:name w:val="Основной текст Знак17"/>
    <w:uiPriority w:val="99"/>
    <w:semiHidden/>
    <w:rPr>
      <w:color w:val="000000"/>
    </w:rPr>
  </w:style>
  <w:style w:type="character" w:customStyle="1" w:styleId="16">
    <w:name w:val="Основной текст Знак16"/>
    <w:uiPriority w:val="99"/>
    <w:semiHidden/>
    <w:rPr>
      <w:color w:val="000000"/>
    </w:rPr>
  </w:style>
  <w:style w:type="character" w:customStyle="1" w:styleId="15">
    <w:name w:val="Основной текст Знак15"/>
    <w:uiPriority w:val="99"/>
    <w:semiHidden/>
    <w:rPr>
      <w:color w:val="000000"/>
    </w:rPr>
  </w:style>
  <w:style w:type="character" w:customStyle="1" w:styleId="140">
    <w:name w:val="Основной текст Знак14"/>
    <w:uiPriority w:val="99"/>
    <w:semiHidden/>
    <w:rPr>
      <w:color w:val="000000"/>
    </w:rPr>
  </w:style>
  <w:style w:type="character" w:customStyle="1" w:styleId="132">
    <w:name w:val="Основной текст Знак13"/>
    <w:uiPriority w:val="99"/>
    <w:semiHidden/>
    <w:rPr>
      <w:color w:val="000000"/>
    </w:rPr>
  </w:style>
  <w:style w:type="character" w:customStyle="1" w:styleId="122">
    <w:name w:val="Основной текст Знак12"/>
    <w:uiPriority w:val="99"/>
    <w:semiHidden/>
    <w:rPr>
      <w:color w:val="000000"/>
    </w:rPr>
  </w:style>
  <w:style w:type="character" w:customStyle="1" w:styleId="114">
    <w:name w:val="Основной текст Знак11"/>
    <w:uiPriority w:val="99"/>
    <w:semiHidden/>
    <w:rPr>
      <w:color w:val="000000"/>
    </w:rPr>
  </w:style>
  <w:style w:type="character" w:customStyle="1" w:styleId="103">
    <w:name w:val="Основной текст Знак10"/>
    <w:uiPriority w:val="99"/>
    <w:semiHidden/>
    <w:rPr>
      <w:color w:val="000000"/>
    </w:rPr>
  </w:style>
  <w:style w:type="character" w:customStyle="1" w:styleId="92">
    <w:name w:val="Основной текст Знак9"/>
    <w:uiPriority w:val="99"/>
    <w:semiHidden/>
    <w:rPr>
      <w:color w:val="000000"/>
    </w:rPr>
  </w:style>
  <w:style w:type="character" w:customStyle="1" w:styleId="82">
    <w:name w:val="Основной текст Знак8"/>
    <w:uiPriority w:val="99"/>
    <w:semiHidden/>
    <w:rPr>
      <w:color w:val="000000"/>
    </w:rPr>
  </w:style>
  <w:style w:type="character" w:customStyle="1" w:styleId="72">
    <w:name w:val="Основной текст Знак7"/>
    <w:uiPriority w:val="99"/>
    <w:semiHidden/>
    <w:rPr>
      <w:color w:val="000000"/>
    </w:rPr>
  </w:style>
  <w:style w:type="character" w:customStyle="1" w:styleId="62">
    <w:name w:val="Основной текст Знак6"/>
    <w:uiPriority w:val="99"/>
    <w:semiHidden/>
    <w:rPr>
      <w:color w:val="000000"/>
    </w:rPr>
  </w:style>
  <w:style w:type="character" w:customStyle="1" w:styleId="52">
    <w:name w:val="Основной текст Знак5"/>
    <w:uiPriority w:val="99"/>
    <w:semiHidden/>
    <w:rPr>
      <w:color w:val="000000"/>
    </w:rPr>
  </w:style>
  <w:style w:type="character" w:customStyle="1" w:styleId="47">
    <w:name w:val="Основной текст Знак4"/>
    <w:uiPriority w:val="99"/>
    <w:semiHidden/>
    <w:rPr>
      <w:color w:val="000000"/>
    </w:rPr>
  </w:style>
  <w:style w:type="character" w:customStyle="1" w:styleId="3a">
    <w:name w:val="Основной текст Знак3"/>
    <w:uiPriority w:val="99"/>
    <w:semiHidden/>
    <w:rPr>
      <w:color w:val="000000"/>
    </w:rPr>
  </w:style>
  <w:style w:type="character" w:customStyle="1" w:styleId="2a">
    <w:name w:val="Основной текст Знак2"/>
    <w:uiPriority w:val="99"/>
    <w:semiHidden/>
    <w:rPr>
      <w:color w:val="000000"/>
    </w:rPr>
  </w:style>
  <w:style w:type="paragraph" w:customStyle="1" w:styleId="310">
    <w:name w:val="Основной текст (3)1"/>
    <w:basedOn w:val="a"/>
    <w:link w:val="31"/>
    <w:uiPriority w:val="99"/>
    <w:pPr>
      <w:shd w:val="clear" w:color="auto" w:fill="FFFFFF"/>
      <w:spacing w:before="600" w:line="240" w:lineRule="atLeast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10">
    <w:name w:val="Основной текст (2)1"/>
    <w:basedOn w:val="a"/>
    <w:link w:val="21"/>
    <w:uiPriority w:val="99"/>
    <w:pPr>
      <w:shd w:val="clear" w:color="auto" w:fill="FFFFFF"/>
      <w:spacing w:line="322" w:lineRule="exact"/>
      <w:jc w:val="center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42">
    <w:name w:val="Основной текст (4)"/>
    <w:basedOn w:val="a"/>
    <w:link w:val="41"/>
    <w:uiPriority w:val="99"/>
    <w:pPr>
      <w:shd w:val="clear" w:color="auto" w:fill="FFFFFF"/>
      <w:spacing w:after="300" w:line="240" w:lineRule="atLeast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a8">
    <w:name w:val="Колонтитул"/>
    <w:basedOn w:val="a"/>
    <w:link w:val="a7"/>
    <w:uiPriority w:val="99"/>
    <w:pPr>
      <w:shd w:val="clear" w:color="auto" w:fill="FFFFFF"/>
    </w:pPr>
    <w:rPr>
      <w:rFonts w:ascii="Times New Roman" w:hAnsi="Times New Roman" w:cs="Times New Roman"/>
      <w:color w:val="auto"/>
      <w:sz w:val="20"/>
      <w:szCs w:val="20"/>
    </w:rPr>
  </w:style>
  <w:style w:type="paragraph" w:customStyle="1" w:styleId="24">
    <w:name w:val="Заголовок №2"/>
    <w:basedOn w:val="a"/>
    <w:link w:val="23"/>
    <w:uiPriority w:val="99"/>
    <w:pPr>
      <w:shd w:val="clear" w:color="auto" w:fill="FFFFFF"/>
      <w:spacing w:line="370" w:lineRule="exact"/>
      <w:jc w:val="both"/>
      <w:outlineLvl w:val="1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221">
    <w:name w:val="Заголовок №2 (2)"/>
    <w:basedOn w:val="a"/>
    <w:link w:val="220"/>
    <w:uiPriority w:val="99"/>
    <w:pPr>
      <w:shd w:val="clear" w:color="auto" w:fill="FFFFFF"/>
      <w:spacing w:after="540" w:line="576" w:lineRule="exact"/>
      <w:jc w:val="right"/>
      <w:outlineLvl w:val="1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61">
    <w:name w:val="Основной текст (6)"/>
    <w:basedOn w:val="a"/>
    <w:link w:val="60"/>
    <w:uiPriority w:val="99"/>
    <w:pPr>
      <w:shd w:val="clear" w:color="auto" w:fill="FFFFFF"/>
      <w:spacing w:line="240" w:lineRule="atLeast"/>
    </w:pPr>
    <w:rPr>
      <w:rFonts w:ascii="Batang" w:eastAsia="Batang" w:cs="Batang"/>
      <w:b/>
      <w:bCs/>
      <w:noProof/>
      <w:color w:val="auto"/>
    </w:rPr>
  </w:style>
  <w:style w:type="paragraph" w:customStyle="1" w:styleId="51">
    <w:name w:val="Основной текст (5)"/>
    <w:basedOn w:val="a"/>
    <w:link w:val="50"/>
    <w:uiPriority w:val="99"/>
    <w:pPr>
      <w:shd w:val="clear" w:color="auto" w:fill="FFFFFF"/>
      <w:spacing w:line="240" w:lineRule="atLeast"/>
      <w:ind w:hanging="400"/>
    </w:pPr>
    <w:rPr>
      <w:rFonts w:ascii="Times New Roman" w:hAnsi="Times New Roman" w:cs="Times New Roman"/>
      <w:b/>
      <w:bCs/>
      <w:color w:val="auto"/>
      <w:sz w:val="23"/>
      <w:szCs w:val="23"/>
    </w:rPr>
  </w:style>
  <w:style w:type="paragraph" w:customStyle="1" w:styleId="71">
    <w:name w:val="Основной текст (7)"/>
    <w:basedOn w:val="a"/>
    <w:link w:val="70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noProof/>
      <w:color w:val="auto"/>
      <w:sz w:val="20"/>
      <w:szCs w:val="20"/>
    </w:rPr>
  </w:style>
  <w:style w:type="paragraph" w:customStyle="1" w:styleId="81">
    <w:name w:val="Основной текст (8)"/>
    <w:basedOn w:val="a"/>
    <w:link w:val="80"/>
    <w:uiPriority w:val="99"/>
    <w:pPr>
      <w:shd w:val="clear" w:color="auto" w:fill="FFFFFF"/>
      <w:spacing w:line="240" w:lineRule="atLeast"/>
    </w:pPr>
    <w:rPr>
      <w:rFonts w:ascii="Batang" w:eastAsia="Batang" w:cs="Batang"/>
      <w:b/>
      <w:bCs/>
      <w:noProof/>
      <w:color w:val="auto"/>
      <w:sz w:val="23"/>
      <w:szCs w:val="23"/>
    </w:rPr>
  </w:style>
  <w:style w:type="paragraph" w:customStyle="1" w:styleId="91">
    <w:name w:val="Основной текст (9)"/>
    <w:basedOn w:val="a"/>
    <w:link w:val="90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b/>
      <w:bCs/>
      <w:i/>
      <w:iCs/>
      <w:color w:val="auto"/>
      <w:sz w:val="23"/>
      <w:szCs w:val="23"/>
    </w:rPr>
  </w:style>
  <w:style w:type="paragraph" w:customStyle="1" w:styleId="102">
    <w:name w:val="Основной текст (10)"/>
    <w:basedOn w:val="a"/>
    <w:link w:val="101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13"/>
      <w:szCs w:val="13"/>
    </w:rPr>
  </w:style>
  <w:style w:type="paragraph" w:customStyle="1" w:styleId="112">
    <w:name w:val="Основной текст (11)"/>
    <w:basedOn w:val="a"/>
    <w:link w:val="111"/>
    <w:uiPriority w:val="99"/>
    <w:pPr>
      <w:shd w:val="clear" w:color="auto" w:fill="FFFFFF"/>
      <w:spacing w:line="240" w:lineRule="atLeast"/>
    </w:pPr>
    <w:rPr>
      <w:b/>
      <w:bCs/>
      <w:noProof/>
      <w:color w:val="auto"/>
      <w:sz w:val="22"/>
      <w:szCs w:val="22"/>
    </w:rPr>
  </w:style>
  <w:style w:type="paragraph" w:customStyle="1" w:styleId="14">
    <w:name w:val="Подпись к таблице1"/>
    <w:basedOn w:val="a"/>
    <w:link w:val="aa"/>
    <w:uiPriority w:val="99"/>
    <w:pPr>
      <w:shd w:val="clear" w:color="auto" w:fill="FFFFFF"/>
      <w:spacing w:line="326" w:lineRule="exact"/>
      <w:ind w:hanging="360"/>
    </w:pPr>
    <w:rPr>
      <w:rFonts w:ascii="Times New Roman" w:hAnsi="Times New Roman" w:cs="Times New Roman"/>
      <w:b/>
      <w:bCs/>
      <w:color w:val="auto"/>
    </w:rPr>
  </w:style>
  <w:style w:type="paragraph" w:customStyle="1" w:styleId="131">
    <w:name w:val="Основной текст (13)"/>
    <w:basedOn w:val="a"/>
    <w:link w:val="130"/>
    <w:uiPriority w:val="99"/>
    <w:pPr>
      <w:shd w:val="clear" w:color="auto" w:fill="FFFFFF"/>
      <w:spacing w:line="288" w:lineRule="exact"/>
      <w:jc w:val="both"/>
    </w:pPr>
    <w:rPr>
      <w:rFonts w:ascii="Times New Roman" w:hAnsi="Times New Roman" w:cs="Times New Roman"/>
      <w:b/>
      <w:bCs/>
      <w:color w:val="auto"/>
    </w:rPr>
  </w:style>
  <w:style w:type="paragraph" w:customStyle="1" w:styleId="121">
    <w:name w:val="Основной текст (12)"/>
    <w:basedOn w:val="a"/>
    <w:link w:val="120"/>
    <w:uiPriority w:val="99"/>
    <w:pPr>
      <w:shd w:val="clear" w:color="auto" w:fill="FFFFFF"/>
      <w:spacing w:line="240" w:lineRule="atLeast"/>
      <w:jc w:val="both"/>
    </w:pPr>
    <w:rPr>
      <w:rFonts w:ascii="Times New Roman" w:hAnsi="Times New Roman" w:cs="Times New Roman"/>
      <w:color w:val="auto"/>
      <w:sz w:val="25"/>
      <w:szCs w:val="25"/>
    </w:rPr>
  </w:style>
  <w:style w:type="paragraph" w:styleId="ad">
    <w:name w:val="footer"/>
    <w:basedOn w:val="a"/>
    <w:link w:val="ae"/>
    <w:uiPriority w:val="99"/>
    <w:unhideWhenUsed/>
    <w:rsid w:val="009A0257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locked/>
    <w:rsid w:val="009A0257"/>
    <w:rPr>
      <w:rFonts w:cs="Times New Roman"/>
      <w:color w:val="000000"/>
    </w:rPr>
  </w:style>
  <w:style w:type="paragraph" w:styleId="af">
    <w:name w:val="footnote text"/>
    <w:basedOn w:val="a"/>
    <w:link w:val="af0"/>
    <w:uiPriority w:val="99"/>
    <w:semiHidden/>
    <w:unhideWhenUsed/>
    <w:rsid w:val="005A76E8"/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locked/>
    <w:rsid w:val="005A76E8"/>
    <w:rPr>
      <w:rFonts w:cs="Times New Roman"/>
      <w:color w:val="000000"/>
      <w:sz w:val="20"/>
    </w:rPr>
  </w:style>
  <w:style w:type="character" w:styleId="af1">
    <w:name w:val="footnote reference"/>
    <w:basedOn w:val="a0"/>
    <w:uiPriority w:val="99"/>
    <w:semiHidden/>
    <w:unhideWhenUsed/>
    <w:rsid w:val="005A76E8"/>
    <w:rPr>
      <w:rFonts w:cs="Times New Roman"/>
      <w:vertAlign w:val="superscript"/>
    </w:rPr>
  </w:style>
  <w:style w:type="table" w:styleId="af2">
    <w:name w:val="Table Grid"/>
    <w:basedOn w:val="a1"/>
    <w:uiPriority w:val="59"/>
    <w:rsid w:val="00B340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header"/>
    <w:basedOn w:val="a"/>
    <w:link w:val="af4"/>
    <w:uiPriority w:val="99"/>
    <w:unhideWhenUsed/>
    <w:rsid w:val="00A447A7"/>
    <w:pPr>
      <w:tabs>
        <w:tab w:val="center" w:pos="4680"/>
        <w:tab w:val="right" w:pos="9360"/>
      </w:tabs>
    </w:pPr>
    <w:rPr>
      <w:rFonts w:ascii="Calibri" w:hAnsi="Calibri" w:cs="Times New Roman"/>
      <w:color w:val="auto"/>
      <w:sz w:val="22"/>
      <w:szCs w:val="22"/>
    </w:rPr>
  </w:style>
  <w:style w:type="character" w:customStyle="1" w:styleId="af4">
    <w:name w:val="Верхний колонтитул Знак"/>
    <w:basedOn w:val="a0"/>
    <w:link w:val="af3"/>
    <w:uiPriority w:val="99"/>
    <w:locked/>
    <w:rsid w:val="00A447A7"/>
    <w:rPr>
      <w:rFonts w:ascii="Calibri" w:hAnsi="Calibri" w:cs="Times New Roman"/>
      <w:sz w:val="22"/>
    </w:rPr>
  </w:style>
  <w:style w:type="paragraph" w:styleId="af5">
    <w:name w:val="Balloon Text"/>
    <w:basedOn w:val="a"/>
    <w:link w:val="af6"/>
    <w:uiPriority w:val="99"/>
    <w:semiHidden/>
    <w:unhideWhenUsed/>
    <w:rsid w:val="002A1888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locked/>
    <w:rsid w:val="002A1888"/>
    <w:rPr>
      <w:rFonts w:ascii="Tahoma" w:hAnsi="Tahoma" w:cs="Times New Roman"/>
      <w:color w:val="000000"/>
      <w:sz w:val="16"/>
    </w:rPr>
  </w:style>
  <w:style w:type="paragraph" w:styleId="af7">
    <w:name w:val="List Paragraph"/>
    <w:basedOn w:val="a"/>
    <w:uiPriority w:val="34"/>
    <w:qFormat/>
    <w:rsid w:val="00A75815"/>
    <w:pPr>
      <w:ind w:left="708"/>
    </w:pPr>
  </w:style>
  <w:style w:type="paragraph" w:customStyle="1" w:styleId="ConsPlusNormal">
    <w:name w:val="ConsPlusNormal"/>
    <w:rsid w:val="002325BD"/>
    <w:pPr>
      <w:widowControl w:val="0"/>
      <w:autoSpaceDE w:val="0"/>
      <w:autoSpaceDN w:val="0"/>
    </w:pPr>
    <w:rPr>
      <w:rFonts w:ascii="Calibri" w:hAnsi="Calibri" w:cs="Calibri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 Unicode MS" w:eastAsia="Arial Unicode MS" w:hAnsi="Arial Unicode MS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0E89"/>
    <w:rPr>
      <w:rFonts w:cs="Arial Unicode MS"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Pr>
      <w:rFonts w:cs="Times New Roman"/>
      <w:color w:val="0066CC"/>
      <w:u w:val="single"/>
    </w:rPr>
  </w:style>
  <w:style w:type="character" w:customStyle="1" w:styleId="a4">
    <w:name w:val="Сноска_"/>
    <w:link w:val="a5"/>
    <w:uiPriority w:val="99"/>
    <w:locked/>
    <w:rPr>
      <w:rFonts w:ascii="Times New Roman" w:hAnsi="Times New Roman"/>
      <w:b/>
      <w:spacing w:val="0"/>
      <w:sz w:val="19"/>
    </w:rPr>
  </w:style>
  <w:style w:type="character" w:customStyle="1" w:styleId="2">
    <w:name w:val="Сноска (2)_"/>
    <w:link w:val="20"/>
    <w:uiPriority w:val="99"/>
    <w:locked/>
    <w:rPr>
      <w:rFonts w:ascii="Times New Roman" w:hAnsi="Times New Roman"/>
      <w:spacing w:val="0"/>
      <w:sz w:val="29"/>
    </w:rPr>
  </w:style>
  <w:style w:type="character" w:customStyle="1" w:styleId="3">
    <w:name w:val="Сноска (3)_"/>
    <w:link w:val="30"/>
    <w:uiPriority w:val="99"/>
    <w:locked/>
    <w:rPr>
      <w:rFonts w:ascii="Times New Roman" w:hAnsi="Times New Roman"/>
      <w:b/>
      <w:spacing w:val="0"/>
      <w:sz w:val="23"/>
    </w:rPr>
  </w:style>
  <w:style w:type="character" w:customStyle="1" w:styleId="4">
    <w:name w:val="Сноска (4)_"/>
    <w:link w:val="40"/>
    <w:uiPriority w:val="99"/>
    <w:locked/>
    <w:rPr>
      <w:rFonts w:ascii="Times New Roman" w:hAnsi="Times New Roman"/>
      <w:noProof/>
      <w:w w:val="150"/>
      <w:sz w:val="10"/>
    </w:rPr>
  </w:style>
  <w:style w:type="character" w:customStyle="1" w:styleId="1">
    <w:name w:val="Заголовок №1_"/>
    <w:link w:val="10"/>
    <w:uiPriority w:val="99"/>
    <w:locked/>
    <w:rPr>
      <w:rFonts w:ascii="Times New Roman" w:hAnsi="Times New Roman"/>
      <w:b/>
      <w:spacing w:val="0"/>
      <w:sz w:val="32"/>
    </w:rPr>
  </w:style>
  <w:style w:type="character" w:customStyle="1" w:styleId="11">
    <w:name w:val="Основной текст Знак1"/>
    <w:link w:val="a6"/>
    <w:uiPriority w:val="99"/>
    <w:locked/>
    <w:rPr>
      <w:rFonts w:ascii="Times New Roman" w:hAnsi="Times New Roman"/>
      <w:i/>
      <w:spacing w:val="-10"/>
      <w:sz w:val="29"/>
    </w:rPr>
  </w:style>
  <w:style w:type="character" w:customStyle="1" w:styleId="31">
    <w:name w:val="Основной текст (3)_"/>
    <w:link w:val="310"/>
    <w:uiPriority w:val="99"/>
    <w:locked/>
    <w:rPr>
      <w:rFonts w:ascii="Times New Roman" w:hAnsi="Times New Roman"/>
      <w:b/>
      <w:spacing w:val="0"/>
      <w:sz w:val="19"/>
    </w:rPr>
  </w:style>
  <w:style w:type="character" w:customStyle="1" w:styleId="21">
    <w:name w:val="Основной текст (2)_"/>
    <w:link w:val="210"/>
    <w:uiPriority w:val="99"/>
    <w:locked/>
    <w:rPr>
      <w:rFonts w:ascii="Times New Roman" w:hAnsi="Times New Roman"/>
      <w:spacing w:val="0"/>
      <w:sz w:val="29"/>
    </w:rPr>
  </w:style>
  <w:style w:type="character" w:customStyle="1" w:styleId="22">
    <w:name w:val="Основной текст (2)"/>
    <w:uiPriority w:val="99"/>
    <w:rPr>
      <w:rFonts w:ascii="Times New Roman" w:hAnsi="Times New Roman"/>
      <w:spacing w:val="0"/>
      <w:sz w:val="29"/>
      <w:u w:val="single"/>
    </w:rPr>
  </w:style>
  <w:style w:type="character" w:customStyle="1" w:styleId="32">
    <w:name w:val="Основной текст (3)"/>
    <w:uiPriority w:val="99"/>
  </w:style>
  <w:style w:type="character" w:customStyle="1" w:styleId="41">
    <w:name w:val="Основной текст (4)_"/>
    <w:link w:val="42"/>
    <w:uiPriority w:val="99"/>
    <w:locked/>
    <w:rPr>
      <w:rFonts w:ascii="Times New Roman" w:hAnsi="Times New Roman"/>
      <w:b/>
      <w:spacing w:val="0"/>
      <w:sz w:val="28"/>
    </w:rPr>
  </w:style>
  <w:style w:type="character" w:customStyle="1" w:styleId="213">
    <w:name w:val="Основной текст (2) + 13"/>
    <w:aliases w:val="5 pt"/>
    <w:uiPriority w:val="99"/>
    <w:rPr>
      <w:rFonts w:ascii="Times New Roman" w:hAnsi="Times New Roman"/>
      <w:spacing w:val="0"/>
      <w:sz w:val="27"/>
    </w:rPr>
  </w:style>
  <w:style w:type="character" w:customStyle="1" w:styleId="a7">
    <w:name w:val="Колонтитул_"/>
    <w:link w:val="a8"/>
    <w:uiPriority w:val="99"/>
    <w:locked/>
    <w:rPr>
      <w:rFonts w:ascii="Times New Roman" w:hAnsi="Times New Roman"/>
      <w:sz w:val="20"/>
    </w:rPr>
  </w:style>
  <w:style w:type="character" w:customStyle="1" w:styleId="12pt">
    <w:name w:val="Колонтитул + 12 pt"/>
    <w:uiPriority w:val="99"/>
    <w:rPr>
      <w:rFonts w:ascii="Times New Roman" w:hAnsi="Times New Roman"/>
      <w:spacing w:val="0"/>
      <w:sz w:val="24"/>
    </w:rPr>
  </w:style>
  <w:style w:type="character" w:customStyle="1" w:styleId="2131">
    <w:name w:val="Основной текст (2) + 131"/>
    <w:aliases w:val="5 pt5"/>
    <w:uiPriority w:val="99"/>
    <w:rPr>
      <w:rFonts w:ascii="Times New Roman" w:hAnsi="Times New Roman"/>
      <w:spacing w:val="0"/>
      <w:sz w:val="27"/>
    </w:rPr>
  </w:style>
  <w:style w:type="character" w:customStyle="1" w:styleId="a9">
    <w:name w:val="Основной текст + Не курсив"/>
    <w:aliases w:val="Интервал 0 pt"/>
    <w:uiPriority w:val="99"/>
    <w:rPr>
      <w:rFonts w:ascii="Times New Roman" w:hAnsi="Times New Roman"/>
      <w:spacing w:val="0"/>
      <w:sz w:val="29"/>
    </w:rPr>
  </w:style>
  <w:style w:type="character" w:customStyle="1" w:styleId="110">
    <w:name w:val="Основной текст + Не курсив11"/>
    <w:aliases w:val="Интервал 0 pt12"/>
    <w:uiPriority w:val="99"/>
    <w:rPr>
      <w:rFonts w:ascii="Times New Roman" w:hAnsi="Times New Roman"/>
      <w:spacing w:val="0"/>
      <w:sz w:val="29"/>
    </w:rPr>
  </w:style>
  <w:style w:type="character" w:customStyle="1" w:styleId="23">
    <w:name w:val="Заголовок №2_"/>
    <w:link w:val="24"/>
    <w:uiPriority w:val="99"/>
    <w:locked/>
    <w:rPr>
      <w:rFonts w:ascii="Times New Roman" w:hAnsi="Times New Roman"/>
      <w:spacing w:val="0"/>
      <w:sz w:val="29"/>
    </w:rPr>
  </w:style>
  <w:style w:type="character" w:customStyle="1" w:styleId="100">
    <w:name w:val="Основной текст + Не курсив10"/>
    <w:aliases w:val="Интервал 0 pt11"/>
    <w:uiPriority w:val="99"/>
    <w:rPr>
      <w:rFonts w:ascii="Times New Roman" w:hAnsi="Times New Roman"/>
      <w:spacing w:val="0"/>
      <w:sz w:val="29"/>
    </w:rPr>
  </w:style>
  <w:style w:type="character" w:customStyle="1" w:styleId="13pt">
    <w:name w:val="Основной текст + 13 pt"/>
    <w:uiPriority w:val="99"/>
    <w:rPr>
      <w:rFonts w:ascii="Times New Roman" w:hAnsi="Times New Roman"/>
      <w:i/>
      <w:spacing w:val="-10"/>
      <w:sz w:val="26"/>
    </w:rPr>
  </w:style>
  <w:style w:type="character" w:customStyle="1" w:styleId="9">
    <w:name w:val="Основной текст + Не курсив9"/>
    <w:aliases w:val="Интервал 0 pt10"/>
    <w:uiPriority w:val="99"/>
    <w:rPr>
      <w:rFonts w:ascii="Times New Roman" w:hAnsi="Times New Roman"/>
      <w:spacing w:val="0"/>
      <w:sz w:val="29"/>
    </w:rPr>
  </w:style>
  <w:style w:type="character" w:customStyle="1" w:styleId="13pt4">
    <w:name w:val="Основной текст + 13 pt4"/>
    <w:uiPriority w:val="99"/>
    <w:rPr>
      <w:rFonts w:ascii="Times New Roman" w:hAnsi="Times New Roman"/>
      <w:i/>
      <w:spacing w:val="-10"/>
      <w:sz w:val="26"/>
    </w:rPr>
  </w:style>
  <w:style w:type="character" w:customStyle="1" w:styleId="8">
    <w:name w:val="Основной текст + Не курсив8"/>
    <w:aliases w:val="Интервал 0 pt9"/>
    <w:uiPriority w:val="99"/>
    <w:rPr>
      <w:rFonts w:ascii="Times New Roman" w:hAnsi="Times New Roman"/>
      <w:spacing w:val="0"/>
      <w:sz w:val="29"/>
    </w:rPr>
  </w:style>
  <w:style w:type="character" w:customStyle="1" w:styleId="13">
    <w:name w:val="Основной текст + 13"/>
    <w:aliases w:val="5 pt4,Не курсив,Интервал 0 pt8"/>
    <w:uiPriority w:val="99"/>
    <w:rPr>
      <w:rFonts w:ascii="Times New Roman" w:hAnsi="Times New Roman"/>
      <w:spacing w:val="0"/>
      <w:sz w:val="27"/>
    </w:rPr>
  </w:style>
  <w:style w:type="character" w:customStyle="1" w:styleId="7">
    <w:name w:val="Основной текст + Не курсив7"/>
    <w:aliases w:val="Интервал 0 pt7"/>
    <w:uiPriority w:val="99"/>
    <w:rPr>
      <w:rFonts w:ascii="Times New Roman" w:hAnsi="Times New Roman"/>
      <w:spacing w:val="0"/>
      <w:sz w:val="29"/>
    </w:rPr>
  </w:style>
  <w:style w:type="character" w:customStyle="1" w:styleId="6">
    <w:name w:val="Основной текст + Не курсив6"/>
    <w:aliases w:val="Интервал 0 pt6"/>
    <w:uiPriority w:val="99"/>
    <w:rPr>
      <w:rFonts w:ascii="Times New Roman" w:hAnsi="Times New Roman"/>
      <w:spacing w:val="0"/>
      <w:sz w:val="29"/>
    </w:rPr>
  </w:style>
  <w:style w:type="character" w:customStyle="1" w:styleId="13pt3">
    <w:name w:val="Основной текст + 13 pt3"/>
    <w:uiPriority w:val="99"/>
    <w:rPr>
      <w:rFonts w:ascii="Times New Roman" w:hAnsi="Times New Roman"/>
      <w:i/>
      <w:spacing w:val="-10"/>
      <w:sz w:val="26"/>
    </w:rPr>
  </w:style>
  <w:style w:type="character" w:customStyle="1" w:styleId="5">
    <w:name w:val="Основной текст + Не курсив5"/>
    <w:aliases w:val="Интервал 0 pt5"/>
    <w:uiPriority w:val="99"/>
    <w:rPr>
      <w:rFonts w:ascii="Times New Roman" w:hAnsi="Times New Roman"/>
      <w:spacing w:val="0"/>
      <w:sz w:val="29"/>
    </w:rPr>
  </w:style>
  <w:style w:type="character" w:customStyle="1" w:styleId="43">
    <w:name w:val="Основной текст + Не курсив4"/>
    <w:aliases w:val="Интервал 0 pt4"/>
    <w:uiPriority w:val="99"/>
    <w:rPr>
      <w:rFonts w:ascii="Times New Roman" w:hAnsi="Times New Roman"/>
      <w:spacing w:val="0"/>
      <w:sz w:val="29"/>
    </w:rPr>
  </w:style>
  <w:style w:type="character" w:customStyle="1" w:styleId="13pt2">
    <w:name w:val="Основной текст + 13 pt2"/>
    <w:uiPriority w:val="99"/>
    <w:rPr>
      <w:rFonts w:ascii="Times New Roman" w:hAnsi="Times New Roman"/>
      <w:i/>
      <w:spacing w:val="-10"/>
      <w:sz w:val="26"/>
    </w:rPr>
  </w:style>
  <w:style w:type="character" w:customStyle="1" w:styleId="33">
    <w:name w:val="Основной текст + Не курсив3"/>
    <w:aliases w:val="Интервал 0 pt3"/>
    <w:uiPriority w:val="99"/>
    <w:rPr>
      <w:rFonts w:ascii="Times New Roman" w:hAnsi="Times New Roman"/>
      <w:spacing w:val="0"/>
      <w:sz w:val="29"/>
    </w:rPr>
  </w:style>
  <w:style w:type="character" w:customStyle="1" w:styleId="13pt1">
    <w:name w:val="Основной текст + 13 pt1"/>
    <w:uiPriority w:val="99"/>
    <w:rPr>
      <w:rFonts w:ascii="Times New Roman" w:hAnsi="Times New Roman"/>
      <w:i/>
      <w:spacing w:val="-10"/>
      <w:sz w:val="26"/>
    </w:rPr>
  </w:style>
  <w:style w:type="character" w:customStyle="1" w:styleId="25">
    <w:name w:val="Основной текст + Не курсив2"/>
    <w:aliases w:val="Интервал 0 pt2"/>
    <w:uiPriority w:val="99"/>
    <w:rPr>
      <w:rFonts w:ascii="Times New Roman" w:hAnsi="Times New Roman"/>
      <w:spacing w:val="0"/>
      <w:sz w:val="29"/>
    </w:rPr>
  </w:style>
  <w:style w:type="character" w:customStyle="1" w:styleId="12">
    <w:name w:val="Основной текст + Не курсив1"/>
    <w:aliases w:val="Интервал 0 pt1"/>
    <w:uiPriority w:val="99"/>
    <w:rPr>
      <w:rFonts w:ascii="Times New Roman" w:hAnsi="Times New Roman"/>
      <w:spacing w:val="0"/>
      <w:sz w:val="29"/>
    </w:rPr>
  </w:style>
  <w:style w:type="character" w:customStyle="1" w:styleId="220">
    <w:name w:val="Заголовок №2 (2)_"/>
    <w:link w:val="221"/>
    <w:uiPriority w:val="99"/>
    <w:locked/>
    <w:rPr>
      <w:rFonts w:ascii="Times New Roman" w:hAnsi="Times New Roman"/>
      <w:b/>
      <w:spacing w:val="0"/>
      <w:sz w:val="28"/>
    </w:rPr>
  </w:style>
  <w:style w:type="character" w:customStyle="1" w:styleId="60">
    <w:name w:val="Основной текст (6)_"/>
    <w:link w:val="61"/>
    <w:uiPriority w:val="99"/>
    <w:locked/>
    <w:rPr>
      <w:rFonts w:ascii="Batang" w:eastAsia="Batang"/>
      <w:b/>
      <w:noProof/>
      <w:sz w:val="24"/>
    </w:rPr>
  </w:style>
  <w:style w:type="character" w:customStyle="1" w:styleId="50">
    <w:name w:val="Основной текст (5)_"/>
    <w:link w:val="51"/>
    <w:uiPriority w:val="99"/>
    <w:locked/>
    <w:rPr>
      <w:rFonts w:ascii="Times New Roman" w:hAnsi="Times New Roman"/>
      <w:b/>
      <w:spacing w:val="0"/>
      <w:sz w:val="23"/>
    </w:rPr>
  </w:style>
  <w:style w:type="character" w:customStyle="1" w:styleId="70">
    <w:name w:val="Основной текст (7)_"/>
    <w:link w:val="71"/>
    <w:uiPriority w:val="99"/>
    <w:locked/>
    <w:rPr>
      <w:rFonts w:ascii="Times New Roman" w:hAnsi="Times New Roman"/>
      <w:noProof/>
      <w:sz w:val="20"/>
    </w:rPr>
  </w:style>
  <w:style w:type="character" w:customStyle="1" w:styleId="80">
    <w:name w:val="Основной текст (8)_"/>
    <w:link w:val="81"/>
    <w:uiPriority w:val="99"/>
    <w:locked/>
    <w:rPr>
      <w:rFonts w:ascii="Batang" w:eastAsia="Batang"/>
      <w:b/>
      <w:noProof/>
      <w:sz w:val="23"/>
    </w:rPr>
  </w:style>
  <w:style w:type="character" w:customStyle="1" w:styleId="90">
    <w:name w:val="Основной текст (9)_"/>
    <w:link w:val="91"/>
    <w:uiPriority w:val="99"/>
    <w:locked/>
    <w:rPr>
      <w:rFonts w:ascii="Times New Roman" w:hAnsi="Times New Roman"/>
      <w:b/>
      <w:i/>
      <w:spacing w:val="0"/>
      <w:sz w:val="23"/>
    </w:rPr>
  </w:style>
  <w:style w:type="character" w:customStyle="1" w:styleId="101">
    <w:name w:val="Основной текст (10)_"/>
    <w:link w:val="102"/>
    <w:uiPriority w:val="99"/>
    <w:locked/>
    <w:rPr>
      <w:rFonts w:ascii="Times New Roman" w:hAnsi="Times New Roman"/>
      <w:spacing w:val="0"/>
      <w:sz w:val="13"/>
    </w:rPr>
  </w:style>
  <w:style w:type="character" w:customStyle="1" w:styleId="53pt">
    <w:name w:val="Основной текст (5) + Интервал 3 pt"/>
    <w:uiPriority w:val="99"/>
    <w:rPr>
      <w:rFonts w:ascii="Times New Roman" w:hAnsi="Times New Roman"/>
      <w:b/>
      <w:spacing w:val="70"/>
      <w:sz w:val="23"/>
    </w:rPr>
  </w:style>
  <w:style w:type="character" w:customStyle="1" w:styleId="59">
    <w:name w:val="Основной текст (5) + 9"/>
    <w:aliases w:val="5 pt3"/>
    <w:uiPriority w:val="99"/>
    <w:rPr>
      <w:rFonts w:ascii="Times New Roman" w:hAnsi="Times New Roman"/>
      <w:b/>
      <w:spacing w:val="0"/>
      <w:sz w:val="19"/>
      <w:lang w:val="en-US" w:eastAsia="en-US"/>
    </w:rPr>
  </w:style>
  <w:style w:type="character" w:customStyle="1" w:styleId="51pt">
    <w:name w:val="Основной текст (5) + Интервал 1 pt"/>
    <w:uiPriority w:val="99"/>
    <w:rPr>
      <w:rFonts w:ascii="Times New Roman" w:hAnsi="Times New Roman"/>
      <w:b/>
      <w:spacing w:val="20"/>
      <w:sz w:val="23"/>
    </w:rPr>
  </w:style>
  <w:style w:type="character" w:customStyle="1" w:styleId="111">
    <w:name w:val="Основной текст (11)_"/>
    <w:link w:val="112"/>
    <w:uiPriority w:val="99"/>
    <w:locked/>
    <w:rPr>
      <w:rFonts w:ascii="Arial Unicode MS" w:eastAsia="Arial Unicode MS"/>
      <w:b/>
      <w:noProof/>
      <w:sz w:val="22"/>
    </w:rPr>
  </w:style>
  <w:style w:type="character" w:customStyle="1" w:styleId="aa">
    <w:name w:val="Подпись к таблице_"/>
    <w:link w:val="14"/>
    <w:uiPriority w:val="99"/>
    <w:locked/>
    <w:rPr>
      <w:rFonts w:ascii="Times New Roman" w:hAnsi="Times New Roman"/>
      <w:b/>
      <w:spacing w:val="0"/>
      <w:sz w:val="24"/>
    </w:rPr>
  </w:style>
  <w:style w:type="character" w:customStyle="1" w:styleId="113">
    <w:name w:val="Подпись к таблице + 11"/>
    <w:aliases w:val="5 pt2"/>
    <w:uiPriority w:val="99"/>
    <w:rPr>
      <w:rFonts w:ascii="Times New Roman" w:hAnsi="Times New Roman"/>
      <w:b/>
      <w:spacing w:val="0"/>
      <w:sz w:val="23"/>
    </w:rPr>
  </w:style>
  <w:style w:type="character" w:customStyle="1" w:styleId="ab">
    <w:name w:val="Подпись к таблице"/>
    <w:uiPriority w:val="99"/>
    <w:rPr>
      <w:rFonts w:ascii="Times New Roman" w:hAnsi="Times New Roman"/>
      <w:b/>
      <w:spacing w:val="0"/>
      <w:sz w:val="24"/>
      <w:u w:val="single"/>
    </w:rPr>
  </w:style>
  <w:style w:type="character" w:customStyle="1" w:styleId="130">
    <w:name w:val="Основной текст (13)_"/>
    <w:link w:val="131"/>
    <w:uiPriority w:val="99"/>
    <w:locked/>
    <w:rPr>
      <w:rFonts w:ascii="Times New Roman" w:hAnsi="Times New Roman"/>
      <w:b/>
      <w:spacing w:val="0"/>
      <w:sz w:val="24"/>
    </w:rPr>
  </w:style>
  <w:style w:type="character" w:customStyle="1" w:styleId="120">
    <w:name w:val="Основной текст (12)_"/>
    <w:link w:val="121"/>
    <w:uiPriority w:val="99"/>
    <w:locked/>
    <w:rPr>
      <w:rFonts w:ascii="Times New Roman" w:hAnsi="Times New Roman"/>
      <w:spacing w:val="0"/>
      <w:sz w:val="25"/>
    </w:rPr>
  </w:style>
  <w:style w:type="character" w:customStyle="1" w:styleId="1211">
    <w:name w:val="Основной текст (12) + 11"/>
    <w:aliases w:val="5 pt1,Полужирный"/>
    <w:uiPriority w:val="99"/>
    <w:rPr>
      <w:rFonts w:ascii="Times New Roman" w:hAnsi="Times New Roman"/>
      <w:b/>
      <w:spacing w:val="0"/>
      <w:sz w:val="23"/>
    </w:rPr>
  </w:style>
  <w:style w:type="character" w:customStyle="1" w:styleId="12-1pt">
    <w:name w:val="Основной текст (12) + Интервал -1 pt"/>
    <w:uiPriority w:val="99"/>
    <w:rPr>
      <w:rFonts w:ascii="Times New Roman" w:hAnsi="Times New Roman"/>
      <w:spacing w:val="-30"/>
      <w:sz w:val="25"/>
      <w:lang w:val="en-US" w:eastAsia="en-US"/>
    </w:rPr>
  </w:style>
  <w:style w:type="character" w:customStyle="1" w:styleId="1212pt">
    <w:name w:val="Основной текст (12) + 12 pt"/>
    <w:aliases w:val="Полужирный1"/>
    <w:uiPriority w:val="99"/>
    <w:rPr>
      <w:rFonts w:ascii="Times New Roman" w:hAnsi="Times New Roman"/>
      <w:b/>
      <w:spacing w:val="0"/>
      <w:sz w:val="24"/>
    </w:rPr>
  </w:style>
  <w:style w:type="paragraph" w:customStyle="1" w:styleId="a5">
    <w:name w:val="Сноска"/>
    <w:basedOn w:val="a"/>
    <w:link w:val="a4"/>
    <w:uiPriority w:val="99"/>
    <w:pPr>
      <w:shd w:val="clear" w:color="auto" w:fill="FFFFFF"/>
      <w:spacing w:line="226" w:lineRule="exact"/>
      <w:jc w:val="both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0">
    <w:name w:val="Сноска (2)"/>
    <w:basedOn w:val="a"/>
    <w:link w:val="2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30">
    <w:name w:val="Сноска (3)"/>
    <w:basedOn w:val="a"/>
    <w:link w:val="3"/>
    <w:uiPriority w:val="99"/>
    <w:pPr>
      <w:shd w:val="clear" w:color="auto" w:fill="FFFFFF"/>
      <w:spacing w:line="269" w:lineRule="exact"/>
    </w:pPr>
    <w:rPr>
      <w:rFonts w:ascii="Times New Roman" w:hAnsi="Times New Roman" w:cs="Times New Roman"/>
      <w:b/>
      <w:bCs/>
      <w:color w:val="auto"/>
      <w:sz w:val="23"/>
      <w:szCs w:val="23"/>
    </w:rPr>
  </w:style>
  <w:style w:type="paragraph" w:customStyle="1" w:styleId="40">
    <w:name w:val="Сноска (4)"/>
    <w:basedOn w:val="a"/>
    <w:link w:val="4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noProof/>
      <w:color w:val="auto"/>
      <w:w w:val="150"/>
      <w:sz w:val="10"/>
      <w:szCs w:val="10"/>
    </w:rPr>
  </w:style>
  <w:style w:type="paragraph" w:customStyle="1" w:styleId="10">
    <w:name w:val="Заголовок №1"/>
    <w:basedOn w:val="a"/>
    <w:link w:val="1"/>
    <w:uiPriority w:val="99"/>
    <w:pPr>
      <w:shd w:val="clear" w:color="auto" w:fill="FFFFFF"/>
      <w:spacing w:line="240" w:lineRule="atLeast"/>
      <w:outlineLvl w:val="0"/>
    </w:pPr>
    <w:rPr>
      <w:rFonts w:ascii="Times New Roman" w:hAnsi="Times New Roman" w:cs="Times New Roman"/>
      <w:b/>
      <w:bCs/>
      <w:color w:val="auto"/>
      <w:sz w:val="32"/>
      <w:szCs w:val="32"/>
    </w:rPr>
  </w:style>
  <w:style w:type="paragraph" w:styleId="a6">
    <w:name w:val="Body Text"/>
    <w:basedOn w:val="a"/>
    <w:link w:val="11"/>
    <w:uiPriority w:val="99"/>
    <w:pPr>
      <w:shd w:val="clear" w:color="auto" w:fill="FFFFFF"/>
      <w:spacing w:after="600" w:line="240" w:lineRule="atLeast"/>
    </w:pPr>
    <w:rPr>
      <w:rFonts w:ascii="Times New Roman" w:hAnsi="Times New Roman" w:cs="Times New Roman"/>
      <w:i/>
      <w:iCs/>
      <w:color w:val="auto"/>
      <w:spacing w:val="-10"/>
      <w:sz w:val="29"/>
      <w:szCs w:val="29"/>
    </w:rPr>
  </w:style>
  <w:style w:type="character" w:customStyle="1" w:styleId="ac">
    <w:name w:val="Основной текст Знак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6">
    <w:name w:val="Основной текст Знак46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5">
    <w:name w:val="Основной текст Знак45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4">
    <w:name w:val="Основной текст Знак44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30">
    <w:name w:val="Основной текст Знак43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20">
    <w:name w:val="Основной текст Знак42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10">
    <w:name w:val="Основной текст Знак41"/>
    <w:uiPriority w:val="99"/>
    <w:semiHidden/>
    <w:rPr>
      <w:color w:val="000000"/>
      <w:sz w:val="24"/>
    </w:rPr>
  </w:style>
  <w:style w:type="character" w:customStyle="1" w:styleId="400">
    <w:name w:val="Основной текст Знак40"/>
    <w:uiPriority w:val="99"/>
    <w:semiHidden/>
    <w:rPr>
      <w:color w:val="000000"/>
      <w:sz w:val="24"/>
    </w:rPr>
  </w:style>
  <w:style w:type="character" w:customStyle="1" w:styleId="39">
    <w:name w:val="Основной текст Знак39"/>
    <w:uiPriority w:val="99"/>
    <w:semiHidden/>
    <w:rPr>
      <w:color w:val="000000"/>
      <w:sz w:val="24"/>
    </w:rPr>
  </w:style>
  <w:style w:type="character" w:customStyle="1" w:styleId="38">
    <w:name w:val="Основной текст Знак38"/>
    <w:uiPriority w:val="99"/>
    <w:semiHidden/>
    <w:rPr>
      <w:color w:val="000000"/>
      <w:sz w:val="24"/>
    </w:rPr>
  </w:style>
  <w:style w:type="character" w:customStyle="1" w:styleId="37">
    <w:name w:val="Основной текст Знак37"/>
    <w:uiPriority w:val="99"/>
    <w:semiHidden/>
    <w:rPr>
      <w:color w:val="000000"/>
      <w:sz w:val="24"/>
    </w:rPr>
  </w:style>
  <w:style w:type="character" w:customStyle="1" w:styleId="36">
    <w:name w:val="Основной текст Знак36"/>
    <w:uiPriority w:val="99"/>
    <w:semiHidden/>
    <w:rPr>
      <w:color w:val="000000"/>
      <w:sz w:val="24"/>
    </w:rPr>
  </w:style>
  <w:style w:type="character" w:customStyle="1" w:styleId="35">
    <w:name w:val="Основной текст Знак35"/>
    <w:uiPriority w:val="99"/>
    <w:semiHidden/>
    <w:rPr>
      <w:color w:val="000000"/>
      <w:sz w:val="24"/>
    </w:rPr>
  </w:style>
  <w:style w:type="character" w:customStyle="1" w:styleId="34">
    <w:name w:val="Основной текст Знак34"/>
    <w:uiPriority w:val="99"/>
    <w:semiHidden/>
    <w:rPr>
      <w:color w:val="000000"/>
      <w:sz w:val="24"/>
    </w:rPr>
  </w:style>
  <w:style w:type="character" w:customStyle="1" w:styleId="330">
    <w:name w:val="Основной текст Знак33"/>
    <w:uiPriority w:val="99"/>
    <w:semiHidden/>
    <w:rPr>
      <w:color w:val="000000"/>
      <w:sz w:val="24"/>
    </w:rPr>
  </w:style>
  <w:style w:type="character" w:customStyle="1" w:styleId="320">
    <w:name w:val="Основной текст Знак32"/>
    <w:uiPriority w:val="99"/>
    <w:semiHidden/>
    <w:rPr>
      <w:color w:val="000000"/>
    </w:rPr>
  </w:style>
  <w:style w:type="character" w:customStyle="1" w:styleId="311">
    <w:name w:val="Основной текст Знак31"/>
    <w:uiPriority w:val="99"/>
    <w:semiHidden/>
    <w:rPr>
      <w:color w:val="000000"/>
    </w:rPr>
  </w:style>
  <w:style w:type="character" w:customStyle="1" w:styleId="300">
    <w:name w:val="Основной текст Знак30"/>
    <w:uiPriority w:val="99"/>
    <w:semiHidden/>
    <w:rPr>
      <w:color w:val="000000"/>
    </w:rPr>
  </w:style>
  <w:style w:type="character" w:customStyle="1" w:styleId="29">
    <w:name w:val="Основной текст Знак29"/>
    <w:uiPriority w:val="99"/>
    <w:semiHidden/>
    <w:rPr>
      <w:color w:val="000000"/>
    </w:rPr>
  </w:style>
  <w:style w:type="character" w:customStyle="1" w:styleId="28">
    <w:name w:val="Основной текст Знак28"/>
    <w:uiPriority w:val="99"/>
    <w:semiHidden/>
    <w:rPr>
      <w:color w:val="000000"/>
    </w:rPr>
  </w:style>
  <w:style w:type="character" w:customStyle="1" w:styleId="27">
    <w:name w:val="Основной текст Знак27"/>
    <w:uiPriority w:val="99"/>
    <w:semiHidden/>
    <w:rPr>
      <w:color w:val="000000"/>
    </w:rPr>
  </w:style>
  <w:style w:type="character" w:customStyle="1" w:styleId="26">
    <w:name w:val="Основной текст Знак26"/>
    <w:uiPriority w:val="99"/>
    <w:semiHidden/>
    <w:rPr>
      <w:color w:val="000000"/>
    </w:rPr>
  </w:style>
  <w:style w:type="character" w:customStyle="1" w:styleId="250">
    <w:name w:val="Основной текст Знак25"/>
    <w:uiPriority w:val="99"/>
    <w:semiHidden/>
    <w:rPr>
      <w:color w:val="000000"/>
    </w:rPr>
  </w:style>
  <w:style w:type="character" w:customStyle="1" w:styleId="240">
    <w:name w:val="Основной текст Знак24"/>
    <w:uiPriority w:val="99"/>
    <w:semiHidden/>
    <w:rPr>
      <w:color w:val="000000"/>
    </w:rPr>
  </w:style>
  <w:style w:type="character" w:customStyle="1" w:styleId="230">
    <w:name w:val="Основной текст Знак23"/>
    <w:uiPriority w:val="99"/>
    <w:semiHidden/>
    <w:rPr>
      <w:color w:val="000000"/>
    </w:rPr>
  </w:style>
  <w:style w:type="character" w:customStyle="1" w:styleId="222">
    <w:name w:val="Основной текст Знак22"/>
    <w:uiPriority w:val="99"/>
    <w:semiHidden/>
    <w:rPr>
      <w:color w:val="000000"/>
    </w:rPr>
  </w:style>
  <w:style w:type="character" w:customStyle="1" w:styleId="211">
    <w:name w:val="Основной текст Знак21"/>
    <w:uiPriority w:val="99"/>
    <w:semiHidden/>
    <w:rPr>
      <w:color w:val="000000"/>
    </w:rPr>
  </w:style>
  <w:style w:type="character" w:customStyle="1" w:styleId="200">
    <w:name w:val="Основной текст Знак20"/>
    <w:uiPriority w:val="99"/>
    <w:semiHidden/>
    <w:rPr>
      <w:color w:val="000000"/>
    </w:rPr>
  </w:style>
  <w:style w:type="character" w:customStyle="1" w:styleId="19">
    <w:name w:val="Основной текст Знак19"/>
    <w:uiPriority w:val="99"/>
    <w:semiHidden/>
    <w:rPr>
      <w:color w:val="000000"/>
    </w:rPr>
  </w:style>
  <w:style w:type="character" w:customStyle="1" w:styleId="18">
    <w:name w:val="Основной текст Знак18"/>
    <w:uiPriority w:val="99"/>
    <w:semiHidden/>
    <w:rPr>
      <w:color w:val="000000"/>
    </w:rPr>
  </w:style>
  <w:style w:type="character" w:customStyle="1" w:styleId="17">
    <w:name w:val="Основной текст Знак17"/>
    <w:uiPriority w:val="99"/>
    <w:semiHidden/>
    <w:rPr>
      <w:color w:val="000000"/>
    </w:rPr>
  </w:style>
  <w:style w:type="character" w:customStyle="1" w:styleId="16">
    <w:name w:val="Основной текст Знак16"/>
    <w:uiPriority w:val="99"/>
    <w:semiHidden/>
    <w:rPr>
      <w:color w:val="000000"/>
    </w:rPr>
  </w:style>
  <w:style w:type="character" w:customStyle="1" w:styleId="15">
    <w:name w:val="Основной текст Знак15"/>
    <w:uiPriority w:val="99"/>
    <w:semiHidden/>
    <w:rPr>
      <w:color w:val="000000"/>
    </w:rPr>
  </w:style>
  <w:style w:type="character" w:customStyle="1" w:styleId="140">
    <w:name w:val="Основной текст Знак14"/>
    <w:uiPriority w:val="99"/>
    <w:semiHidden/>
    <w:rPr>
      <w:color w:val="000000"/>
    </w:rPr>
  </w:style>
  <w:style w:type="character" w:customStyle="1" w:styleId="132">
    <w:name w:val="Основной текст Знак13"/>
    <w:uiPriority w:val="99"/>
    <w:semiHidden/>
    <w:rPr>
      <w:color w:val="000000"/>
    </w:rPr>
  </w:style>
  <w:style w:type="character" w:customStyle="1" w:styleId="122">
    <w:name w:val="Основной текст Знак12"/>
    <w:uiPriority w:val="99"/>
    <w:semiHidden/>
    <w:rPr>
      <w:color w:val="000000"/>
    </w:rPr>
  </w:style>
  <w:style w:type="character" w:customStyle="1" w:styleId="114">
    <w:name w:val="Основной текст Знак11"/>
    <w:uiPriority w:val="99"/>
    <w:semiHidden/>
    <w:rPr>
      <w:color w:val="000000"/>
    </w:rPr>
  </w:style>
  <w:style w:type="character" w:customStyle="1" w:styleId="103">
    <w:name w:val="Основной текст Знак10"/>
    <w:uiPriority w:val="99"/>
    <w:semiHidden/>
    <w:rPr>
      <w:color w:val="000000"/>
    </w:rPr>
  </w:style>
  <w:style w:type="character" w:customStyle="1" w:styleId="92">
    <w:name w:val="Основной текст Знак9"/>
    <w:uiPriority w:val="99"/>
    <w:semiHidden/>
    <w:rPr>
      <w:color w:val="000000"/>
    </w:rPr>
  </w:style>
  <w:style w:type="character" w:customStyle="1" w:styleId="82">
    <w:name w:val="Основной текст Знак8"/>
    <w:uiPriority w:val="99"/>
    <w:semiHidden/>
    <w:rPr>
      <w:color w:val="000000"/>
    </w:rPr>
  </w:style>
  <w:style w:type="character" w:customStyle="1" w:styleId="72">
    <w:name w:val="Основной текст Знак7"/>
    <w:uiPriority w:val="99"/>
    <w:semiHidden/>
    <w:rPr>
      <w:color w:val="000000"/>
    </w:rPr>
  </w:style>
  <w:style w:type="character" w:customStyle="1" w:styleId="62">
    <w:name w:val="Основной текст Знак6"/>
    <w:uiPriority w:val="99"/>
    <w:semiHidden/>
    <w:rPr>
      <w:color w:val="000000"/>
    </w:rPr>
  </w:style>
  <w:style w:type="character" w:customStyle="1" w:styleId="52">
    <w:name w:val="Основной текст Знак5"/>
    <w:uiPriority w:val="99"/>
    <w:semiHidden/>
    <w:rPr>
      <w:color w:val="000000"/>
    </w:rPr>
  </w:style>
  <w:style w:type="character" w:customStyle="1" w:styleId="47">
    <w:name w:val="Основной текст Знак4"/>
    <w:uiPriority w:val="99"/>
    <w:semiHidden/>
    <w:rPr>
      <w:color w:val="000000"/>
    </w:rPr>
  </w:style>
  <w:style w:type="character" w:customStyle="1" w:styleId="3a">
    <w:name w:val="Основной текст Знак3"/>
    <w:uiPriority w:val="99"/>
    <w:semiHidden/>
    <w:rPr>
      <w:color w:val="000000"/>
    </w:rPr>
  </w:style>
  <w:style w:type="character" w:customStyle="1" w:styleId="2a">
    <w:name w:val="Основной текст Знак2"/>
    <w:uiPriority w:val="99"/>
    <w:semiHidden/>
    <w:rPr>
      <w:color w:val="000000"/>
    </w:rPr>
  </w:style>
  <w:style w:type="paragraph" w:customStyle="1" w:styleId="310">
    <w:name w:val="Основной текст (3)1"/>
    <w:basedOn w:val="a"/>
    <w:link w:val="31"/>
    <w:uiPriority w:val="99"/>
    <w:pPr>
      <w:shd w:val="clear" w:color="auto" w:fill="FFFFFF"/>
      <w:spacing w:before="600" w:line="240" w:lineRule="atLeast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10">
    <w:name w:val="Основной текст (2)1"/>
    <w:basedOn w:val="a"/>
    <w:link w:val="21"/>
    <w:uiPriority w:val="99"/>
    <w:pPr>
      <w:shd w:val="clear" w:color="auto" w:fill="FFFFFF"/>
      <w:spacing w:line="322" w:lineRule="exact"/>
      <w:jc w:val="center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42">
    <w:name w:val="Основной текст (4)"/>
    <w:basedOn w:val="a"/>
    <w:link w:val="41"/>
    <w:uiPriority w:val="99"/>
    <w:pPr>
      <w:shd w:val="clear" w:color="auto" w:fill="FFFFFF"/>
      <w:spacing w:after="300" w:line="240" w:lineRule="atLeast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a8">
    <w:name w:val="Колонтитул"/>
    <w:basedOn w:val="a"/>
    <w:link w:val="a7"/>
    <w:uiPriority w:val="99"/>
    <w:pPr>
      <w:shd w:val="clear" w:color="auto" w:fill="FFFFFF"/>
    </w:pPr>
    <w:rPr>
      <w:rFonts w:ascii="Times New Roman" w:hAnsi="Times New Roman" w:cs="Times New Roman"/>
      <w:color w:val="auto"/>
      <w:sz w:val="20"/>
      <w:szCs w:val="20"/>
    </w:rPr>
  </w:style>
  <w:style w:type="paragraph" w:customStyle="1" w:styleId="24">
    <w:name w:val="Заголовок №2"/>
    <w:basedOn w:val="a"/>
    <w:link w:val="23"/>
    <w:uiPriority w:val="99"/>
    <w:pPr>
      <w:shd w:val="clear" w:color="auto" w:fill="FFFFFF"/>
      <w:spacing w:line="370" w:lineRule="exact"/>
      <w:jc w:val="both"/>
      <w:outlineLvl w:val="1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221">
    <w:name w:val="Заголовок №2 (2)"/>
    <w:basedOn w:val="a"/>
    <w:link w:val="220"/>
    <w:uiPriority w:val="99"/>
    <w:pPr>
      <w:shd w:val="clear" w:color="auto" w:fill="FFFFFF"/>
      <w:spacing w:after="540" w:line="576" w:lineRule="exact"/>
      <w:jc w:val="right"/>
      <w:outlineLvl w:val="1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61">
    <w:name w:val="Основной текст (6)"/>
    <w:basedOn w:val="a"/>
    <w:link w:val="60"/>
    <w:uiPriority w:val="99"/>
    <w:pPr>
      <w:shd w:val="clear" w:color="auto" w:fill="FFFFFF"/>
      <w:spacing w:line="240" w:lineRule="atLeast"/>
    </w:pPr>
    <w:rPr>
      <w:rFonts w:ascii="Batang" w:eastAsia="Batang" w:cs="Batang"/>
      <w:b/>
      <w:bCs/>
      <w:noProof/>
      <w:color w:val="auto"/>
    </w:rPr>
  </w:style>
  <w:style w:type="paragraph" w:customStyle="1" w:styleId="51">
    <w:name w:val="Основной текст (5)"/>
    <w:basedOn w:val="a"/>
    <w:link w:val="50"/>
    <w:uiPriority w:val="99"/>
    <w:pPr>
      <w:shd w:val="clear" w:color="auto" w:fill="FFFFFF"/>
      <w:spacing w:line="240" w:lineRule="atLeast"/>
      <w:ind w:hanging="400"/>
    </w:pPr>
    <w:rPr>
      <w:rFonts w:ascii="Times New Roman" w:hAnsi="Times New Roman" w:cs="Times New Roman"/>
      <w:b/>
      <w:bCs/>
      <w:color w:val="auto"/>
      <w:sz w:val="23"/>
      <w:szCs w:val="23"/>
    </w:rPr>
  </w:style>
  <w:style w:type="paragraph" w:customStyle="1" w:styleId="71">
    <w:name w:val="Основной текст (7)"/>
    <w:basedOn w:val="a"/>
    <w:link w:val="70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noProof/>
      <w:color w:val="auto"/>
      <w:sz w:val="20"/>
      <w:szCs w:val="20"/>
    </w:rPr>
  </w:style>
  <w:style w:type="paragraph" w:customStyle="1" w:styleId="81">
    <w:name w:val="Основной текст (8)"/>
    <w:basedOn w:val="a"/>
    <w:link w:val="80"/>
    <w:uiPriority w:val="99"/>
    <w:pPr>
      <w:shd w:val="clear" w:color="auto" w:fill="FFFFFF"/>
      <w:spacing w:line="240" w:lineRule="atLeast"/>
    </w:pPr>
    <w:rPr>
      <w:rFonts w:ascii="Batang" w:eastAsia="Batang" w:cs="Batang"/>
      <w:b/>
      <w:bCs/>
      <w:noProof/>
      <w:color w:val="auto"/>
      <w:sz w:val="23"/>
      <w:szCs w:val="23"/>
    </w:rPr>
  </w:style>
  <w:style w:type="paragraph" w:customStyle="1" w:styleId="91">
    <w:name w:val="Основной текст (9)"/>
    <w:basedOn w:val="a"/>
    <w:link w:val="90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b/>
      <w:bCs/>
      <w:i/>
      <w:iCs/>
      <w:color w:val="auto"/>
      <w:sz w:val="23"/>
      <w:szCs w:val="23"/>
    </w:rPr>
  </w:style>
  <w:style w:type="paragraph" w:customStyle="1" w:styleId="102">
    <w:name w:val="Основной текст (10)"/>
    <w:basedOn w:val="a"/>
    <w:link w:val="101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13"/>
      <w:szCs w:val="13"/>
    </w:rPr>
  </w:style>
  <w:style w:type="paragraph" w:customStyle="1" w:styleId="112">
    <w:name w:val="Основной текст (11)"/>
    <w:basedOn w:val="a"/>
    <w:link w:val="111"/>
    <w:uiPriority w:val="99"/>
    <w:pPr>
      <w:shd w:val="clear" w:color="auto" w:fill="FFFFFF"/>
      <w:spacing w:line="240" w:lineRule="atLeast"/>
    </w:pPr>
    <w:rPr>
      <w:b/>
      <w:bCs/>
      <w:noProof/>
      <w:color w:val="auto"/>
      <w:sz w:val="22"/>
      <w:szCs w:val="22"/>
    </w:rPr>
  </w:style>
  <w:style w:type="paragraph" w:customStyle="1" w:styleId="14">
    <w:name w:val="Подпись к таблице1"/>
    <w:basedOn w:val="a"/>
    <w:link w:val="aa"/>
    <w:uiPriority w:val="99"/>
    <w:pPr>
      <w:shd w:val="clear" w:color="auto" w:fill="FFFFFF"/>
      <w:spacing w:line="326" w:lineRule="exact"/>
      <w:ind w:hanging="360"/>
    </w:pPr>
    <w:rPr>
      <w:rFonts w:ascii="Times New Roman" w:hAnsi="Times New Roman" w:cs="Times New Roman"/>
      <w:b/>
      <w:bCs/>
      <w:color w:val="auto"/>
    </w:rPr>
  </w:style>
  <w:style w:type="paragraph" w:customStyle="1" w:styleId="131">
    <w:name w:val="Основной текст (13)"/>
    <w:basedOn w:val="a"/>
    <w:link w:val="130"/>
    <w:uiPriority w:val="99"/>
    <w:pPr>
      <w:shd w:val="clear" w:color="auto" w:fill="FFFFFF"/>
      <w:spacing w:line="288" w:lineRule="exact"/>
      <w:jc w:val="both"/>
    </w:pPr>
    <w:rPr>
      <w:rFonts w:ascii="Times New Roman" w:hAnsi="Times New Roman" w:cs="Times New Roman"/>
      <w:b/>
      <w:bCs/>
      <w:color w:val="auto"/>
    </w:rPr>
  </w:style>
  <w:style w:type="paragraph" w:customStyle="1" w:styleId="121">
    <w:name w:val="Основной текст (12)"/>
    <w:basedOn w:val="a"/>
    <w:link w:val="120"/>
    <w:uiPriority w:val="99"/>
    <w:pPr>
      <w:shd w:val="clear" w:color="auto" w:fill="FFFFFF"/>
      <w:spacing w:line="240" w:lineRule="atLeast"/>
      <w:jc w:val="both"/>
    </w:pPr>
    <w:rPr>
      <w:rFonts w:ascii="Times New Roman" w:hAnsi="Times New Roman" w:cs="Times New Roman"/>
      <w:color w:val="auto"/>
      <w:sz w:val="25"/>
      <w:szCs w:val="25"/>
    </w:rPr>
  </w:style>
  <w:style w:type="paragraph" w:styleId="ad">
    <w:name w:val="footer"/>
    <w:basedOn w:val="a"/>
    <w:link w:val="ae"/>
    <w:uiPriority w:val="99"/>
    <w:unhideWhenUsed/>
    <w:rsid w:val="009A0257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locked/>
    <w:rsid w:val="009A0257"/>
    <w:rPr>
      <w:rFonts w:cs="Times New Roman"/>
      <w:color w:val="000000"/>
    </w:rPr>
  </w:style>
  <w:style w:type="paragraph" w:styleId="af">
    <w:name w:val="footnote text"/>
    <w:basedOn w:val="a"/>
    <w:link w:val="af0"/>
    <w:uiPriority w:val="99"/>
    <w:semiHidden/>
    <w:unhideWhenUsed/>
    <w:rsid w:val="005A76E8"/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locked/>
    <w:rsid w:val="005A76E8"/>
    <w:rPr>
      <w:rFonts w:cs="Times New Roman"/>
      <w:color w:val="000000"/>
      <w:sz w:val="20"/>
    </w:rPr>
  </w:style>
  <w:style w:type="character" w:styleId="af1">
    <w:name w:val="footnote reference"/>
    <w:basedOn w:val="a0"/>
    <w:uiPriority w:val="99"/>
    <w:semiHidden/>
    <w:unhideWhenUsed/>
    <w:rsid w:val="005A76E8"/>
    <w:rPr>
      <w:rFonts w:cs="Times New Roman"/>
      <w:vertAlign w:val="superscript"/>
    </w:rPr>
  </w:style>
  <w:style w:type="table" w:styleId="af2">
    <w:name w:val="Table Grid"/>
    <w:basedOn w:val="a1"/>
    <w:uiPriority w:val="59"/>
    <w:rsid w:val="00B340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header"/>
    <w:basedOn w:val="a"/>
    <w:link w:val="af4"/>
    <w:uiPriority w:val="99"/>
    <w:unhideWhenUsed/>
    <w:rsid w:val="00A447A7"/>
    <w:pPr>
      <w:tabs>
        <w:tab w:val="center" w:pos="4680"/>
        <w:tab w:val="right" w:pos="9360"/>
      </w:tabs>
    </w:pPr>
    <w:rPr>
      <w:rFonts w:ascii="Calibri" w:hAnsi="Calibri" w:cs="Times New Roman"/>
      <w:color w:val="auto"/>
      <w:sz w:val="22"/>
      <w:szCs w:val="22"/>
    </w:rPr>
  </w:style>
  <w:style w:type="character" w:customStyle="1" w:styleId="af4">
    <w:name w:val="Верхний колонтитул Знак"/>
    <w:basedOn w:val="a0"/>
    <w:link w:val="af3"/>
    <w:uiPriority w:val="99"/>
    <w:locked/>
    <w:rsid w:val="00A447A7"/>
    <w:rPr>
      <w:rFonts w:ascii="Calibri" w:hAnsi="Calibri" w:cs="Times New Roman"/>
      <w:sz w:val="22"/>
    </w:rPr>
  </w:style>
  <w:style w:type="paragraph" w:styleId="af5">
    <w:name w:val="Balloon Text"/>
    <w:basedOn w:val="a"/>
    <w:link w:val="af6"/>
    <w:uiPriority w:val="99"/>
    <w:semiHidden/>
    <w:unhideWhenUsed/>
    <w:rsid w:val="002A1888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locked/>
    <w:rsid w:val="002A1888"/>
    <w:rPr>
      <w:rFonts w:ascii="Tahoma" w:hAnsi="Tahoma" w:cs="Times New Roman"/>
      <w:color w:val="000000"/>
      <w:sz w:val="16"/>
    </w:rPr>
  </w:style>
  <w:style w:type="paragraph" w:styleId="af7">
    <w:name w:val="List Paragraph"/>
    <w:basedOn w:val="a"/>
    <w:uiPriority w:val="34"/>
    <w:qFormat/>
    <w:rsid w:val="00A75815"/>
    <w:pPr>
      <w:ind w:left="708"/>
    </w:pPr>
  </w:style>
  <w:style w:type="paragraph" w:customStyle="1" w:styleId="ConsPlusNormal">
    <w:name w:val="ConsPlusNormal"/>
    <w:rsid w:val="002325BD"/>
    <w:pPr>
      <w:widowControl w:val="0"/>
      <w:autoSpaceDE w:val="0"/>
      <w:autoSpaceDN w:val="0"/>
    </w:pPr>
    <w:rPr>
      <w:rFonts w:ascii="Calibri" w:hAnsi="Calibri" w:cs="Calibri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header" Target="header5.xml"/><Relationship Id="rId26" Type="http://schemas.openxmlformats.org/officeDocument/2006/relationships/header" Target="header9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5" Type="http://schemas.openxmlformats.org/officeDocument/2006/relationships/hyperlink" Target="http://www.gosuslugi.ru" TargetMode="External"/><Relationship Id="rId33" Type="http://schemas.openxmlformats.org/officeDocument/2006/relationships/image" Target="media/image7.emf"/><Relationship Id="rId2" Type="http://schemas.openxmlformats.org/officeDocument/2006/relationships/numbering" Target="numbering.xml"/><Relationship Id="rId16" Type="http://schemas.openxmlformats.org/officeDocument/2006/relationships/hyperlink" Target="http://www.mptpr.astrobl.ru" TargetMode="External"/><Relationship Id="rId20" Type="http://schemas.openxmlformats.org/officeDocument/2006/relationships/footer" Target="footer4.xml"/><Relationship Id="rId29" Type="http://schemas.openxmlformats.org/officeDocument/2006/relationships/image" Target="media/image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www.gosuslugi.ru" TargetMode="External"/><Relationship Id="rId32" Type="http://schemas.openxmlformats.org/officeDocument/2006/relationships/image" Target="media/image6.emf"/><Relationship Id="rId5" Type="http://schemas.openxmlformats.org/officeDocument/2006/relationships/settings" Target="settings.xml"/><Relationship Id="rId15" Type="http://schemas.openxmlformats.org/officeDocument/2006/relationships/hyperlink" Target="http://gosuslugi.astrobl.ru/" TargetMode="External"/><Relationship Id="rId23" Type="http://schemas.openxmlformats.org/officeDocument/2006/relationships/hyperlink" Target="http://www.gosuslugi.ru" TargetMode="External"/><Relationship Id="rId28" Type="http://schemas.openxmlformats.org/officeDocument/2006/relationships/image" Target="media/image2.emf"/><Relationship Id="rId10" Type="http://schemas.openxmlformats.org/officeDocument/2006/relationships/header" Target="header2.xml"/><Relationship Id="rId19" Type="http://schemas.openxmlformats.org/officeDocument/2006/relationships/header" Target="header6.xml"/><Relationship Id="rId31" Type="http://schemas.openxmlformats.org/officeDocument/2006/relationships/image" Target="media/image5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header" Target="header8.xml"/><Relationship Id="rId27" Type="http://schemas.openxmlformats.org/officeDocument/2006/relationships/image" Target="media/image1.emf"/><Relationship Id="rId30" Type="http://schemas.openxmlformats.org/officeDocument/2006/relationships/image" Target="media/image4.emf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47294A-39FF-4DFB-9E6E-EC266D6215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62</Pages>
  <Words>6787</Words>
  <Characters>51254</Characters>
  <Application>Microsoft Office Word</Application>
  <DocSecurity>0</DocSecurity>
  <Lines>427</Lines>
  <Paragraphs>115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Рыбакина Валентина Викторовна</dc:creator>
  <cp:lastModifiedBy>Осипова Анна Алексеевна</cp:lastModifiedBy>
  <cp:revision>21</cp:revision>
  <cp:lastPrinted>2015-12-22T10:48:00Z</cp:lastPrinted>
  <dcterms:created xsi:type="dcterms:W3CDTF">2016-09-27T09:45:00Z</dcterms:created>
  <dcterms:modified xsi:type="dcterms:W3CDTF">2016-10-20T07:17:00Z</dcterms:modified>
</cp:coreProperties>
</file>